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1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10"/>
        <w:gridCol w:w="6313"/>
      </w:tblGrid>
      <w:tr w14:paraId="2D705B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834" w:type="dxa"/>
          </w:tcPr>
          <w:p w14:paraId="7668B01B">
            <w:pPr>
              <w:keepNext w:val="0"/>
              <w:keepLines w:val="0"/>
              <w:pageBreakBefore w:val="0"/>
              <w:widowControl w:val="0"/>
              <w:kinsoku/>
              <w:wordWrap/>
              <w:overflowPunct/>
              <w:topLinePunct w:val="0"/>
              <w:bidi w:val="0"/>
              <w:snapToGrid/>
              <w:spacing w:after="0" w:line="276" w:lineRule="auto"/>
              <w:jc w:val="center"/>
              <w:textAlignment w:val="auto"/>
              <w:rPr>
                <w:rFonts w:hint="default" w:ascii="Times New Roman" w:hAnsi="Times New Roman" w:eastAsia="Times New Roman" w:cs="Times New Roman"/>
                <w:b/>
                <w:bCs/>
                <w:sz w:val="26"/>
                <w:szCs w:val="26"/>
                <w:highlight w:val="none"/>
                <w:lang w:val="vi-VN" w:eastAsia="ko-KR"/>
              </w:rPr>
            </w:pPr>
            <w:bookmarkStart w:id="0" w:name="OLE_LINK1"/>
            <w:r>
              <w:rPr>
                <w:rFonts w:hint="default" w:ascii="Times New Roman" w:hAnsi="Times New Roman" w:eastAsia="Times New Roman" w:cs="Times New Roman"/>
                <w:b/>
                <w:bCs/>
                <w:sz w:val="26"/>
                <w:szCs w:val="26"/>
                <w:highlight w:val="none"/>
                <w:lang w:eastAsia="ko-KR"/>
              </w:rPr>
              <w:t xml:space="preserve">SỞ GD-ĐT </w:t>
            </w:r>
            <w:r>
              <w:rPr>
                <w:rFonts w:hint="default" w:ascii="Times New Roman" w:hAnsi="Times New Roman" w:eastAsia="Times New Roman" w:cs="Times New Roman"/>
                <w:b/>
                <w:bCs/>
                <w:sz w:val="26"/>
                <w:szCs w:val="26"/>
                <w:highlight w:val="none"/>
                <w:lang w:val="vi-VN" w:eastAsia="ko-KR"/>
              </w:rPr>
              <w:t>HÀ NỘI</w:t>
            </w:r>
          </w:p>
          <w:p w14:paraId="2938E89B">
            <w:pPr>
              <w:keepNext w:val="0"/>
              <w:keepLines w:val="0"/>
              <w:pageBreakBefore w:val="0"/>
              <w:widowControl w:val="0"/>
              <w:kinsoku/>
              <w:wordWrap/>
              <w:overflowPunct/>
              <w:topLinePunct w:val="0"/>
              <w:bidi w:val="0"/>
              <w:snapToGrid/>
              <w:spacing w:after="0" w:line="276" w:lineRule="auto"/>
              <w:jc w:val="left"/>
              <w:textAlignment w:val="auto"/>
              <w:rPr>
                <w:rFonts w:hint="default" w:ascii="Times New Roman" w:hAnsi="Times New Roman" w:eastAsia="Times New Roman" w:cs="Times New Roman"/>
                <w:b/>
                <w:bCs/>
                <w:sz w:val="24"/>
                <w:szCs w:val="24"/>
                <w:highlight w:val="none"/>
                <w:lang w:val="vi-VN" w:eastAsia="ko-KR"/>
              </w:rPr>
            </w:pPr>
            <w:r>
              <w:rPr>
                <w:rFonts w:hint="default" w:ascii="Times New Roman" w:hAnsi="Times New Roman" w:eastAsia="Times New Roman" w:cs="Times New Roman"/>
                <w:b/>
                <w:bCs/>
                <w:sz w:val="24"/>
                <w:szCs w:val="24"/>
                <w:highlight w:val="none"/>
                <w:lang w:eastAsia="ko-KR"/>
              </w:rPr>
              <w:t>TRƯỜNG THPT T</w:t>
            </w:r>
            <w:r>
              <w:rPr>
                <w:rFonts w:hint="default" w:ascii="Times New Roman" w:hAnsi="Times New Roman" w:eastAsia="Times New Roman" w:cs="Times New Roman"/>
                <w:b/>
                <w:bCs/>
                <w:sz w:val="24"/>
                <w:szCs w:val="24"/>
                <w:highlight w:val="none"/>
                <w:lang w:val="vi-VN" w:eastAsia="ko-KR"/>
              </w:rPr>
              <w:t>HẠCH THẤT</w:t>
            </w:r>
          </w:p>
          <w:bookmarkEnd w:id="0"/>
          <w:p w14:paraId="07405243">
            <w:pPr>
              <w:keepNext w:val="0"/>
              <w:keepLines w:val="0"/>
              <w:pageBreakBefore w:val="0"/>
              <w:widowControl w:val="0"/>
              <w:kinsoku/>
              <w:wordWrap/>
              <w:overflowPunct/>
              <w:topLinePunct w:val="0"/>
              <w:bidi w:val="0"/>
              <w:snapToGrid/>
              <w:spacing w:after="0" w:line="276" w:lineRule="auto"/>
              <w:jc w:val="both"/>
              <w:textAlignment w:val="auto"/>
              <w:rPr>
                <w:rFonts w:hint="default" w:ascii="Times New Roman" w:hAnsi="Times New Roman" w:cs="Times New Roman" w:eastAsiaTheme="minorEastAsia"/>
                <w:sz w:val="26"/>
                <w:szCs w:val="26"/>
                <w:highlight w:val="none"/>
                <w:lang w:eastAsia="ko-KR"/>
              </w:rPr>
            </w:pPr>
          </w:p>
        </w:tc>
        <w:tc>
          <w:tcPr>
            <w:tcW w:w="6362" w:type="dxa"/>
          </w:tcPr>
          <w:p w14:paraId="49A0808C">
            <w:pPr>
              <w:keepNext w:val="0"/>
              <w:keepLines w:val="0"/>
              <w:pageBreakBefore w:val="0"/>
              <w:widowControl w:val="0"/>
              <w:kinsoku/>
              <w:wordWrap/>
              <w:overflowPunct/>
              <w:topLinePunct w:val="0"/>
              <w:bidi w:val="0"/>
              <w:snapToGrid/>
              <w:spacing w:after="0" w:line="276" w:lineRule="auto"/>
              <w:jc w:val="center"/>
              <w:textAlignment w:val="auto"/>
              <w:rPr>
                <w:rFonts w:hint="default" w:ascii="Times New Roman" w:hAnsi="Times New Roman" w:eastAsia="Times New Roman" w:cs="Times New Roman"/>
                <w:b/>
                <w:bCs/>
                <w:sz w:val="26"/>
                <w:szCs w:val="26"/>
                <w:highlight w:val="none"/>
                <w:lang w:eastAsia="ko-KR"/>
              </w:rPr>
            </w:pPr>
            <w:bookmarkStart w:id="1" w:name="OLE_LINK2"/>
            <w:r>
              <w:rPr>
                <w:rFonts w:hint="default" w:ascii="Times New Roman" w:hAnsi="Times New Roman" w:eastAsia="Times New Roman" w:cs="Times New Roman"/>
                <w:b/>
                <w:bCs/>
                <w:sz w:val="32"/>
                <w:szCs w:val="32"/>
                <w:highlight w:val="none"/>
                <w:lang w:eastAsia="ko-KR"/>
              </w:rPr>
              <w:t xml:space="preserve">ĐỀ THI </w:t>
            </w:r>
            <w:r>
              <w:rPr>
                <w:rFonts w:hint="default" w:ascii="Times New Roman" w:hAnsi="Times New Roman" w:eastAsia="Times New Roman" w:cs="Times New Roman"/>
                <w:b/>
                <w:bCs/>
                <w:sz w:val="32"/>
                <w:szCs w:val="32"/>
                <w:highlight w:val="none"/>
                <w:lang w:val="vi-VN" w:eastAsia="ko-KR"/>
              </w:rPr>
              <w:t>HỌC SINH GIỎI</w:t>
            </w:r>
            <w:r>
              <w:rPr>
                <w:rFonts w:hint="default" w:ascii="Times New Roman" w:hAnsi="Times New Roman" w:eastAsia="Times New Roman" w:cs="Times New Roman"/>
                <w:b/>
                <w:bCs/>
                <w:sz w:val="32"/>
                <w:szCs w:val="32"/>
                <w:highlight w:val="none"/>
                <w:lang w:eastAsia="ko-KR"/>
              </w:rPr>
              <w:t xml:space="preserve"> LỚP 10</w:t>
            </w:r>
            <w:r>
              <w:rPr>
                <w:rFonts w:hint="default" w:ascii="Times New Roman" w:hAnsi="Times New Roman" w:eastAsia="Times New Roman" w:cs="Times New Roman"/>
                <w:b/>
                <w:bCs/>
                <w:sz w:val="32"/>
                <w:szCs w:val="32"/>
                <w:highlight w:val="none"/>
                <w:lang w:eastAsia="ko-KR"/>
              </w:rPr>
              <w:br w:type="textWrapping"/>
            </w:r>
            <w:r>
              <w:rPr>
                <w:rFonts w:hint="default" w:ascii="Times New Roman" w:hAnsi="Times New Roman" w:eastAsia="Times New Roman" w:cs="Times New Roman"/>
                <w:b/>
                <w:bCs/>
                <w:sz w:val="26"/>
                <w:szCs w:val="26"/>
                <w:highlight w:val="none"/>
                <w:lang w:eastAsia="ko-KR"/>
              </w:rPr>
              <w:t>NĂM HỌC 202</w:t>
            </w:r>
            <w:r>
              <w:rPr>
                <w:rFonts w:hint="default" w:eastAsia="Times New Roman" w:cs="Times New Roman"/>
                <w:b/>
                <w:bCs/>
                <w:sz w:val="26"/>
                <w:szCs w:val="26"/>
                <w:highlight w:val="none"/>
                <w:lang w:val="vi-VN" w:eastAsia="ko-KR"/>
              </w:rPr>
              <w:t>5</w:t>
            </w:r>
            <w:r>
              <w:rPr>
                <w:rFonts w:hint="default" w:ascii="Times New Roman" w:hAnsi="Times New Roman" w:eastAsia="Times New Roman" w:cs="Times New Roman"/>
                <w:b/>
                <w:bCs/>
                <w:sz w:val="26"/>
                <w:szCs w:val="26"/>
                <w:highlight w:val="none"/>
                <w:lang w:eastAsia="ko-KR"/>
              </w:rPr>
              <w:t>-202</w:t>
            </w:r>
            <w:r>
              <w:rPr>
                <w:rFonts w:hint="default" w:eastAsia="Times New Roman" w:cs="Times New Roman"/>
                <w:b/>
                <w:bCs/>
                <w:sz w:val="26"/>
                <w:szCs w:val="26"/>
                <w:highlight w:val="none"/>
                <w:lang w:val="vi-VN" w:eastAsia="ko-KR"/>
              </w:rPr>
              <w:t>6</w:t>
            </w:r>
            <w:r>
              <w:rPr>
                <w:rFonts w:hint="default" w:ascii="Times New Roman" w:hAnsi="Times New Roman" w:eastAsia="Times New Roman" w:cs="Times New Roman"/>
                <w:b/>
                <w:bCs/>
                <w:sz w:val="26"/>
                <w:szCs w:val="26"/>
                <w:highlight w:val="none"/>
                <w:lang w:eastAsia="ko-KR"/>
              </w:rPr>
              <w:br w:type="textWrapping"/>
            </w:r>
            <w:r>
              <w:rPr>
                <w:rFonts w:hint="default" w:ascii="Times New Roman" w:hAnsi="Times New Roman" w:eastAsia="Times New Roman" w:cs="Times New Roman"/>
                <w:sz w:val="26"/>
                <w:szCs w:val="26"/>
                <w:highlight w:val="none"/>
                <w:lang w:eastAsia="ko-KR"/>
              </w:rPr>
              <w:t xml:space="preserve">Môn: </w:t>
            </w:r>
            <w:r>
              <w:rPr>
                <w:rFonts w:hint="default" w:ascii="Times New Roman" w:hAnsi="Times New Roman" w:eastAsia="Times New Roman" w:cs="Times New Roman"/>
                <w:b/>
                <w:bCs/>
                <w:sz w:val="26"/>
                <w:szCs w:val="26"/>
                <w:highlight w:val="none"/>
                <w:lang w:eastAsia="ko-KR"/>
              </w:rPr>
              <w:t>TIẾNG ANH</w:t>
            </w:r>
            <w:r>
              <w:rPr>
                <w:rFonts w:hint="default" w:ascii="Times New Roman" w:hAnsi="Times New Roman" w:eastAsia="Times New Roman" w:cs="Times New Roman"/>
                <w:b/>
                <w:bCs/>
                <w:sz w:val="26"/>
                <w:szCs w:val="26"/>
                <w:highlight w:val="none"/>
                <w:lang w:eastAsia="ko-KR"/>
              </w:rPr>
              <w:br w:type="textWrapping"/>
            </w:r>
            <w:r>
              <w:rPr>
                <w:rFonts w:hint="default" w:ascii="Times New Roman" w:hAnsi="Times New Roman" w:eastAsia="Times New Roman" w:cs="Times New Roman"/>
                <w:sz w:val="26"/>
                <w:szCs w:val="26"/>
                <w:highlight w:val="none"/>
                <w:lang w:eastAsia="ko-KR"/>
              </w:rPr>
              <w:t xml:space="preserve">Thời gian làm bài: </w:t>
            </w:r>
            <w:r>
              <w:rPr>
                <w:rFonts w:hint="default" w:ascii="Times New Roman" w:hAnsi="Times New Roman" w:eastAsia="Times New Roman" w:cs="Times New Roman"/>
                <w:sz w:val="26"/>
                <w:szCs w:val="26"/>
                <w:highlight w:val="none"/>
                <w:lang w:val="vi-VN" w:eastAsia="ko-KR"/>
              </w:rPr>
              <w:t>120</w:t>
            </w:r>
            <w:r>
              <w:rPr>
                <w:rFonts w:hint="default" w:ascii="Times New Roman" w:hAnsi="Times New Roman" w:eastAsia="Times New Roman" w:cs="Times New Roman"/>
                <w:sz w:val="26"/>
                <w:szCs w:val="26"/>
                <w:highlight w:val="none"/>
                <w:lang w:eastAsia="ko-KR"/>
              </w:rPr>
              <w:t xml:space="preserve"> phút (</w:t>
            </w:r>
            <w:r>
              <w:rPr>
                <w:rFonts w:hint="default" w:ascii="Times New Roman" w:hAnsi="Times New Roman" w:eastAsia="Times New Roman" w:cs="Times New Roman"/>
                <w:i/>
                <w:iCs/>
                <w:sz w:val="26"/>
                <w:szCs w:val="26"/>
                <w:highlight w:val="none"/>
                <w:lang w:eastAsia="ko-KR"/>
              </w:rPr>
              <w:t>không kể thời gian phát đề</w:t>
            </w:r>
            <w:r>
              <w:rPr>
                <w:rFonts w:hint="default" w:ascii="Times New Roman" w:hAnsi="Times New Roman" w:eastAsia="Times New Roman" w:cs="Times New Roman"/>
                <w:sz w:val="26"/>
                <w:szCs w:val="26"/>
                <w:highlight w:val="none"/>
                <w:lang w:eastAsia="ko-KR"/>
              </w:rPr>
              <w:t>)</w:t>
            </w:r>
            <w:bookmarkEnd w:id="1"/>
          </w:p>
        </w:tc>
      </w:tr>
    </w:tbl>
    <w:p w14:paraId="01440845">
      <w:pPr>
        <w:keepNext w:val="0"/>
        <w:keepLines w:val="0"/>
        <w:pageBreakBefore w:val="0"/>
        <w:kinsoku/>
        <w:wordWrap/>
        <w:overflowPunct/>
        <w:topLinePunct w:val="0"/>
        <w:bidi w:val="0"/>
        <w:snapToGrid/>
        <w:spacing w:line="276" w:lineRule="auto"/>
        <w:textAlignment w:val="auto"/>
        <w:rPr>
          <w:rFonts w:hint="default" w:ascii="Times New Roman" w:hAnsi="Times New Roman" w:cs="Times New Roman"/>
          <w:sz w:val="26"/>
          <w:szCs w:val="26"/>
          <w:highlight w:val="none"/>
        </w:rPr>
      </w:pPr>
    </w:p>
    <w:p w14:paraId="2F39D961">
      <w:pPr>
        <w:keepNext w:val="0"/>
        <w:keepLines w:val="0"/>
        <w:pageBreakBefore w:val="0"/>
        <w:kinsoku/>
        <w:wordWrap/>
        <w:overflowPunct/>
        <w:topLinePunct w:val="0"/>
        <w:bidi w:val="0"/>
        <w:snapToGrid/>
        <w:spacing w:after="0" w:line="276" w:lineRule="auto"/>
        <w:jc w:val="both"/>
        <w:textAlignment w:val="auto"/>
        <w:rPr>
          <w:rFonts w:hint="default" w:cs="Times New Roman"/>
          <w:b w:val="0"/>
          <w:bCs/>
          <w:color w:val="000000" w:themeColor="text1"/>
          <w:sz w:val="26"/>
          <w:szCs w:val="26"/>
          <w:highlight w:val="none"/>
          <w:lang w:val="vi-VN"/>
          <w14:textFill>
            <w14:solidFill>
              <w14:schemeClr w14:val="tx1"/>
            </w14:solidFill>
          </w14:textFill>
        </w:rPr>
      </w:pPr>
      <w:r>
        <w:rPr>
          <w:rFonts w:hint="default" w:cs="Times New Roman"/>
          <w:b/>
          <w:color w:val="000000" w:themeColor="text1"/>
          <w:sz w:val="26"/>
          <w:szCs w:val="26"/>
          <w:highlight w:val="none"/>
          <w:lang w:val="vi-VN"/>
          <w14:textFill>
            <w14:solidFill>
              <w14:schemeClr w14:val="tx1"/>
            </w14:solidFill>
          </w14:textFill>
        </w:rPr>
        <w:t xml:space="preserve">Your name : </w:t>
      </w:r>
      <w:r>
        <w:rPr>
          <w:rFonts w:hint="default" w:cs="Times New Roman"/>
          <w:b w:val="0"/>
          <w:bCs/>
          <w:color w:val="000000" w:themeColor="text1"/>
          <w:sz w:val="26"/>
          <w:szCs w:val="26"/>
          <w:highlight w:val="none"/>
          <w:lang w:val="vi-VN"/>
          <w14:textFill>
            <w14:solidFill>
              <w14:schemeClr w14:val="tx1"/>
            </w14:solidFill>
          </w14:textFill>
        </w:rPr>
        <w:t>.................................................</w:t>
      </w:r>
    </w:p>
    <w:p w14:paraId="21010EFE">
      <w:pPr>
        <w:keepNext w:val="0"/>
        <w:keepLines w:val="0"/>
        <w:pageBreakBefore w:val="0"/>
        <w:kinsoku/>
        <w:wordWrap/>
        <w:overflowPunct/>
        <w:topLinePunct w:val="0"/>
        <w:bidi w:val="0"/>
        <w:snapToGrid/>
        <w:spacing w:after="0" w:line="276" w:lineRule="auto"/>
        <w:jc w:val="both"/>
        <w:textAlignment w:val="auto"/>
        <w:rPr>
          <w:rFonts w:hint="default" w:cs="Times New Roman"/>
          <w:b w:val="0"/>
          <w:bCs/>
          <w:color w:val="000000" w:themeColor="text1"/>
          <w:sz w:val="26"/>
          <w:szCs w:val="26"/>
          <w:highlight w:val="none"/>
          <w:lang w:val="vi-VN"/>
          <w14:textFill>
            <w14:solidFill>
              <w14:schemeClr w14:val="tx1"/>
            </w14:solidFill>
          </w14:textFill>
        </w:rPr>
      </w:pPr>
      <w:r>
        <w:rPr>
          <w:rFonts w:hint="default" w:cs="Times New Roman"/>
          <w:b/>
          <w:bCs w:val="0"/>
          <w:color w:val="000000" w:themeColor="text1"/>
          <w:sz w:val="26"/>
          <w:szCs w:val="26"/>
          <w:highlight w:val="none"/>
          <w:lang w:val="vi-VN"/>
          <w14:textFill>
            <w14:solidFill>
              <w14:schemeClr w14:val="tx1"/>
            </w14:solidFill>
          </w14:textFill>
        </w:rPr>
        <w:t>Date of birth :</w:t>
      </w:r>
      <w:r>
        <w:rPr>
          <w:rFonts w:hint="default" w:cs="Times New Roman"/>
          <w:b w:val="0"/>
          <w:bCs/>
          <w:color w:val="000000" w:themeColor="text1"/>
          <w:sz w:val="26"/>
          <w:szCs w:val="26"/>
          <w:highlight w:val="none"/>
          <w:lang w:val="vi-VN"/>
          <w14:textFill>
            <w14:solidFill>
              <w14:schemeClr w14:val="tx1"/>
            </w14:solidFill>
          </w14:textFill>
        </w:rPr>
        <w:t xml:space="preserve"> ...............................................</w:t>
      </w:r>
    </w:p>
    <w:p w14:paraId="3D3B83BC">
      <w:pPr>
        <w:keepNext w:val="0"/>
        <w:keepLines w:val="0"/>
        <w:pageBreakBefore w:val="0"/>
        <w:kinsoku/>
        <w:wordWrap/>
        <w:overflowPunct/>
        <w:topLinePunct w:val="0"/>
        <w:bidi w:val="0"/>
        <w:snapToGrid/>
        <w:spacing w:after="0" w:line="276" w:lineRule="auto"/>
        <w:jc w:val="both"/>
        <w:textAlignment w:val="auto"/>
        <w:rPr>
          <w:rFonts w:hint="default" w:cs="Times New Roman"/>
          <w:b/>
          <w:color w:val="000000" w:themeColor="text1"/>
          <w:sz w:val="26"/>
          <w:szCs w:val="26"/>
          <w:highlight w:val="none"/>
          <w:lang w:val="vi-VN"/>
          <w14:textFill>
            <w14:solidFill>
              <w14:schemeClr w14:val="tx1"/>
            </w14:solidFill>
          </w14:textFill>
        </w:rPr>
      </w:pPr>
      <w:r>
        <w:rPr>
          <w:rFonts w:hint="default" w:cs="Times New Roman"/>
          <w:b/>
          <w:color w:val="000000" w:themeColor="text1"/>
          <w:sz w:val="26"/>
          <w:szCs w:val="26"/>
          <w:highlight w:val="none"/>
          <w:lang w:val="vi-VN"/>
          <w14:textFill>
            <w14:solidFill>
              <w14:schemeClr w14:val="tx1"/>
            </w14:solidFill>
          </w14:textFill>
        </w:rPr>
        <w:t xml:space="preserve">Class : </w:t>
      </w:r>
      <w:r>
        <w:rPr>
          <w:rFonts w:hint="default" w:cs="Times New Roman"/>
          <w:b w:val="0"/>
          <w:bCs/>
          <w:color w:val="000000" w:themeColor="text1"/>
          <w:sz w:val="26"/>
          <w:szCs w:val="26"/>
          <w:highlight w:val="none"/>
          <w:lang w:val="vi-VN"/>
          <w14:textFill>
            <w14:solidFill>
              <w14:schemeClr w14:val="tx1"/>
            </w14:solidFill>
          </w14:textFill>
        </w:rPr>
        <w:t>...............................</w:t>
      </w:r>
    </w:p>
    <w:p w14:paraId="7C870C8C">
      <w:pPr>
        <w:keepNext w:val="0"/>
        <w:keepLines w:val="0"/>
        <w:pageBreakBefore w:val="0"/>
        <w:kinsoku/>
        <w:wordWrap/>
        <w:overflowPunct/>
        <w:topLinePunct w:val="0"/>
        <w:bidi w:val="0"/>
        <w:snapToGrid/>
        <w:spacing w:after="0" w:line="276" w:lineRule="auto"/>
        <w:jc w:val="both"/>
        <w:textAlignment w:val="auto"/>
        <w:rPr>
          <w:rFonts w:hint="default" w:ascii="Times New Roman" w:hAnsi="Times New Roman" w:cs="Times New Roman"/>
          <w:b/>
          <w:color w:val="000000" w:themeColor="text1"/>
          <w:sz w:val="26"/>
          <w:szCs w:val="26"/>
          <w:highlight w:val="none"/>
          <w14:textFill>
            <w14:solidFill>
              <w14:schemeClr w14:val="tx1"/>
            </w14:solidFill>
          </w14:textFill>
        </w:rPr>
      </w:pPr>
    </w:p>
    <w:p w14:paraId="4A4A147B">
      <w:pPr>
        <w:keepNext w:val="0"/>
        <w:keepLines w:val="0"/>
        <w:pageBreakBefore w:val="0"/>
        <w:kinsoku/>
        <w:wordWrap/>
        <w:overflowPunct/>
        <w:topLinePunct w:val="0"/>
        <w:bidi w:val="0"/>
        <w:snapToGrid/>
        <w:spacing w:after="0" w:line="276" w:lineRule="auto"/>
        <w:jc w:val="both"/>
        <w:textAlignment w:val="auto"/>
        <w:rPr>
          <w:rFonts w:hint="default" w:ascii="Times New Roman" w:hAnsi="Times New Roman" w:cs="Times New Roman"/>
          <w:b/>
          <w:color w:val="000000" w:themeColor="text1"/>
          <w:sz w:val="26"/>
          <w:szCs w:val="26"/>
          <w:highlight w:val="none"/>
          <w:lang w:val="vi-VN"/>
          <w14:textFill>
            <w14:solidFill>
              <w14:schemeClr w14:val="tx1"/>
            </w14:solidFill>
          </w14:textFill>
        </w:rPr>
      </w:pPr>
      <w:r>
        <w:rPr>
          <w:rFonts w:hint="default" w:ascii="Times New Roman" w:hAnsi="Times New Roman" w:cs="Times New Roman"/>
          <w:b/>
          <w:color w:val="000000" w:themeColor="text1"/>
          <w:sz w:val="26"/>
          <w:szCs w:val="26"/>
          <w:highlight w:val="none"/>
          <w14:textFill>
            <w14:solidFill>
              <w14:schemeClr w14:val="tx1"/>
            </w14:solidFill>
          </w14:textFill>
        </w:rPr>
        <w:t>A. LISTENING</w:t>
      </w:r>
      <w:r>
        <w:rPr>
          <w:rFonts w:hint="default" w:ascii="Times New Roman" w:hAnsi="Times New Roman" w:cs="Times New Roman"/>
          <w:b/>
          <w:color w:val="000000" w:themeColor="text1"/>
          <w:sz w:val="26"/>
          <w:szCs w:val="26"/>
          <w:highlight w:val="none"/>
          <w:lang w:val="vi-VN"/>
          <w14:textFill>
            <w14:solidFill>
              <w14:schemeClr w14:val="tx1"/>
            </w14:solidFill>
          </w14:textFill>
        </w:rPr>
        <w:t xml:space="preserve"> </w:t>
      </w:r>
    </w:p>
    <w:p w14:paraId="46CD61DF">
      <w:pPr>
        <w:spacing w:after="0" w:line="273" w:lineRule="auto"/>
        <w:contextualSpacing/>
        <w:jc w:val="both"/>
        <w:rPr>
          <w:rFonts w:ascii="Times New Roman" w:hAnsi="Times New Roman" w:eastAsia="Times New Roman" w:cs="Times New Roman"/>
          <w:b/>
          <w:i/>
          <w:sz w:val="26"/>
          <w:szCs w:val="26"/>
          <w:highlight w:val="none"/>
        </w:rPr>
      </w:pPr>
      <w:r>
        <w:rPr>
          <w:rFonts w:ascii="Times New Roman" w:hAnsi="Times New Roman" w:eastAsia="Times New Roman" w:cs="Times New Roman"/>
          <w:b/>
          <w:i w:val="0"/>
          <w:iCs/>
          <w:sz w:val="26"/>
          <w:szCs w:val="26"/>
          <w:highlight w:val="none"/>
        </w:rPr>
        <w:t>Part 1.</w:t>
      </w:r>
      <w:r>
        <w:rPr>
          <w:rFonts w:ascii="Times New Roman" w:hAnsi="Times New Roman" w:eastAsia="Times New Roman" w:cs="Times New Roman"/>
          <w:b/>
          <w:i/>
          <w:sz w:val="26"/>
          <w:szCs w:val="26"/>
          <w:highlight w:val="none"/>
        </w:rPr>
        <w:t xml:space="preserve"> You will listen to a short conversation about notes on social programme. For questions 1-5, complete the form below by writing NO MORE THAN THREE WORDS OR A NUMBER for each answer. Write your answers in the corresponding numbered boxes provided.(1.0 point)</w:t>
      </w:r>
    </w:p>
    <w:p w14:paraId="50307051">
      <w:pPr>
        <w:shd w:val="clear" w:color="auto" w:fill="FFFFFF"/>
        <w:spacing w:after="0" w:line="273" w:lineRule="auto"/>
        <w:ind w:firstLine="2081" w:firstLineChars="800"/>
        <w:rPr>
          <w:rFonts w:ascii="Times New Roman" w:hAnsi="Times New Roman" w:eastAsia="Times New Roman" w:cs="Times New Roman"/>
          <w:b/>
          <w:bCs/>
          <w:sz w:val="26"/>
          <w:szCs w:val="26"/>
          <w:highlight w:val="none"/>
        </w:rPr>
      </w:pPr>
      <w:r>
        <w:rPr>
          <w:rFonts w:ascii="Times New Roman" w:hAnsi="Times New Roman" w:eastAsia="Times New Roman" w:cs="Times New Roman"/>
          <w:b/>
          <w:bCs/>
          <w:sz w:val="26"/>
          <w:szCs w:val="26"/>
          <w:highlight w:val="none"/>
        </w:rPr>
        <w:t>NOTES ON SOCIAL PROGRAMME</w:t>
      </w:r>
    </w:p>
    <w:p w14:paraId="6D51B821">
      <w:pPr>
        <w:shd w:val="clear" w:color="auto" w:fill="FFFFFF"/>
        <w:spacing w:after="0" w:line="273" w:lineRule="auto"/>
        <w:rPr>
          <w:rFonts w:ascii="Times New Roman" w:hAnsi="Times New Roman" w:eastAsia="Times New Roman" w:cs="Times New Roman"/>
          <w:sz w:val="26"/>
          <w:szCs w:val="26"/>
          <w:highlight w:val="none"/>
        </w:rPr>
      </w:pPr>
      <w:r>
        <w:rPr>
          <w:rFonts w:ascii="Times New Roman" w:hAnsi="Times New Roman" w:eastAsia="Times New Roman" w:cs="Times New Roman"/>
          <w:sz w:val="26"/>
          <w:szCs w:val="26"/>
          <w:highlight w:val="none"/>
        </w:rPr>
        <w:t xml:space="preserve">Number of trips per month: </w:t>
      </w:r>
      <w:r>
        <w:rPr>
          <w:rFonts w:ascii="Times New Roman" w:hAnsi="Times New Roman" w:eastAsia="Times New Roman" w:cs="Times New Roman"/>
          <w:b/>
          <w:bCs/>
          <w:sz w:val="26"/>
          <w:szCs w:val="26"/>
          <w:highlight w:val="none"/>
        </w:rPr>
        <w:t>(1)</w:t>
      </w:r>
      <w:r>
        <w:rPr>
          <w:rFonts w:ascii="Times New Roman" w:hAnsi="Times New Roman" w:eastAsia="Times New Roman" w:cs="Times New Roman"/>
          <w:sz w:val="26"/>
          <w:szCs w:val="26"/>
          <w:highlight w:val="none"/>
        </w:rPr>
        <w:t xml:space="preserve"> _________</w:t>
      </w:r>
    </w:p>
    <w:p w14:paraId="7311A89F">
      <w:pPr>
        <w:spacing w:after="0" w:line="273" w:lineRule="auto"/>
        <w:rPr>
          <w:rFonts w:ascii="Times New Roman" w:hAnsi="Times New Roman" w:eastAsia="Times New Roman" w:cs="Times New Roman"/>
          <w:sz w:val="26"/>
          <w:szCs w:val="26"/>
          <w:highlight w:val="none"/>
        </w:rPr>
      </w:pPr>
      <w:r>
        <w:rPr>
          <w:rFonts w:ascii="Times New Roman" w:hAnsi="Times New Roman" w:eastAsia="Times New Roman" w:cs="Times New Roman"/>
          <w:b/>
          <w:bCs/>
          <w:sz w:val="26"/>
          <w:szCs w:val="26"/>
          <w:highlight w:val="none"/>
        </w:rPr>
        <w:t>Visit places which have</w:t>
      </w:r>
      <w:r>
        <w:rPr>
          <w:rFonts w:ascii="Times New Roman" w:hAnsi="Times New Roman" w:eastAsia="Times New Roman" w:cs="Times New Roman"/>
          <w:sz w:val="26"/>
          <w:szCs w:val="26"/>
          <w:highlight w:val="none"/>
        </w:rPr>
        <w:t>:</w:t>
      </w:r>
    </w:p>
    <w:p w14:paraId="077EC57D">
      <w:pPr>
        <w:numPr>
          <w:ilvl w:val="0"/>
          <w:numId w:val="11"/>
        </w:numPr>
        <w:spacing w:after="0" w:line="273" w:lineRule="auto"/>
        <w:rPr>
          <w:rFonts w:ascii="Times New Roman" w:hAnsi="Times New Roman" w:eastAsia="Times New Roman" w:cs="Times New Roman"/>
          <w:sz w:val="26"/>
          <w:szCs w:val="26"/>
          <w:highlight w:val="none"/>
        </w:rPr>
      </w:pPr>
      <w:r>
        <w:rPr>
          <w:rFonts w:ascii="Times New Roman" w:hAnsi="Times New Roman" w:eastAsia="Times New Roman" w:cs="Times New Roman"/>
          <w:sz w:val="26"/>
          <w:szCs w:val="26"/>
          <w:highlight w:val="none"/>
        </w:rPr>
        <w:t>historical interest</w:t>
      </w:r>
    </w:p>
    <w:p w14:paraId="256B0B47">
      <w:pPr>
        <w:numPr>
          <w:ilvl w:val="0"/>
          <w:numId w:val="11"/>
        </w:numPr>
        <w:spacing w:after="0" w:line="273" w:lineRule="auto"/>
        <w:rPr>
          <w:rFonts w:ascii="Times New Roman" w:hAnsi="Times New Roman" w:eastAsia="Times New Roman" w:cs="Times New Roman"/>
          <w:sz w:val="26"/>
          <w:szCs w:val="26"/>
          <w:highlight w:val="none"/>
        </w:rPr>
      </w:pPr>
      <w:r>
        <w:rPr>
          <w:rFonts w:ascii="Times New Roman" w:hAnsi="Times New Roman" w:eastAsia="Times New Roman" w:cs="Times New Roman"/>
          <w:sz w:val="26"/>
          <w:szCs w:val="26"/>
          <w:highlight w:val="none"/>
        </w:rPr>
        <w:t xml:space="preserve">good </w:t>
      </w:r>
      <w:r>
        <w:rPr>
          <w:rFonts w:ascii="Times New Roman" w:hAnsi="Times New Roman" w:eastAsia="Times New Roman" w:cs="Times New Roman"/>
          <w:b/>
          <w:bCs/>
          <w:sz w:val="26"/>
          <w:szCs w:val="26"/>
          <w:highlight w:val="none"/>
        </w:rPr>
        <w:t xml:space="preserve">(2) </w:t>
      </w:r>
      <w:r>
        <w:rPr>
          <w:rFonts w:ascii="Times New Roman" w:hAnsi="Times New Roman" w:eastAsia="Times New Roman" w:cs="Times New Roman"/>
          <w:sz w:val="26"/>
          <w:szCs w:val="26"/>
          <w:highlight w:val="none"/>
        </w:rPr>
        <w:t xml:space="preserve"> _________</w:t>
      </w:r>
    </w:p>
    <w:p w14:paraId="169C657B">
      <w:pPr>
        <w:shd w:val="clear" w:color="auto" w:fill="FFFFFF"/>
        <w:spacing w:after="0" w:line="273" w:lineRule="auto"/>
        <w:rPr>
          <w:rFonts w:ascii="Times New Roman" w:hAnsi="Times New Roman" w:eastAsia="Times New Roman" w:cs="Times New Roman"/>
          <w:sz w:val="26"/>
          <w:szCs w:val="26"/>
          <w:highlight w:val="none"/>
        </w:rPr>
      </w:pPr>
      <w:r>
        <w:rPr>
          <w:rFonts w:ascii="Times New Roman" w:hAnsi="Times New Roman" w:eastAsia="Times New Roman" w:cs="Times New Roman"/>
          <w:b/>
          <w:bCs/>
          <w:sz w:val="26"/>
          <w:szCs w:val="26"/>
          <w:highlight w:val="none"/>
        </w:rPr>
        <w:t>(3)</w:t>
      </w:r>
      <w:r>
        <w:rPr>
          <w:rFonts w:ascii="Times New Roman" w:hAnsi="Times New Roman" w:eastAsia="Times New Roman" w:cs="Times New Roman"/>
          <w:sz w:val="26"/>
          <w:szCs w:val="26"/>
          <w:highlight w:val="none"/>
        </w:rPr>
        <w:t xml:space="preserve"> _________ </w:t>
      </w:r>
    </w:p>
    <w:p w14:paraId="08EDEC7D">
      <w:pPr>
        <w:spacing w:after="0" w:line="273" w:lineRule="auto"/>
        <w:rPr>
          <w:rFonts w:ascii="Times New Roman" w:hAnsi="Times New Roman" w:eastAsia="Times New Roman" w:cs="Times New Roman"/>
          <w:sz w:val="26"/>
          <w:szCs w:val="26"/>
          <w:highlight w:val="none"/>
        </w:rPr>
      </w:pPr>
      <w:r>
        <w:rPr>
          <w:rFonts w:ascii="Times New Roman" w:hAnsi="Times New Roman" w:eastAsia="Times New Roman" w:cs="Times New Roman"/>
          <w:b/>
          <w:bCs/>
          <w:sz w:val="26"/>
          <w:szCs w:val="26"/>
          <w:highlight w:val="none"/>
        </w:rPr>
        <w:t xml:space="preserve">Cost: </w:t>
      </w:r>
      <w:r>
        <w:rPr>
          <w:rFonts w:ascii="Times New Roman" w:hAnsi="Times New Roman" w:eastAsia="Times New Roman" w:cs="Times New Roman"/>
          <w:sz w:val="26"/>
          <w:szCs w:val="26"/>
          <w:highlight w:val="none"/>
        </w:rPr>
        <w:t>between 5.00 pounds and 15.00 pounds per person</w:t>
      </w:r>
    </w:p>
    <w:p w14:paraId="2A9631DB">
      <w:pPr>
        <w:spacing w:after="0" w:line="273" w:lineRule="auto"/>
        <w:rPr>
          <w:rFonts w:ascii="Times New Roman" w:hAnsi="Times New Roman" w:eastAsia="Times New Roman" w:cs="Times New Roman"/>
          <w:sz w:val="26"/>
          <w:szCs w:val="26"/>
          <w:highlight w:val="none"/>
        </w:rPr>
      </w:pPr>
      <w:r>
        <w:rPr>
          <w:rFonts w:ascii="Times New Roman" w:hAnsi="Times New Roman" w:eastAsia="Times New Roman" w:cs="Times New Roman"/>
          <w:b/>
          <w:bCs/>
          <w:sz w:val="26"/>
          <w:szCs w:val="26"/>
          <w:highlight w:val="none"/>
        </w:rPr>
        <w:t xml:space="preserve">Note: </w:t>
      </w:r>
      <w:r>
        <w:rPr>
          <w:rFonts w:ascii="Times New Roman" w:hAnsi="Times New Roman" w:eastAsia="Times New Roman" w:cs="Times New Roman"/>
          <w:sz w:val="26"/>
          <w:szCs w:val="26"/>
          <w:highlight w:val="none"/>
        </w:rPr>
        <w:t xml:space="preserve">special trips organised for groups of </w:t>
      </w:r>
      <w:r>
        <w:rPr>
          <w:rFonts w:ascii="Times New Roman" w:hAnsi="Times New Roman" w:eastAsia="Times New Roman" w:cs="Times New Roman"/>
          <w:b/>
          <w:bCs/>
          <w:sz w:val="26"/>
          <w:szCs w:val="26"/>
          <w:highlight w:val="none"/>
        </w:rPr>
        <w:t>(4)</w:t>
      </w:r>
      <w:r>
        <w:rPr>
          <w:rFonts w:ascii="Times New Roman" w:hAnsi="Times New Roman" w:eastAsia="Times New Roman" w:cs="Times New Roman"/>
          <w:sz w:val="26"/>
          <w:szCs w:val="26"/>
          <w:highlight w:val="none"/>
        </w:rPr>
        <w:t xml:space="preserve"> _________</w:t>
      </w:r>
      <w:r>
        <w:rPr>
          <w:rFonts w:ascii="Times New Roman" w:hAnsi="Times New Roman" w:eastAsia="Times New Roman" w:cs="Times New Roman"/>
          <w:b/>
          <w:bCs/>
          <w:sz w:val="26"/>
          <w:szCs w:val="26"/>
          <w:highlight w:val="none"/>
        </w:rPr>
        <w:t xml:space="preserve"> </w:t>
      </w:r>
      <w:r>
        <w:rPr>
          <w:rFonts w:ascii="Times New Roman" w:hAnsi="Times New Roman" w:eastAsia="Times New Roman" w:cs="Times New Roman"/>
          <w:sz w:val="26"/>
          <w:szCs w:val="26"/>
          <w:highlight w:val="none"/>
        </w:rPr>
        <w:t xml:space="preserve"> people</w:t>
      </w:r>
    </w:p>
    <w:p w14:paraId="5F036C1C">
      <w:pPr>
        <w:spacing w:after="0" w:line="273" w:lineRule="auto"/>
        <w:rPr>
          <w:rFonts w:ascii="Times New Roman" w:hAnsi="Times New Roman" w:eastAsia="Times New Roman" w:cs="Times New Roman"/>
          <w:sz w:val="26"/>
          <w:szCs w:val="26"/>
          <w:highlight w:val="none"/>
        </w:rPr>
      </w:pPr>
      <w:r>
        <w:rPr>
          <w:rFonts w:ascii="Times New Roman" w:hAnsi="Times New Roman" w:eastAsia="Times New Roman" w:cs="Times New Roman"/>
          <w:b/>
          <w:bCs/>
          <w:sz w:val="26"/>
          <w:szCs w:val="26"/>
          <w:highlight w:val="none"/>
        </w:rPr>
        <w:t xml:space="preserve">Time: </w:t>
      </w:r>
      <w:r>
        <w:rPr>
          <w:rFonts w:ascii="Times New Roman" w:hAnsi="Times New Roman" w:eastAsia="Times New Roman" w:cs="Times New Roman"/>
          <w:sz w:val="26"/>
          <w:szCs w:val="26"/>
          <w:highlight w:val="none"/>
        </w:rPr>
        <w:t>departure – 8.30 a.m. and return – 6.00 p.m.</w:t>
      </w:r>
    </w:p>
    <w:p w14:paraId="215747F0">
      <w:pPr>
        <w:shd w:val="clear" w:color="auto" w:fill="FFFFFF"/>
        <w:spacing w:after="0" w:line="273" w:lineRule="auto"/>
        <w:rPr>
          <w:rFonts w:ascii="Times New Roman" w:hAnsi="Times New Roman" w:eastAsia="Times New Roman" w:cs="Times New Roman"/>
          <w:sz w:val="26"/>
          <w:szCs w:val="26"/>
          <w:highlight w:val="none"/>
        </w:rPr>
      </w:pPr>
      <w:r>
        <w:rPr>
          <w:rFonts w:ascii="Times New Roman" w:hAnsi="Times New Roman" w:eastAsia="Times New Roman" w:cs="Times New Roman"/>
          <w:b/>
          <w:bCs/>
          <w:sz w:val="26"/>
          <w:szCs w:val="26"/>
          <w:highlight w:val="none"/>
        </w:rPr>
        <w:t xml:space="preserve">To reserve a seat: </w:t>
      </w:r>
      <w:r>
        <w:rPr>
          <w:rFonts w:ascii="Times New Roman" w:hAnsi="Times New Roman" w:eastAsia="Times New Roman" w:cs="Times New Roman"/>
          <w:sz w:val="26"/>
          <w:szCs w:val="26"/>
          <w:highlight w:val="none"/>
        </w:rPr>
        <w:t xml:space="preserve">sign name on the </w:t>
      </w:r>
      <w:r>
        <w:rPr>
          <w:rFonts w:ascii="Times New Roman" w:hAnsi="Times New Roman" w:eastAsia="Times New Roman" w:cs="Times New Roman"/>
          <w:b/>
          <w:bCs/>
          <w:sz w:val="26"/>
          <w:szCs w:val="26"/>
          <w:highlight w:val="none"/>
        </w:rPr>
        <w:t>(5)</w:t>
      </w:r>
      <w:r>
        <w:rPr>
          <w:rFonts w:ascii="Times New Roman" w:hAnsi="Times New Roman" w:eastAsia="Times New Roman" w:cs="Times New Roman"/>
          <w:sz w:val="26"/>
          <w:szCs w:val="26"/>
          <w:highlight w:val="none"/>
        </w:rPr>
        <w:t xml:space="preserve"> _________  3 days in advance</w:t>
      </w:r>
    </w:p>
    <w:p w14:paraId="2C6F8CE4">
      <w:pPr>
        <w:spacing w:after="0" w:line="273" w:lineRule="auto"/>
        <w:jc w:val="both"/>
        <w:rPr>
          <w:rFonts w:ascii="Times New Roman" w:hAnsi="Times New Roman" w:eastAsia="Times New Roman" w:cs="Times New Roman"/>
          <w:b/>
          <w:i/>
          <w:iCs/>
          <w:sz w:val="26"/>
          <w:szCs w:val="26"/>
          <w:highlight w:val="none"/>
        </w:rPr>
      </w:pPr>
      <w:r>
        <w:rPr>
          <w:rFonts w:ascii="Times New Roman" w:hAnsi="Times New Roman" w:eastAsia="Times New Roman" w:cs="Times New Roman"/>
          <w:b/>
          <w:i/>
          <w:iCs/>
          <w:sz w:val="26"/>
          <w:szCs w:val="26"/>
          <w:highlight w:val="none"/>
        </w:rPr>
        <w:t>Your answers:</w:t>
      </w:r>
    </w:p>
    <w:tbl>
      <w:tblPr>
        <w:tblStyle w:val="12"/>
        <w:tblW w:w="10412"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83"/>
        <w:gridCol w:w="2083"/>
        <w:gridCol w:w="2082"/>
        <w:gridCol w:w="2082"/>
        <w:gridCol w:w="2082"/>
      </w:tblGrid>
      <w:tr w14:paraId="36C255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83" w:type="dxa"/>
            <w:tcBorders>
              <w:top w:val="single" w:color="000000" w:sz="4" w:space="0"/>
              <w:left w:val="single" w:color="000000" w:sz="4" w:space="0"/>
              <w:bottom w:val="single" w:color="000000" w:sz="4" w:space="0"/>
              <w:right w:val="single" w:color="000000" w:sz="4" w:space="0"/>
            </w:tcBorders>
          </w:tcPr>
          <w:p w14:paraId="4E7CE457">
            <w:pPr>
              <w:spacing w:after="0" w:line="273" w:lineRule="auto"/>
              <w:jc w:val="both"/>
              <w:rPr>
                <w:rFonts w:ascii="Times New Roman" w:hAnsi="Times New Roman" w:eastAsia="Times New Roman" w:cs="Times New Roman"/>
                <w:b/>
                <w:bCs/>
                <w:sz w:val="26"/>
                <w:szCs w:val="26"/>
                <w:highlight w:val="none"/>
              </w:rPr>
            </w:pPr>
            <w:r>
              <w:rPr>
                <w:rFonts w:ascii="Times New Roman" w:hAnsi="Times New Roman" w:eastAsia="Times New Roman" w:cs="Times New Roman"/>
                <w:b/>
                <w:bCs/>
                <w:sz w:val="26"/>
                <w:szCs w:val="26"/>
                <w:highlight w:val="none"/>
              </w:rPr>
              <w:t>1.</w:t>
            </w:r>
          </w:p>
        </w:tc>
        <w:tc>
          <w:tcPr>
            <w:tcW w:w="2083" w:type="dxa"/>
            <w:tcBorders>
              <w:top w:val="single" w:color="000000" w:sz="4" w:space="0"/>
              <w:left w:val="single" w:color="000000" w:sz="4" w:space="0"/>
              <w:bottom w:val="single" w:color="000000" w:sz="4" w:space="0"/>
              <w:right w:val="single" w:color="000000" w:sz="4" w:space="0"/>
            </w:tcBorders>
          </w:tcPr>
          <w:p w14:paraId="2850AB75">
            <w:pPr>
              <w:spacing w:after="0" w:line="273" w:lineRule="auto"/>
              <w:jc w:val="both"/>
              <w:rPr>
                <w:rFonts w:ascii="Times New Roman" w:hAnsi="Times New Roman" w:eastAsia="Times New Roman" w:cs="Times New Roman"/>
                <w:b/>
                <w:bCs/>
                <w:sz w:val="26"/>
                <w:szCs w:val="26"/>
                <w:highlight w:val="none"/>
              </w:rPr>
            </w:pPr>
            <w:r>
              <w:rPr>
                <w:rFonts w:ascii="Times New Roman" w:hAnsi="Times New Roman" w:eastAsia="Times New Roman" w:cs="Times New Roman"/>
                <w:b/>
                <w:bCs/>
                <w:sz w:val="26"/>
                <w:szCs w:val="26"/>
                <w:highlight w:val="none"/>
              </w:rPr>
              <w:t>2.</w:t>
            </w:r>
          </w:p>
        </w:tc>
        <w:tc>
          <w:tcPr>
            <w:tcW w:w="2082" w:type="dxa"/>
            <w:tcBorders>
              <w:top w:val="single" w:color="000000" w:sz="4" w:space="0"/>
              <w:left w:val="single" w:color="000000" w:sz="4" w:space="0"/>
              <w:bottom w:val="single" w:color="000000" w:sz="4" w:space="0"/>
              <w:right w:val="single" w:color="000000" w:sz="4" w:space="0"/>
            </w:tcBorders>
          </w:tcPr>
          <w:p w14:paraId="39CE76C7">
            <w:pPr>
              <w:spacing w:after="0" w:line="273" w:lineRule="auto"/>
              <w:jc w:val="both"/>
              <w:rPr>
                <w:rFonts w:ascii="Times New Roman" w:hAnsi="Times New Roman" w:eastAsia="Times New Roman" w:cs="Times New Roman"/>
                <w:b/>
                <w:bCs/>
                <w:sz w:val="26"/>
                <w:szCs w:val="26"/>
                <w:highlight w:val="none"/>
              </w:rPr>
            </w:pPr>
            <w:r>
              <w:rPr>
                <w:rFonts w:ascii="Times New Roman" w:hAnsi="Times New Roman" w:eastAsia="Times New Roman" w:cs="Times New Roman"/>
                <w:b/>
                <w:bCs/>
                <w:sz w:val="26"/>
                <w:szCs w:val="26"/>
                <w:highlight w:val="none"/>
              </w:rPr>
              <w:t>3.</w:t>
            </w:r>
          </w:p>
        </w:tc>
        <w:tc>
          <w:tcPr>
            <w:tcW w:w="2082" w:type="dxa"/>
            <w:tcBorders>
              <w:top w:val="single" w:color="000000" w:sz="4" w:space="0"/>
              <w:left w:val="single" w:color="000000" w:sz="4" w:space="0"/>
              <w:bottom w:val="single" w:color="000000" w:sz="4" w:space="0"/>
              <w:right w:val="single" w:color="000000" w:sz="4" w:space="0"/>
            </w:tcBorders>
          </w:tcPr>
          <w:p w14:paraId="40AF90E0">
            <w:pPr>
              <w:spacing w:after="0" w:line="273" w:lineRule="auto"/>
              <w:jc w:val="both"/>
              <w:rPr>
                <w:rFonts w:ascii="Times New Roman" w:hAnsi="Times New Roman" w:eastAsia="Times New Roman" w:cs="Times New Roman"/>
                <w:b/>
                <w:bCs/>
                <w:sz w:val="26"/>
                <w:szCs w:val="26"/>
                <w:highlight w:val="none"/>
              </w:rPr>
            </w:pPr>
            <w:r>
              <w:rPr>
                <w:rFonts w:ascii="Times New Roman" w:hAnsi="Times New Roman" w:eastAsia="Times New Roman" w:cs="Times New Roman"/>
                <w:b/>
                <w:bCs/>
                <w:sz w:val="26"/>
                <w:szCs w:val="26"/>
                <w:highlight w:val="none"/>
              </w:rPr>
              <w:t>4.</w:t>
            </w:r>
          </w:p>
        </w:tc>
        <w:tc>
          <w:tcPr>
            <w:tcW w:w="2082" w:type="dxa"/>
            <w:tcBorders>
              <w:top w:val="single" w:color="000000" w:sz="4" w:space="0"/>
              <w:left w:val="single" w:color="000000" w:sz="4" w:space="0"/>
              <w:bottom w:val="single" w:color="000000" w:sz="4" w:space="0"/>
              <w:right w:val="single" w:color="000000" w:sz="4" w:space="0"/>
            </w:tcBorders>
          </w:tcPr>
          <w:p w14:paraId="2A55C063">
            <w:pPr>
              <w:spacing w:after="0" w:line="273" w:lineRule="auto"/>
              <w:jc w:val="both"/>
              <w:rPr>
                <w:rFonts w:ascii="Times New Roman" w:hAnsi="Times New Roman" w:eastAsia="Times New Roman" w:cs="Times New Roman"/>
                <w:b/>
                <w:bCs/>
                <w:sz w:val="26"/>
                <w:szCs w:val="26"/>
                <w:highlight w:val="none"/>
              </w:rPr>
            </w:pPr>
            <w:r>
              <w:rPr>
                <w:rFonts w:ascii="Times New Roman" w:hAnsi="Times New Roman" w:eastAsia="Times New Roman" w:cs="Times New Roman"/>
                <w:b/>
                <w:bCs/>
                <w:sz w:val="26"/>
                <w:szCs w:val="26"/>
                <w:highlight w:val="none"/>
              </w:rPr>
              <w:t>5.</w:t>
            </w:r>
          </w:p>
        </w:tc>
      </w:tr>
    </w:tbl>
    <w:p w14:paraId="585FB083">
      <w:pPr>
        <w:spacing w:after="0" w:line="273" w:lineRule="auto"/>
        <w:contextualSpacing/>
        <w:jc w:val="both"/>
        <w:rPr>
          <w:rFonts w:ascii="Times New Roman" w:hAnsi="Times New Roman" w:eastAsia="Times New Roman" w:cs="Times New Roman"/>
          <w:b/>
          <w:i/>
          <w:sz w:val="26"/>
          <w:szCs w:val="26"/>
          <w:highlight w:val="none"/>
        </w:rPr>
      </w:pPr>
      <w:r>
        <w:rPr>
          <w:rFonts w:ascii="Times New Roman" w:hAnsi="Times New Roman" w:eastAsia="Times New Roman" w:cs="Times New Roman"/>
          <w:b/>
          <w:i/>
          <w:sz w:val="26"/>
          <w:szCs w:val="26"/>
          <w:highlight w:val="none"/>
        </w:rPr>
        <w:t xml:space="preserve"> </w:t>
      </w:r>
    </w:p>
    <w:p w14:paraId="6C4B0B45">
      <w:pPr>
        <w:spacing w:after="0" w:line="360" w:lineRule="auto"/>
        <w:contextualSpacing/>
        <w:jc w:val="both"/>
        <w:rPr>
          <w:rFonts w:ascii="Times New Roman" w:hAnsi="Times New Roman" w:eastAsia="Calibri" w:cs="Times New Roman"/>
          <w:b/>
          <w:i/>
          <w:sz w:val="26"/>
          <w:szCs w:val="26"/>
          <w:highlight w:val="none"/>
        </w:rPr>
      </w:pPr>
      <w:r>
        <w:rPr>
          <w:rFonts w:ascii="Times New Roman" w:hAnsi="Times New Roman" w:eastAsia="Calibri" w:cs="Times New Roman"/>
          <w:b/>
          <w:i w:val="0"/>
          <w:iCs/>
          <w:sz w:val="26"/>
          <w:szCs w:val="26"/>
          <w:highlight w:val="none"/>
        </w:rPr>
        <w:t xml:space="preserve">Part </w:t>
      </w:r>
      <w:r>
        <w:rPr>
          <w:rFonts w:hint="default" w:eastAsia="Calibri" w:cs="Times New Roman"/>
          <w:b/>
          <w:i w:val="0"/>
          <w:iCs/>
          <w:sz w:val="26"/>
          <w:szCs w:val="26"/>
          <w:highlight w:val="none"/>
          <w:lang w:val="vi-VN"/>
        </w:rPr>
        <w:t>2</w:t>
      </w:r>
      <w:r>
        <w:rPr>
          <w:rFonts w:ascii="Times New Roman" w:hAnsi="Times New Roman" w:eastAsia="Calibri" w:cs="Times New Roman"/>
          <w:b/>
          <w:i w:val="0"/>
          <w:iCs/>
          <w:sz w:val="26"/>
          <w:szCs w:val="26"/>
          <w:highlight w:val="none"/>
        </w:rPr>
        <w:t xml:space="preserve">. </w:t>
      </w:r>
      <w:r>
        <w:rPr>
          <w:rFonts w:ascii="Times New Roman" w:hAnsi="Times New Roman" w:eastAsia="Calibri" w:cs="Times New Roman"/>
          <w:b/>
          <w:i/>
          <w:sz w:val="26"/>
          <w:szCs w:val="26"/>
          <w:highlight w:val="none"/>
        </w:rPr>
        <w:t xml:space="preserve">You will hear part of an interview with the astronaut Charles Duke, who is talking about his trip to the moon. </w:t>
      </w:r>
      <w:r>
        <w:rPr>
          <w:rFonts w:ascii="Times New Roman" w:hAnsi="Times New Roman" w:eastAsia="Calibri" w:cs="Times New Roman"/>
          <w:b/>
          <w:i/>
          <w:color w:val="212529"/>
          <w:sz w:val="26"/>
          <w:szCs w:val="26"/>
          <w:highlight w:val="none"/>
          <w:shd w:val="clear" w:color="auto" w:fill="FFFFFF"/>
        </w:rPr>
        <w:t xml:space="preserve">For questions </w:t>
      </w:r>
      <w:r>
        <w:rPr>
          <w:rFonts w:hint="default" w:eastAsia="Calibri" w:cs="Times New Roman"/>
          <w:b/>
          <w:i/>
          <w:color w:val="212529"/>
          <w:sz w:val="26"/>
          <w:szCs w:val="26"/>
          <w:highlight w:val="none"/>
          <w:shd w:val="clear" w:color="auto" w:fill="FFFFFF"/>
          <w:lang w:val="vi-VN"/>
        </w:rPr>
        <w:t>6</w:t>
      </w:r>
      <w:r>
        <w:rPr>
          <w:rFonts w:ascii="Times New Roman" w:hAnsi="Times New Roman" w:eastAsia="Calibri" w:cs="Times New Roman"/>
          <w:b/>
          <w:i/>
          <w:color w:val="212529"/>
          <w:sz w:val="26"/>
          <w:szCs w:val="26"/>
          <w:highlight w:val="none"/>
          <w:shd w:val="clear" w:color="auto" w:fill="FFFFFF"/>
        </w:rPr>
        <w:t>-</w:t>
      </w:r>
      <w:r>
        <w:rPr>
          <w:rFonts w:hint="default" w:eastAsia="Calibri" w:cs="Times New Roman"/>
          <w:b/>
          <w:i/>
          <w:color w:val="212529"/>
          <w:sz w:val="26"/>
          <w:szCs w:val="26"/>
          <w:highlight w:val="none"/>
          <w:shd w:val="clear" w:color="auto" w:fill="FFFFFF"/>
          <w:lang w:val="vi-VN"/>
        </w:rPr>
        <w:t>10</w:t>
      </w:r>
      <w:r>
        <w:rPr>
          <w:rFonts w:ascii="Times New Roman" w:hAnsi="Times New Roman" w:eastAsia="Calibri" w:cs="Times New Roman"/>
          <w:b/>
          <w:i/>
          <w:color w:val="212529"/>
          <w:sz w:val="26"/>
          <w:szCs w:val="26"/>
          <w:highlight w:val="none"/>
          <w:shd w:val="clear" w:color="auto" w:fill="FFFFFF"/>
        </w:rPr>
        <w:t>,</w:t>
      </w:r>
      <w:r>
        <w:rPr>
          <w:rFonts w:ascii="Times New Roman" w:hAnsi="Times New Roman" w:eastAsia="Calibri" w:cs="Times New Roman"/>
          <w:b/>
          <w:i/>
          <w:color w:val="212529"/>
          <w:sz w:val="26"/>
          <w:szCs w:val="26"/>
          <w:highlight w:val="none"/>
        </w:rPr>
        <w:t xml:space="preserve"> </w:t>
      </w:r>
      <w:r>
        <w:rPr>
          <w:rFonts w:ascii="Times New Roman" w:hAnsi="Times New Roman" w:eastAsia="Calibri" w:cs="Times New Roman"/>
          <w:b/>
          <w:i/>
          <w:color w:val="212529"/>
          <w:sz w:val="26"/>
          <w:szCs w:val="26"/>
          <w:highlight w:val="none"/>
          <w:shd w:val="clear" w:color="auto" w:fill="FFFFFF"/>
        </w:rPr>
        <w:t>choose the answer (A, B, C or D) which fits best according to what you hear.</w:t>
      </w:r>
      <w:r>
        <w:rPr>
          <w:rFonts w:ascii="Times New Roman" w:hAnsi="Times New Roman" w:eastAsia="Calibri" w:cs="Times New Roman"/>
          <w:b/>
          <w:i/>
          <w:sz w:val="26"/>
          <w:szCs w:val="26"/>
          <w:highlight w:val="none"/>
        </w:rPr>
        <w:t xml:space="preserve"> (1</w:t>
      </w:r>
      <w:r>
        <w:rPr>
          <w:rFonts w:hint="default" w:eastAsia="Calibri" w:cs="Times New Roman"/>
          <w:b/>
          <w:i/>
          <w:sz w:val="26"/>
          <w:szCs w:val="26"/>
          <w:highlight w:val="none"/>
          <w:lang w:val="vi-VN"/>
        </w:rPr>
        <w:t xml:space="preserve"> p</w:t>
      </w:r>
      <w:r>
        <w:rPr>
          <w:rFonts w:ascii="Times New Roman" w:hAnsi="Times New Roman" w:eastAsia="Calibri" w:cs="Times New Roman"/>
          <w:b/>
          <w:i/>
          <w:sz w:val="26"/>
          <w:szCs w:val="26"/>
          <w:highlight w:val="none"/>
        </w:rPr>
        <w:t>oint)</w:t>
      </w:r>
    </w:p>
    <w:p w14:paraId="6FB42641">
      <w:pPr>
        <w:spacing w:after="0" w:line="360" w:lineRule="auto"/>
        <w:contextualSpacing/>
        <w:rPr>
          <w:rFonts w:ascii="Times New Roman" w:hAnsi="Times New Roman" w:eastAsia="Calibri" w:cs="Times New Roman"/>
          <w:color w:val="000000"/>
          <w:sz w:val="26"/>
          <w:szCs w:val="26"/>
          <w:highlight w:val="none"/>
        </w:rPr>
      </w:pPr>
      <w:r>
        <w:rPr>
          <w:rFonts w:ascii="Times New Roman" w:hAnsi="Times New Roman" w:eastAsia="Calibri" w:cs="Times New Roman"/>
          <w:color w:val="000000"/>
          <w:sz w:val="24"/>
          <w:szCs w:val="24"/>
          <w:highlight w:val="none"/>
        </w:rPr>
        <w:t xml:space="preserve"> </w:t>
      </w:r>
      <w:r>
        <w:rPr>
          <w:rFonts w:hint="default" w:eastAsia="Calibri" w:cs="Times New Roman"/>
          <w:b/>
          <w:bCs/>
          <w:color w:val="000000"/>
          <w:sz w:val="26"/>
          <w:szCs w:val="26"/>
          <w:highlight w:val="none"/>
          <w:lang w:val="vi-VN"/>
        </w:rPr>
        <w:t>6.</w:t>
      </w:r>
      <w:r>
        <w:rPr>
          <w:rFonts w:ascii="Times New Roman" w:hAnsi="Times New Roman" w:eastAsia="Calibri" w:cs="Times New Roman"/>
          <w:color w:val="000000"/>
          <w:sz w:val="26"/>
          <w:szCs w:val="26"/>
          <w:highlight w:val="none"/>
        </w:rPr>
        <w:t xml:space="preserve"> How did Charles feel about space travel as a boy?</w:t>
      </w:r>
    </w:p>
    <w:p w14:paraId="5C7916A9">
      <w:pPr>
        <w:spacing w:after="0" w:line="360" w:lineRule="auto"/>
        <w:ind w:firstLine="390" w:firstLineChars="150"/>
        <w:contextualSpacing/>
        <w:jc w:val="both"/>
        <w:rPr>
          <w:rFonts w:ascii="Times New Roman" w:hAnsi="Times New Roman" w:eastAsia="Calibri" w:cs="Times New Roman"/>
          <w:color w:val="000000"/>
          <w:sz w:val="26"/>
          <w:szCs w:val="26"/>
          <w:highlight w:val="none"/>
        </w:rPr>
      </w:pPr>
      <w:r>
        <w:rPr>
          <w:rFonts w:ascii="Times New Roman" w:hAnsi="Times New Roman" w:eastAsia="Calibri" w:cs="Times New Roman"/>
          <w:color w:val="000000"/>
          <w:sz w:val="26"/>
          <w:szCs w:val="26"/>
          <w:highlight w:val="none"/>
        </w:rPr>
        <w:t>A. He thought it was unlikely to happen</w:t>
      </w:r>
      <w:r>
        <w:rPr>
          <w:rFonts w:hint="default" w:eastAsia="Calibri" w:cs="Times New Roman"/>
          <w:color w:val="000000"/>
          <w:sz w:val="26"/>
          <w:szCs w:val="26"/>
          <w:highlight w:val="none"/>
          <w:lang w:val="vi-VN"/>
        </w:rPr>
        <w:tab/>
      </w:r>
      <w:r>
        <w:rPr>
          <w:rFonts w:ascii="Times New Roman" w:hAnsi="Times New Roman" w:eastAsia="Calibri" w:cs="Times New Roman"/>
          <w:color w:val="000000"/>
          <w:sz w:val="26"/>
          <w:szCs w:val="26"/>
          <w:highlight w:val="none"/>
        </w:rPr>
        <w:t>B. He regarded it as more than science fiction</w:t>
      </w:r>
    </w:p>
    <w:p w14:paraId="0EFD96EF">
      <w:pPr>
        <w:spacing w:after="0" w:line="360" w:lineRule="auto"/>
        <w:ind w:firstLine="390" w:firstLineChars="150"/>
        <w:contextualSpacing/>
        <w:jc w:val="both"/>
        <w:rPr>
          <w:rFonts w:ascii="Times New Roman" w:hAnsi="Times New Roman" w:eastAsia="Calibri" w:cs="Times New Roman"/>
          <w:color w:val="000000"/>
          <w:sz w:val="26"/>
          <w:szCs w:val="26"/>
          <w:highlight w:val="none"/>
        </w:rPr>
      </w:pPr>
      <w:r>
        <w:rPr>
          <w:rFonts w:ascii="Times New Roman" w:hAnsi="Times New Roman" w:eastAsia="Calibri" w:cs="Times New Roman"/>
          <w:color w:val="000000"/>
          <w:sz w:val="26"/>
          <w:szCs w:val="26"/>
          <w:highlight w:val="none"/>
        </w:rPr>
        <w:t>C. He was fascinated by the idea of it</w:t>
      </w:r>
      <w:r>
        <w:rPr>
          <w:rFonts w:hint="default" w:eastAsia="Calibri" w:cs="Times New Roman"/>
          <w:color w:val="000000"/>
          <w:sz w:val="26"/>
          <w:szCs w:val="26"/>
          <w:highlight w:val="none"/>
          <w:lang w:val="vi-VN"/>
        </w:rPr>
        <w:tab/>
        <w:t/>
      </w:r>
      <w:r>
        <w:rPr>
          <w:rFonts w:hint="default" w:eastAsia="Calibri" w:cs="Times New Roman"/>
          <w:color w:val="000000"/>
          <w:sz w:val="26"/>
          <w:szCs w:val="26"/>
          <w:highlight w:val="none"/>
          <w:lang w:val="vi-VN"/>
        </w:rPr>
        <w:tab/>
      </w:r>
      <w:r>
        <w:rPr>
          <w:rFonts w:ascii="Times New Roman" w:hAnsi="Times New Roman" w:eastAsia="Calibri" w:cs="Times New Roman"/>
          <w:color w:val="000000"/>
          <w:sz w:val="26"/>
          <w:szCs w:val="26"/>
          <w:highlight w:val="none"/>
        </w:rPr>
        <w:t>D. He showed no particular interest in it</w:t>
      </w:r>
    </w:p>
    <w:p w14:paraId="31941316">
      <w:pPr>
        <w:spacing w:after="0" w:line="360" w:lineRule="auto"/>
        <w:contextualSpacing/>
        <w:jc w:val="both"/>
        <w:rPr>
          <w:rFonts w:ascii="Times New Roman" w:hAnsi="Times New Roman" w:eastAsia="Calibri" w:cs="Times New Roman"/>
          <w:color w:val="000000"/>
          <w:sz w:val="26"/>
          <w:szCs w:val="26"/>
          <w:highlight w:val="none"/>
        </w:rPr>
      </w:pPr>
      <w:r>
        <w:rPr>
          <w:rFonts w:hint="default" w:eastAsia="Calibri" w:cs="Times New Roman"/>
          <w:b/>
          <w:bCs/>
          <w:color w:val="000000"/>
          <w:sz w:val="26"/>
          <w:szCs w:val="26"/>
          <w:highlight w:val="none"/>
          <w:lang w:val="vi-VN"/>
        </w:rPr>
        <w:t>7</w:t>
      </w:r>
      <w:r>
        <w:rPr>
          <w:rFonts w:ascii="Times New Roman" w:hAnsi="Times New Roman" w:eastAsia="Calibri" w:cs="Times New Roman"/>
          <w:b/>
          <w:bCs/>
          <w:color w:val="000000"/>
          <w:sz w:val="26"/>
          <w:szCs w:val="26"/>
          <w:highlight w:val="none"/>
        </w:rPr>
        <w:t>.</w:t>
      </w:r>
      <w:r>
        <w:rPr>
          <w:rFonts w:ascii="Times New Roman" w:hAnsi="Times New Roman" w:eastAsia="Calibri" w:cs="Times New Roman"/>
          <w:color w:val="000000"/>
          <w:sz w:val="26"/>
          <w:szCs w:val="26"/>
          <w:highlight w:val="none"/>
        </w:rPr>
        <w:t xml:space="preserve"> What did Charles consider to be the hardest part of the training?</w:t>
      </w:r>
    </w:p>
    <w:p w14:paraId="18ACF8AE">
      <w:pPr>
        <w:spacing w:after="0" w:line="360" w:lineRule="auto"/>
        <w:ind w:firstLine="390" w:firstLineChars="150"/>
        <w:contextualSpacing/>
        <w:jc w:val="both"/>
        <w:rPr>
          <w:rFonts w:ascii="Times New Roman" w:hAnsi="Times New Roman" w:eastAsia="Calibri" w:cs="Times New Roman"/>
          <w:color w:val="000000"/>
          <w:sz w:val="26"/>
          <w:szCs w:val="26"/>
          <w:highlight w:val="none"/>
        </w:rPr>
      </w:pPr>
      <w:r>
        <w:rPr>
          <w:rFonts w:ascii="Times New Roman" w:hAnsi="Times New Roman" w:eastAsia="Calibri" w:cs="Times New Roman"/>
          <w:color w:val="000000"/>
          <w:sz w:val="26"/>
          <w:szCs w:val="26"/>
          <w:highlight w:val="none"/>
        </w:rPr>
        <w:t>A. feeling trapped in the heavy spacesuit</w:t>
      </w:r>
    </w:p>
    <w:p w14:paraId="3ECCDBD7">
      <w:pPr>
        <w:spacing w:after="0" w:line="360" w:lineRule="auto"/>
        <w:ind w:firstLine="390" w:firstLineChars="150"/>
        <w:contextualSpacing/>
        <w:jc w:val="both"/>
        <w:rPr>
          <w:rFonts w:ascii="Times New Roman" w:hAnsi="Times New Roman" w:eastAsia="Calibri" w:cs="Times New Roman"/>
          <w:color w:val="000000"/>
          <w:sz w:val="26"/>
          <w:szCs w:val="26"/>
          <w:highlight w:val="none"/>
        </w:rPr>
      </w:pPr>
      <w:r>
        <w:rPr>
          <w:rFonts w:ascii="Times New Roman" w:hAnsi="Times New Roman" w:eastAsia="Calibri" w:cs="Times New Roman"/>
          <w:color w:val="000000"/>
          <w:sz w:val="26"/>
          <w:szCs w:val="26"/>
          <w:highlight w:val="none"/>
        </w:rPr>
        <w:t>B. endlessly practising the lunar surface landing</w:t>
      </w:r>
    </w:p>
    <w:p w14:paraId="541A9C86">
      <w:pPr>
        <w:spacing w:after="0" w:line="360" w:lineRule="auto"/>
        <w:ind w:firstLine="390" w:firstLineChars="150"/>
        <w:contextualSpacing/>
        <w:jc w:val="both"/>
        <w:rPr>
          <w:rFonts w:ascii="Times New Roman" w:hAnsi="Times New Roman" w:eastAsia="Calibri" w:cs="Times New Roman"/>
          <w:color w:val="000000"/>
          <w:sz w:val="26"/>
          <w:szCs w:val="26"/>
          <w:highlight w:val="none"/>
        </w:rPr>
      </w:pPr>
      <w:r>
        <w:rPr>
          <w:rFonts w:ascii="Times New Roman" w:hAnsi="Times New Roman" w:eastAsia="Calibri" w:cs="Times New Roman"/>
          <w:color w:val="000000"/>
          <w:sz w:val="26"/>
          <w:szCs w:val="26"/>
          <w:highlight w:val="none"/>
        </w:rPr>
        <w:t>C. constantly being afraid of making a mistake</w:t>
      </w:r>
    </w:p>
    <w:p w14:paraId="1BF39D38">
      <w:pPr>
        <w:spacing w:after="0" w:line="360" w:lineRule="auto"/>
        <w:ind w:firstLine="390" w:firstLineChars="150"/>
        <w:contextualSpacing/>
        <w:jc w:val="both"/>
        <w:rPr>
          <w:rFonts w:ascii="Times New Roman" w:hAnsi="Times New Roman" w:eastAsia="Calibri" w:cs="Times New Roman"/>
          <w:color w:val="000000"/>
          <w:sz w:val="26"/>
          <w:szCs w:val="26"/>
          <w:highlight w:val="none"/>
        </w:rPr>
      </w:pPr>
      <w:r>
        <w:rPr>
          <w:rFonts w:ascii="Times New Roman" w:hAnsi="Times New Roman" w:eastAsia="Calibri" w:cs="Times New Roman"/>
          <w:color w:val="000000"/>
          <w:sz w:val="26"/>
          <w:szCs w:val="26"/>
          <w:highlight w:val="none"/>
        </w:rPr>
        <w:t>D. being unable to move his arms and hands</w:t>
      </w:r>
    </w:p>
    <w:p w14:paraId="6BE32D55">
      <w:pPr>
        <w:spacing w:after="0" w:line="360" w:lineRule="auto"/>
        <w:contextualSpacing/>
        <w:jc w:val="both"/>
        <w:rPr>
          <w:rFonts w:ascii="Times New Roman" w:hAnsi="Times New Roman" w:eastAsia="Calibri" w:cs="Times New Roman"/>
          <w:color w:val="000000"/>
          <w:sz w:val="26"/>
          <w:szCs w:val="26"/>
          <w:highlight w:val="none"/>
        </w:rPr>
      </w:pPr>
      <w:r>
        <w:rPr>
          <w:rFonts w:hint="default" w:eastAsia="Calibri" w:cs="Times New Roman"/>
          <w:b/>
          <w:bCs/>
          <w:color w:val="000000"/>
          <w:sz w:val="26"/>
          <w:szCs w:val="26"/>
          <w:highlight w:val="none"/>
          <w:lang w:val="vi-VN"/>
        </w:rPr>
        <w:t>8</w:t>
      </w:r>
      <w:r>
        <w:rPr>
          <w:rFonts w:ascii="Times New Roman" w:hAnsi="Times New Roman" w:eastAsia="Calibri" w:cs="Times New Roman"/>
          <w:b/>
          <w:bCs/>
          <w:color w:val="000000"/>
          <w:sz w:val="26"/>
          <w:szCs w:val="26"/>
          <w:highlight w:val="none"/>
        </w:rPr>
        <w:t>.</w:t>
      </w:r>
      <w:r>
        <w:rPr>
          <w:rFonts w:ascii="Times New Roman" w:hAnsi="Times New Roman" w:eastAsia="Calibri" w:cs="Times New Roman"/>
          <w:color w:val="000000"/>
          <w:sz w:val="26"/>
          <w:szCs w:val="26"/>
          <w:highlight w:val="none"/>
        </w:rPr>
        <w:t xml:space="preserve"> What was Charles’s reaction when he first found out he was going to the moon?</w:t>
      </w:r>
    </w:p>
    <w:p w14:paraId="41016F93">
      <w:pPr>
        <w:spacing w:after="0" w:line="360" w:lineRule="auto"/>
        <w:ind w:firstLine="390" w:firstLineChars="150"/>
        <w:contextualSpacing/>
        <w:jc w:val="both"/>
        <w:rPr>
          <w:rFonts w:ascii="Times New Roman" w:hAnsi="Times New Roman" w:eastAsia="Calibri" w:cs="Times New Roman"/>
          <w:color w:val="000000"/>
          <w:sz w:val="26"/>
          <w:szCs w:val="26"/>
          <w:highlight w:val="none"/>
        </w:rPr>
      </w:pPr>
      <w:r>
        <w:rPr>
          <w:rFonts w:ascii="Times New Roman" w:hAnsi="Times New Roman" w:eastAsia="Calibri" w:cs="Times New Roman"/>
          <w:color w:val="000000"/>
          <w:sz w:val="26"/>
          <w:szCs w:val="26"/>
          <w:highlight w:val="none"/>
        </w:rPr>
        <w:t>A. He realised he had to be cautious</w:t>
      </w:r>
      <w:r>
        <w:rPr>
          <w:rFonts w:hint="default" w:eastAsia="Calibri" w:cs="Times New Roman"/>
          <w:color w:val="000000"/>
          <w:sz w:val="26"/>
          <w:szCs w:val="26"/>
          <w:highlight w:val="none"/>
          <w:lang w:val="vi-VN"/>
        </w:rPr>
        <w:tab/>
      </w:r>
      <w:r>
        <w:rPr>
          <w:rFonts w:hint="default" w:eastAsia="Calibri" w:cs="Times New Roman"/>
          <w:color w:val="000000"/>
          <w:sz w:val="26"/>
          <w:szCs w:val="26"/>
          <w:highlight w:val="none"/>
          <w:lang w:val="vi-VN"/>
        </w:rPr>
        <w:tab/>
      </w:r>
      <w:r>
        <w:rPr>
          <w:rFonts w:ascii="Times New Roman" w:hAnsi="Times New Roman" w:eastAsia="Calibri" w:cs="Times New Roman"/>
          <w:color w:val="000000"/>
          <w:sz w:val="26"/>
          <w:szCs w:val="26"/>
          <w:highlight w:val="none"/>
        </w:rPr>
        <w:t>B. He felt proud to be given the opportunity</w:t>
      </w:r>
    </w:p>
    <w:p w14:paraId="0B6980A9">
      <w:pPr>
        <w:spacing w:after="0" w:line="360" w:lineRule="auto"/>
        <w:ind w:firstLine="390" w:firstLineChars="150"/>
        <w:contextualSpacing/>
        <w:jc w:val="both"/>
        <w:rPr>
          <w:rFonts w:ascii="Times New Roman" w:hAnsi="Times New Roman" w:eastAsia="Calibri" w:cs="Times New Roman"/>
          <w:color w:val="000000"/>
          <w:sz w:val="26"/>
          <w:szCs w:val="26"/>
          <w:highlight w:val="none"/>
        </w:rPr>
      </w:pPr>
      <w:r>
        <w:rPr>
          <w:rFonts w:ascii="Times New Roman" w:hAnsi="Times New Roman" w:eastAsia="Calibri" w:cs="Times New Roman"/>
          <w:color w:val="000000"/>
          <w:sz w:val="26"/>
          <w:szCs w:val="26"/>
          <w:highlight w:val="none"/>
        </w:rPr>
        <w:t>C. He tried to control his excitement</w:t>
      </w:r>
      <w:r>
        <w:rPr>
          <w:rFonts w:hint="default" w:eastAsia="Calibri" w:cs="Times New Roman"/>
          <w:color w:val="000000"/>
          <w:sz w:val="26"/>
          <w:szCs w:val="26"/>
          <w:highlight w:val="none"/>
          <w:lang w:val="vi-VN"/>
        </w:rPr>
        <w:tab/>
      </w:r>
      <w:r>
        <w:rPr>
          <w:rFonts w:hint="default" w:eastAsia="Calibri" w:cs="Times New Roman"/>
          <w:color w:val="000000"/>
          <w:sz w:val="26"/>
          <w:szCs w:val="26"/>
          <w:highlight w:val="none"/>
          <w:lang w:val="vi-VN"/>
        </w:rPr>
        <w:tab/>
      </w:r>
      <w:r>
        <w:rPr>
          <w:rFonts w:ascii="Times New Roman" w:hAnsi="Times New Roman" w:eastAsia="Calibri" w:cs="Times New Roman"/>
          <w:color w:val="000000"/>
          <w:sz w:val="26"/>
          <w:szCs w:val="26"/>
          <w:highlight w:val="none"/>
        </w:rPr>
        <w:t>D. He reflected on his chances of survival.</w:t>
      </w:r>
    </w:p>
    <w:p w14:paraId="69798512">
      <w:pPr>
        <w:spacing w:after="0" w:line="360" w:lineRule="auto"/>
        <w:contextualSpacing/>
        <w:jc w:val="both"/>
        <w:rPr>
          <w:rFonts w:ascii="Times New Roman" w:hAnsi="Times New Roman" w:eastAsia="Calibri" w:cs="Times New Roman"/>
          <w:color w:val="000000"/>
          <w:sz w:val="26"/>
          <w:szCs w:val="26"/>
          <w:highlight w:val="none"/>
        </w:rPr>
      </w:pPr>
      <w:r>
        <w:rPr>
          <w:rFonts w:hint="default" w:eastAsia="Calibri" w:cs="Times New Roman"/>
          <w:b/>
          <w:bCs/>
          <w:color w:val="000000"/>
          <w:sz w:val="26"/>
          <w:szCs w:val="26"/>
          <w:highlight w:val="none"/>
          <w:lang w:val="vi-VN"/>
        </w:rPr>
        <w:t>9</w:t>
      </w:r>
      <w:r>
        <w:rPr>
          <w:rFonts w:ascii="Times New Roman" w:hAnsi="Times New Roman" w:eastAsia="Calibri" w:cs="Times New Roman"/>
          <w:b/>
          <w:bCs/>
          <w:color w:val="000000"/>
          <w:sz w:val="26"/>
          <w:szCs w:val="26"/>
          <w:highlight w:val="none"/>
        </w:rPr>
        <w:t>.</w:t>
      </w:r>
      <w:r>
        <w:rPr>
          <w:rFonts w:ascii="Times New Roman" w:hAnsi="Times New Roman" w:eastAsia="Calibri" w:cs="Times New Roman"/>
          <w:color w:val="000000"/>
          <w:sz w:val="26"/>
          <w:szCs w:val="26"/>
          <w:highlight w:val="none"/>
        </w:rPr>
        <w:t xml:space="preserve"> What feature of the moon made the greatest impact on Charles?</w:t>
      </w:r>
    </w:p>
    <w:p w14:paraId="03992797">
      <w:pPr>
        <w:spacing w:after="0" w:line="360" w:lineRule="auto"/>
        <w:ind w:firstLine="390" w:firstLineChars="150"/>
        <w:contextualSpacing/>
        <w:jc w:val="both"/>
        <w:rPr>
          <w:rFonts w:ascii="Times New Roman" w:hAnsi="Times New Roman" w:eastAsia="Calibri" w:cs="Times New Roman"/>
          <w:color w:val="000000"/>
          <w:sz w:val="26"/>
          <w:szCs w:val="26"/>
          <w:highlight w:val="none"/>
        </w:rPr>
      </w:pPr>
      <w:r>
        <w:rPr>
          <w:rFonts w:ascii="Times New Roman" w:hAnsi="Times New Roman" w:eastAsia="Calibri" w:cs="Times New Roman"/>
          <w:color w:val="000000"/>
          <w:sz w:val="26"/>
          <w:szCs w:val="26"/>
          <w:highlight w:val="none"/>
        </w:rPr>
        <w:t>A. the brightness of the moon</w:t>
      </w:r>
      <w:r>
        <w:rPr>
          <w:rFonts w:hint="default" w:eastAsia="Calibri" w:cs="Times New Roman"/>
          <w:color w:val="000000"/>
          <w:sz w:val="26"/>
          <w:szCs w:val="26"/>
          <w:highlight w:val="none"/>
          <w:lang w:val="vi-VN"/>
        </w:rPr>
        <w:tab/>
      </w:r>
      <w:r>
        <w:rPr>
          <w:rFonts w:hint="default" w:eastAsia="Calibri" w:cs="Times New Roman"/>
          <w:color w:val="000000"/>
          <w:sz w:val="26"/>
          <w:szCs w:val="26"/>
          <w:highlight w:val="none"/>
          <w:lang w:val="vi-VN"/>
        </w:rPr>
        <w:tab/>
      </w:r>
      <w:r>
        <w:rPr>
          <w:rFonts w:ascii="Times New Roman" w:hAnsi="Times New Roman" w:eastAsia="Calibri" w:cs="Times New Roman"/>
          <w:color w:val="000000"/>
          <w:sz w:val="26"/>
          <w:szCs w:val="26"/>
          <w:highlight w:val="none"/>
        </w:rPr>
        <w:t>B. the vastness of the sky</w:t>
      </w:r>
    </w:p>
    <w:p w14:paraId="361DD2C6">
      <w:pPr>
        <w:spacing w:after="0" w:line="360" w:lineRule="auto"/>
        <w:ind w:firstLine="390" w:firstLineChars="150"/>
        <w:contextualSpacing/>
        <w:jc w:val="both"/>
        <w:rPr>
          <w:rFonts w:ascii="Times New Roman" w:hAnsi="Times New Roman" w:eastAsia="Calibri" w:cs="Times New Roman"/>
          <w:color w:val="000000"/>
          <w:sz w:val="26"/>
          <w:szCs w:val="26"/>
          <w:highlight w:val="none"/>
        </w:rPr>
      </w:pPr>
      <w:r>
        <w:rPr>
          <w:rFonts w:ascii="Times New Roman" w:hAnsi="Times New Roman" w:eastAsia="Calibri" w:cs="Times New Roman"/>
          <w:color w:val="000000"/>
          <w:sz w:val="26"/>
          <w:szCs w:val="26"/>
          <w:highlight w:val="none"/>
        </w:rPr>
        <w:t>C. the loneliness of the place</w:t>
      </w:r>
      <w:r>
        <w:rPr>
          <w:rFonts w:hint="default" w:eastAsia="Calibri" w:cs="Times New Roman"/>
          <w:color w:val="000000"/>
          <w:sz w:val="26"/>
          <w:szCs w:val="26"/>
          <w:highlight w:val="none"/>
          <w:lang w:val="vi-VN"/>
        </w:rPr>
        <w:tab/>
      </w:r>
      <w:r>
        <w:rPr>
          <w:rFonts w:hint="default" w:eastAsia="Calibri" w:cs="Times New Roman"/>
          <w:color w:val="000000"/>
          <w:sz w:val="26"/>
          <w:szCs w:val="26"/>
          <w:highlight w:val="none"/>
          <w:lang w:val="vi-VN"/>
        </w:rPr>
        <w:tab/>
      </w:r>
      <w:r>
        <w:rPr>
          <w:rFonts w:ascii="Times New Roman" w:hAnsi="Times New Roman" w:eastAsia="Calibri" w:cs="Times New Roman"/>
          <w:color w:val="000000"/>
          <w:sz w:val="26"/>
          <w:szCs w:val="26"/>
          <w:highlight w:val="none"/>
        </w:rPr>
        <w:t>D. the absence of any stars</w:t>
      </w:r>
    </w:p>
    <w:p w14:paraId="312BB997">
      <w:pPr>
        <w:spacing w:after="0" w:line="360" w:lineRule="auto"/>
        <w:contextualSpacing/>
        <w:jc w:val="both"/>
        <w:rPr>
          <w:rFonts w:ascii="Times New Roman" w:hAnsi="Times New Roman" w:eastAsia="Calibri" w:cs="Times New Roman"/>
          <w:color w:val="000000"/>
          <w:sz w:val="26"/>
          <w:szCs w:val="26"/>
          <w:highlight w:val="none"/>
        </w:rPr>
      </w:pPr>
      <w:r>
        <w:rPr>
          <w:rFonts w:hint="default" w:eastAsia="Calibri" w:cs="Times New Roman"/>
          <w:b/>
          <w:bCs/>
          <w:color w:val="000000"/>
          <w:sz w:val="26"/>
          <w:szCs w:val="26"/>
          <w:highlight w:val="none"/>
          <w:lang w:val="vi-VN"/>
        </w:rPr>
        <w:t>10</w:t>
      </w:r>
      <w:r>
        <w:rPr>
          <w:rFonts w:ascii="Times New Roman" w:hAnsi="Times New Roman" w:eastAsia="Calibri" w:cs="Times New Roman"/>
          <w:b/>
          <w:bCs/>
          <w:color w:val="000000"/>
          <w:sz w:val="26"/>
          <w:szCs w:val="26"/>
          <w:highlight w:val="none"/>
        </w:rPr>
        <w:t>.</w:t>
      </w:r>
      <w:r>
        <w:rPr>
          <w:rFonts w:ascii="Times New Roman" w:hAnsi="Times New Roman" w:eastAsia="Calibri" w:cs="Times New Roman"/>
          <w:color w:val="000000"/>
          <w:sz w:val="26"/>
          <w:szCs w:val="26"/>
          <w:highlight w:val="none"/>
        </w:rPr>
        <w:t xml:space="preserve"> What does Charles feel was the most memorable part of his mission?</w:t>
      </w:r>
    </w:p>
    <w:p w14:paraId="252FAFEA">
      <w:pPr>
        <w:spacing w:after="0" w:line="360" w:lineRule="auto"/>
        <w:ind w:firstLine="390" w:firstLineChars="150"/>
        <w:contextualSpacing/>
        <w:jc w:val="both"/>
        <w:rPr>
          <w:rFonts w:ascii="Times New Roman" w:hAnsi="Times New Roman" w:eastAsia="Calibri" w:cs="Times New Roman"/>
          <w:color w:val="000000"/>
          <w:sz w:val="26"/>
          <w:szCs w:val="26"/>
          <w:highlight w:val="none"/>
        </w:rPr>
      </w:pPr>
      <w:r>
        <w:rPr>
          <w:rFonts w:ascii="Times New Roman" w:hAnsi="Times New Roman" w:eastAsia="Calibri" w:cs="Times New Roman"/>
          <w:color w:val="000000"/>
          <w:sz w:val="26"/>
          <w:szCs w:val="26"/>
          <w:highlight w:val="none"/>
        </w:rPr>
        <w:t>A. nearly falling into a crater</w:t>
      </w:r>
      <w:r>
        <w:rPr>
          <w:rFonts w:hint="default" w:eastAsia="Calibri" w:cs="Times New Roman"/>
          <w:color w:val="000000"/>
          <w:sz w:val="26"/>
          <w:szCs w:val="26"/>
          <w:highlight w:val="none"/>
          <w:lang w:val="vi-VN"/>
        </w:rPr>
        <w:tab/>
      </w:r>
      <w:r>
        <w:rPr>
          <w:rFonts w:hint="default" w:eastAsia="Calibri" w:cs="Times New Roman"/>
          <w:color w:val="000000"/>
          <w:sz w:val="26"/>
          <w:szCs w:val="26"/>
          <w:highlight w:val="none"/>
          <w:lang w:val="vi-VN"/>
        </w:rPr>
        <w:tab/>
      </w:r>
      <w:r>
        <w:rPr>
          <w:rFonts w:ascii="Times New Roman" w:hAnsi="Times New Roman" w:eastAsia="Calibri" w:cs="Times New Roman"/>
          <w:color w:val="000000"/>
          <w:sz w:val="26"/>
          <w:szCs w:val="26"/>
          <w:highlight w:val="none"/>
        </w:rPr>
        <w:t>B. walking on the moon’s surface</w:t>
      </w:r>
    </w:p>
    <w:p w14:paraId="0EDB0C2E">
      <w:pPr>
        <w:spacing w:after="0" w:line="360" w:lineRule="auto"/>
        <w:ind w:firstLine="390" w:firstLineChars="150"/>
        <w:contextualSpacing/>
        <w:jc w:val="both"/>
        <w:rPr>
          <w:rFonts w:ascii="Times New Roman" w:hAnsi="Times New Roman" w:eastAsia="Calibri" w:cs="Times New Roman"/>
          <w:color w:val="000000"/>
          <w:sz w:val="26"/>
          <w:szCs w:val="26"/>
          <w:highlight w:val="none"/>
        </w:rPr>
      </w:pPr>
      <w:r>
        <w:rPr>
          <w:rFonts w:ascii="Times New Roman" w:hAnsi="Times New Roman" w:eastAsia="Calibri" w:cs="Times New Roman"/>
          <w:color w:val="000000"/>
          <w:sz w:val="26"/>
          <w:szCs w:val="26"/>
          <w:highlight w:val="none"/>
        </w:rPr>
        <w:t>C. seeing things never seen before</w:t>
      </w:r>
      <w:r>
        <w:rPr>
          <w:rFonts w:hint="default" w:eastAsia="Calibri" w:cs="Times New Roman"/>
          <w:color w:val="000000"/>
          <w:sz w:val="26"/>
          <w:szCs w:val="26"/>
          <w:highlight w:val="none"/>
          <w:lang w:val="vi-VN"/>
        </w:rPr>
        <w:tab/>
      </w:r>
      <w:r>
        <w:rPr>
          <w:rFonts w:ascii="Times New Roman" w:hAnsi="Times New Roman" w:eastAsia="Calibri" w:cs="Times New Roman"/>
          <w:color w:val="000000"/>
          <w:sz w:val="26"/>
          <w:szCs w:val="26"/>
          <w:highlight w:val="none"/>
        </w:rPr>
        <w:t>D. holding a piece of the moon</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2"/>
        <w:gridCol w:w="2022"/>
        <w:gridCol w:w="2023"/>
        <w:gridCol w:w="2023"/>
        <w:gridCol w:w="2033"/>
      </w:tblGrid>
      <w:tr w14:paraId="248F5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6" w:type="dxa"/>
            <w:tcBorders>
              <w:top w:val="single" w:color="auto" w:sz="4" w:space="0"/>
              <w:left w:val="single" w:color="auto" w:sz="4" w:space="0"/>
              <w:bottom w:val="single" w:color="auto" w:sz="4" w:space="0"/>
              <w:right w:val="single" w:color="auto" w:sz="4" w:space="0"/>
            </w:tcBorders>
          </w:tcPr>
          <w:p w14:paraId="13A6E9B3">
            <w:pPr>
              <w:spacing w:before="100" w:beforeAutospacing="1" w:after="0" w:line="360" w:lineRule="auto"/>
              <w:contextualSpacing/>
              <w:jc w:val="both"/>
              <w:rPr>
                <w:rFonts w:ascii="Times New Roman" w:hAnsi="Times New Roman" w:eastAsia="Calibri" w:cs="Times New Roman"/>
                <w:b/>
                <w:bCs/>
                <w:sz w:val="28"/>
                <w:szCs w:val="28"/>
                <w:highlight w:val="none"/>
              </w:rPr>
            </w:pPr>
            <w:r>
              <w:rPr>
                <w:rFonts w:ascii="Times New Roman" w:hAnsi="Times New Roman" w:eastAsia="Calibri" w:cs="Times New Roman"/>
                <w:b/>
                <w:i/>
                <w:color w:val="000000"/>
                <w:sz w:val="28"/>
                <w:szCs w:val="28"/>
                <w:highlight w:val="none"/>
              </w:rPr>
              <w:t xml:space="preserve"> </w:t>
            </w:r>
            <w:r>
              <w:rPr>
                <w:rFonts w:hint="default" w:eastAsia="Calibri" w:cs="Times New Roman"/>
                <w:b/>
                <w:bCs/>
                <w:sz w:val="28"/>
                <w:szCs w:val="28"/>
                <w:highlight w:val="none"/>
                <w:lang w:val="vi-VN"/>
              </w:rPr>
              <w:t>6</w:t>
            </w:r>
            <w:r>
              <w:rPr>
                <w:rFonts w:ascii="Times New Roman" w:hAnsi="Times New Roman" w:eastAsia="Calibri" w:cs="Times New Roman"/>
                <w:b/>
                <w:bCs/>
                <w:sz w:val="28"/>
                <w:szCs w:val="28"/>
                <w:highlight w:val="none"/>
              </w:rPr>
              <w:t>.</w:t>
            </w:r>
          </w:p>
        </w:tc>
        <w:tc>
          <w:tcPr>
            <w:tcW w:w="2136" w:type="dxa"/>
            <w:tcBorders>
              <w:top w:val="single" w:color="auto" w:sz="4" w:space="0"/>
              <w:left w:val="nil"/>
              <w:bottom w:val="single" w:color="auto" w:sz="4" w:space="0"/>
              <w:right w:val="single" w:color="auto" w:sz="4" w:space="0"/>
            </w:tcBorders>
          </w:tcPr>
          <w:p w14:paraId="05603612">
            <w:pPr>
              <w:spacing w:before="100" w:beforeAutospacing="1" w:after="0" w:line="360" w:lineRule="auto"/>
              <w:contextualSpacing/>
              <w:rPr>
                <w:rFonts w:ascii="Times New Roman" w:hAnsi="Times New Roman" w:eastAsia="Calibri" w:cs="Times New Roman"/>
                <w:b/>
                <w:bCs/>
                <w:sz w:val="28"/>
                <w:szCs w:val="28"/>
                <w:highlight w:val="none"/>
              </w:rPr>
            </w:pPr>
            <w:r>
              <w:rPr>
                <w:rFonts w:hint="default" w:eastAsia="Calibri" w:cs="Times New Roman"/>
                <w:b/>
                <w:bCs/>
                <w:sz w:val="28"/>
                <w:szCs w:val="28"/>
                <w:highlight w:val="none"/>
                <w:lang w:val="vi-VN"/>
              </w:rPr>
              <w:t>7</w:t>
            </w:r>
            <w:r>
              <w:rPr>
                <w:rFonts w:ascii="Times New Roman" w:hAnsi="Times New Roman" w:eastAsia="Calibri" w:cs="Times New Roman"/>
                <w:b/>
                <w:bCs/>
                <w:sz w:val="28"/>
                <w:szCs w:val="28"/>
                <w:highlight w:val="none"/>
              </w:rPr>
              <w:t>.</w:t>
            </w:r>
          </w:p>
        </w:tc>
        <w:tc>
          <w:tcPr>
            <w:tcW w:w="2137" w:type="dxa"/>
            <w:tcBorders>
              <w:top w:val="single" w:color="auto" w:sz="4" w:space="0"/>
              <w:left w:val="nil"/>
              <w:bottom w:val="single" w:color="auto" w:sz="4" w:space="0"/>
              <w:right w:val="single" w:color="auto" w:sz="4" w:space="0"/>
            </w:tcBorders>
          </w:tcPr>
          <w:p w14:paraId="5707134D">
            <w:pPr>
              <w:spacing w:before="100" w:beforeAutospacing="1" w:after="0" w:line="360" w:lineRule="auto"/>
              <w:contextualSpacing/>
              <w:rPr>
                <w:rFonts w:ascii="Times New Roman" w:hAnsi="Times New Roman" w:eastAsia="Calibri" w:cs="Times New Roman"/>
                <w:b/>
                <w:bCs/>
                <w:sz w:val="28"/>
                <w:szCs w:val="28"/>
                <w:highlight w:val="none"/>
              </w:rPr>
            </w:pPr>
            <w:r>
              <w:rPr>
                <w:rFonts w:hint="default" w:eastAsia="Calibri" w:cs="Times New Roman"/>
                <w:b/>
                <w:bCs/>
                <w:sz w:val="28"/>
                <w:szCs w:val="28"/>
                <w:highlight w:val="none"/>
                <w:lang w:val="vi-VN"/>
              </w:rPr>
              <w:t>8</w:t>
            </w:r>
            <w:r>
              <w:rPr>
                <w:rFonts w:ascii="Times New Roman" w:hAnsi="Times New Roman" w:eastAsia="Calibri" w:cs="Times New Roman"/>
                <w:b/>
                <w:bCs/>
                <w:sz w:val="28"/>
                <w:szCs w:val="28"/>
                <w:highlight w:val="none"/>
              </w:rPr>
              <w:t>.</w:t>
            </w:r>
          </w:p>
        </w:tc>
        <w:tc>
          <w:tcPr>
            <w:tcW w:w="2137" w:type="dxa"/>
            <w:tcBorders>
              <w:top w:val="single" w:color="auto" w:sz="4" w:space="0"/>
              <w:left w:val="nil"/>
              <w:bottom w:val="single" w:color="auto" w:sz="4" w:space="0"/>
              <w:right w:val="single" w:color="auto" w:sz="4" w:space="0"/>
            </w:tcBorders>
          </w:tcPr>
          <w:p w14:paraId="457C44BE">
            <w:pPr>
              <w:spacing w:before="100" w:beforeAutospacing="1" w:after="0" w:line="360" w:lineRule="auto"/>
              <w:contextualSpacing/>
              <w:rPr>
                <w:rFonts w:ascii="Times New Roman" w:hAnsi="Times New Roman" w:eastAsia="Calibri" w:cs="Times New Roman"/>
                <w:b/>
                <w:bCs/>
                <w:sz w:val="28"/>
                <w:szCs w:val="28"/>
                <w:highlight w:val="none"/>
              </w:rPr>
            </w:pPr>
            <w:r>
              <w:rPr>
                <w:rFonts w:hint="default" w:eastAsia="Calibri" w:cs="Times New Roman"/>
                <w:b/>
                <w:bCs/>
                <w:sz w:val="28"/>
                <w:szCs w:val="28"/>
                <w:highlight w:val="none"/>
                <w:lang w:val="vi-VN"/>
              </w:rPr>
              <w:t>9</w:t>
            </w:r>
            <w:r>
              <w:rPr>
                <w:rFonts w:ascii="Times New Roman" w:hAnsi="Times New Roman" w:eastAsia="Calibri" w:cs="Times New Roman"/>
                <w:b/>
                <w:bCs/>
                <w:sz w:val="28"/>
                <w:szCs w:val="28"/>
                <w:highlight w:val="none"/>
              </w:rPr>
              <w:t>.</w:t>
            </w:r>
          </w:p>
        </w:tc>
        <w:tc>
          <w:tcPr>
            <w:tcW w:w="2137" w:type="dxa"/>
            <w:tcBorders>
              <w:top w:val="single" w:color="auto" w:sz="4" w:space="0"/>
              <w:left w:val="nil"/>
              <w:bottom w:val="single" w:color="auto" w:sz="4" w:space="0"/>
              <w:right w:val="single" w:color="auto" w:sz="4" w:space="0"/>
            </w:tcBorders>
          </w:tcPr>
          <w:p w14:paraId="4B6609B6">
            <w:pPr>
              <w:spacing w:before="100" w:beforeAutospacing="1" w:after="0" w:line="360" w:lineRule="auto"/>
              <w:contextualSpacing/>
              <w:rPr>
                <w:rFonts w:ascii="Times New Roman" w:hAnsi="Times New Roman" w:eastAsia="Calibri" w:cs="Times New Roman"/>
                <w:b/>
                <w:bCs/>
                <w:sz w:val="28"/>
                <w:szCs w:val="28"/>
                <w:highlight w:val="none"/>
              </w:rPr>
            </w:pPr>
            <w:r>
              <w:rPr>
                <w:rFonts w:hint="default" w:eastAsia="Calibri" w:cs="Times New Roman"/>
                <w:b/>
                <w:bCs/>
                <w:sz w:val="28"/>
                <w:szCs w:val="28"/>
                <w:highlight w:val="none"/>
                <w:lang w:val="vi-VN"/>
              </w:rPr>
              <w:t>10</w:t>
            </w:r>
            <w:r>
              <w:rPr>
                <w:rFonts w:ascii="Times New Roman" w:hAnsi="Times New Roman" w:eastAsia="Calibri" w:cs="Times New Roman"/>
                <w:b/>
                <w:bCs/>
                <w:sz w:val="28"/>
                <w:szCs w:val="28"/>
                <w:highlight w:val="none"/>
              </w:rPr>
              <w:t>.</w:t>
            </w:r>
          </w:p>
        </w:tc>
      </w:tr>
    </w:tbl>
    <w:p w14:paraId="6305AFE7">
      <w:pPr>
        <w:keepNext w:val="0"/>
        <w:keepLines w:val="0"/>
        <w:pageBreakBefore w:val="0"/>
        <w:kinsoku/>
        <w:wordWrap/>
        <w:overflowPunct/>
        <w:topLinePunct w:val="0"/>
        <w:bidi w:val="0"/>
        <w:snapToGrid/>
        <w:spacing w:line="276" w:lineRule="auto"/>
        <w:textAlignment w:val="auto"/>
        <w:rPr>
          <w:rFonts w:hint="default" w:ascii="Times New Roman" w:hAnsi="Times New Roman" w:cs="Times New Roman"/>
          <w:sz w:val="26"/>
          <w:szCs w:val="26"/>
          <w:highlight w:val="none"/>
        </w:rPr>
      </w:pPr>
    </w:p>
    <w:p w14:paraId="0EB540A6">
      <w:pPr>
        <w:keepNext w:val="0"/>
        <w:keepLines w:val="0"/>
        <w:pageBreakBefore w:val="0"/>
        <w:kinsoku/>
        <w:wordWrap/>
        <w:overflowPunct/>
        <w:topLinePunct w:val="0"/>
        <w:bidi w:val="0"/>
        <w:snapToGrid/>
        <w:spacing w:after="0" w:line="276" w:lineRule="auto"/>
        <w:jc w:val="both"/>
        <w:textAlignment w:val="auto"/>
        <w:rPr>
          <w:rFonts w:hint="default" w:ascii="Times New Roman" w:hAnsi="Times New Roman" w:cs="Times New Roman"/>
          <w:b/>
          <w:bCs/>
          <w:sz w:val="26"/>
          <w:szCs w:val="26"/>
          <w:highlight w:val="none"/>
          <w:lang w:val="vi-VN"/>
        </w:rPr>
      </w:pPr>
      <w:r>
        <w:rPr>
          <w:rFonts w:hint="default" w:ascii="Times New Roman" w:hAnsi="Times New Roman" w:cs="Times New Roman"/>
          <w:b/>
          <w:bCs/>
          <w:sz w:val="26"/>
          <w:szCs w:val="26"/>
          <w:highlight w:val="none"/>
        </w:rPr>
        <w:t xml:space="preserve"> B. LEXICO-GRAMMAR</w:t>
      </w:r>
      <w:r>
        <w:rPr>
          <w:rFonts w:hint="default" w:ascii="Times New Roman" w:hAnsi="Times New Roman" w:cs="Times New Roman"/>
          <w:b/>
          <w:bCs/>
          <w:sz w:val="26"/>
          <w:szCs w:val="26"/>
          <w:highlight w:val="none"/>
          <w:lang w:val="vi-VN"/>
        </w:rPr>
        <w:t xml:space="preserve"> </w:t>
      </w:r>
    </w:p>
    <w:p w14:paraId="287679CF">
      <w:pPr>
        <w:spacing w:after="0" w:line="273" w:lineRule="auto"/>
        <w:contextualSpacing/>
        <w:jc w:val="both"/>
        <w:rPr>
          <w:rFonts w:ascii="Times New Roman" w:hAnsi="Times New Roman" w:eastAsia="Times New Roman" w:cs="Times New Roman"/>
          <w:b/>
          <w:i/>
          <w:sz w:val="26"/>
          <w:szCs w:val="26"/>
          <w:highlight w:val="none"/>
        </w:rPr>
      </w:pPr>
      <w:r>
        <w:rPr>
          <w:rFonts w:hint="default" w:ascii="Times New Roman" w:hAnsi="Times New Roman" w:cs="Times New Roman"/>
          <w:b/>
          <w:bCs/>
          <w:i w:val="0"/>
          <w:iCs w:val="0"/>
          <w:sz w:val="26"/>
          <w:szCs w:val="26"/>
          <w:highlight w:val="none"/>
          <w:lang w:val="vi-VN"/>
        </w:rPr>
        <w:t>Part 1:</w:t>
      </w:r>
      <w:r>
        <w:rPr>
          <w:rFonts w:hint="default" w:ascii="Times New Roman" w:hAnsi="Times New Roman" w:cs="Times New Roman"/>
          <w:b/>
          <w:bCs/>
          <w:i/>
          <w:iCs/>
          <w:sz w:val="26"/>
          <w:szCs w:val="26"/>
          <w:highlight w:val="none"/>
          <w:lang w:val="vi-VN"/>
        </w:rPr>
        <w:t xml:space="preserve"> Choose the best answer for each of the following questions. </w:t>
      </w:r>
      <w:r>
        <w:rPr>
          <w:rFonts w:ascii="Times New Roman" w:hAnsi="Times New Roman" w:eastAsia="Times New Roman" w:cs="Times New Roman"/>
          <w:b/>
          <w:i/>
          <w:sz w:val="26"/>
          <w:szCs w:val="26"/>
          <w:highlight w:val="none"/>
        </w:rPr>
        <w:t>(</w:t>
      </w:r>
      <w:r>
        <w:rPr>
          <w:rFonts w:hint="default" w:eastAsia="Times New Roman" w:cs="Times New Roman"/>
          <w:b/>
          <w:i/>
          <w:sz w:val="26"/>
          <w:szCs w:val="26"/>
          <w:highlight w:val="none"/>
          <w:lang w:val="vi-VN"/>
        </w:rPr>
        <w:t>3</w:t>
      </w:r>
      <w:r>
        <w:rPr>
          <w:rFonts w:ascii="Times New Roman" w:hAnsi="Times New Roman" w:eastAsia="Times New Roman" w:cs="Times New Roman"/>
          <w:b/>
          <w:i/>
          <w:sz w:val="26"/>
          <w:szCs w:val="26"/>
          <w:highlight w:val="none"/>
        </w:rPr>
        <w:t>.0 point)</w:t>
      </w:r>
    </w:p>
    <w:p w14:paraId="2CC56058">
      <w:pPr>
        <w:keepNext w:val="0"/>
        <w:keepLines w:val="0"/>
        <w:pageBreakBefore w:val="0"/>
        <w:tabs>
          <w:tab w:val="left" w:pos="720"/>
        </w:tabs>
        <w:kinsoku/>
        <w:wordWrap/>
        <w:overflowPunct/>
        <w:topLinePunct w:val="0"/>
        <w:bidi w:val="0"/>
        <w:snapToGrid/>
        <w:spacing w:after="0" w:line="276" w:lineRule="auto"/>
        <w:ind w:left="360" w:hanging="360"/>
        <w:jc w:val="both"/>
        <w:textAlignment w:val="auto"/>
        <w:rPr>
          <w:rFonts w:hint="default" w:ascii="Times New Roman" w:hAnsi="Times New Roman" w:cs="Times New Roman"/>
          <w:sz w:val="26"/>
          <w:szCs w:val="26"/>
          <w:highlight w:val="none"/>
        </w:rPr>
      </w:pPr>
      <w:r>
        <w:rPr>
          <w:rFonts w:hint="default" w:ascii="Times New Roman" w:hAnsi="Times New Roman" w:cs="Times New Roman"/>
          <w:b/>
          <w:bCs/>
          <w:sz w:val="26"/>
          <w:szCs w:val="26"/>
          <w:highlight w:val="none"/>
        </w:rPr>
        <w:t>1</w:t>
      </w:r>
      <w:r>
        <w:rPr>
          <w:rFonts w:hint="default" w:ascii="Times New Roman" w:hAnsi="Times New Roman" w:cs="Times New Roman"/>
          <w:sz w:val="26"/>
          <w:szCs w:val="26"/>
          <w:highlight w:val="none"/>
        </w:rPr>
        <w:t xml:space="preserve">. Since he </w:t>
      </w:r>
      <w:r>
        <w:rPr>
          <w:rFonts w:hint="default" w:ascii="Times New Roman" w:hAnsi="Times New Roman" w:cs="Times New Roman"/>
          <w:sz w:val="26"/>
          <w:szCs w:val="26"/>
          <w:highlight w:val="none"/>
        </w:rPr>
        <w:t>spoke about the subject so indirectly, it was difficult to see what he was</w:t>
      </w:r>
      <w:r>
        <w:rPr>
          <w:rFonts w:hint="default" w:ascii="Times New Roman" w:hAnsi="Times New Roman" w:eastAsia="Calibri" w:cs="Times New Roman"/>
          <w:bCs/>
          <w:sz w:val="26"/>
          <w:szCs w:val="26"/>
          <w:highlight w:val="none"/>
        </w:rPr>
        <w:t>_______.</w:t>
      </w:r>
    </w:p>
    <w:p w14:paraId="2B0DCD1D">
      <w:pPr>
        <w:keepNext w:val="0"/>
        <w:keepLines w:val="0"/>
        <w:pageBreakBefore w:val="0"/>
        <w:tabs>
          <w:tab w:val="left" w:pos="720"/>
        </w:tabs>
        <w:kinsoku/>
        <w:wordWrap/>
        <w:overflowPunct/>
        <w:topLinePunct w:val="0"/>
        <w:bidi w:val="0"/>
        <w:snapToGrid/>
        <w:spacing w:after="0" w:line="276" w:lineRule="auto"/>
        <w:ind w:left="360" w:hanging="360"/>
        <w:jc w:val="both"/>
        <w:textAlignment w:val="auto"/>
        <w:rPr>
          <w:rFonts w:hint="default" w:ascii="Times New Roman" w:hAnsi="Times New Roman" w:cs="Times New Roman"/>
          <w:sz w:val="26"/>
          <w:szCs w:val="26"/>
          <w:highlight w:val="none"/>
        </w:rPr>
      </w:pPr>
      <w:r>
        <w:rPr>
          <w:rFonts w:hint="default" w:ascii="Times New Roman" w:hAnsi="Times New Roman" w:cs="Times New Roman"/>
          <w:sz w:val="26"/>
          <w:szCs w:val="26"/>
          <w:highlight w:val="none"/>
        </w:rPr>
        <w:tab/>
      </w:r>
      <w:r>
        <w:rPr>
          <w:rFonts w:hint="default" w:ascii="Times New Roman" w:hAnsi="Times New Roman" w:cs="Times New Roman"/>
          <w:sz w:val="26"/>
          <w:szCs w:val="26"/>
          <w:highlight w:val="none"/>
          <w:lang w:val="vi-VN"/>
        </w:rPr>
        <w:tab/>
      </w:r>
      <w:r>
        <w:rPr>
          <w:rFonts w:hint="default" w:ascii="Times New Roman" w:hAnsi="Times New Roman" w:cs="Times New Roman"/>
          <w:sz w:val="26"/>
          <w:szCs w:val="26"/>
          <w:highlight w:val="none"/>
          <w:lang w:val="vi-VN"/>
        </w:rPr>
        <w:t xml:space="preserve"> </w:t>
      </w:r>
      <w:r>
        <w:rPr>
          <w:rFonts w:hint="default" w:ascii="Times New Roman" w:hAnsi="Times New Roman" w:cs="Times New Roman"/>
          <w:b/>
          <w:bCs/>
          <w:sz w:val="26"/>
          <w:szCs w:val="26"/>
          <w:highlight w:val="none"/>
        </w:rPr>
        <w:t>A.</w:t>
      </w:r>
      <w:r>
        <w:rPr>
          <w:rFonts w:hint="default" w:ascii="Times New Roman" w:hAnsi="Times New Roman" w:cs="Times New Roman"/>
          <w:sz w:val="26"/>
          <w:szCs w:val="26"/>
          <w:highlight w:val="none"/>
        </w:rPr>
        <w:t xml:space="preserve"> getting at</w:t>
      </w:r>
      <w:r>
        <w:rPr>
          <w:rFonts w:hint="default" w:ascii="Times New Roman" w:hAnsi="Times New Roman" w:cs="Times New Roman"/>
          <w:sz w:val="26"/>
          <w:szCs w:val="26"/>
          <w:highlight w:val="none"/>
        </w:rPr>
        <w:tab/>
      </w:r>
      <w:r>
        <w:rPr>
          <w:rFonts w:hint="default" w:ascii="Times New Roman" w:hAnsi="Times New Roman" w:cs="Times New Roman"/>
          <w:sz w:val="26"/>
          <w:szCs w:val="26"/>
          <w:highlight w:val="none"/>
        </w:rPr>
        <w:tab/>
      </w:r>
      <w:r>
        <w:rPr>
          <w:rFonts w:hint="default" w:ascii="Times New Roman" w:hAnsi="Times New Roman" w:cs="Times New Roman"/>
          <w:b/>
          <w:bCs/>
          <w:sz w:val="26"/>
          <w:szCs w:val="26"/>
          <w:highlight w:val="none"/>
        </w:rPr>
        <w:t>B.</w:t>
      </w:r>
      <w:r>
        <w:rPr>
          <w:rFonts w:hint="default" w:ascii="Times New Roman" w:hAnsi="Times New Roman" w:cs="Times New Roman"/>
          <w:sz w:val="26"/>
          <w:szCs w:val="26"/>
          <w:highlight w:val="none"/>
        </w:rPr>
        <w:t xml:space="preserve"> getting on</w:t>
      </w:r>
      <w:r>
        <w:rPr>
          <w:rFonts w:hint="default" w:ascii="Times New Roman" w:hAnsi="Times New Roman" w:cs="Times New Roman"/>
          <w:sz w:val="26"/>
          <w:szCs w:val="26"/>
          <w:highlight w:val="none"/>
        </w:rPr>
        <w:tab/>
      </w:r>
      <w:r>
        <w:rPr>
          <w:rFonts w:hint="default" w:ascii="Times New Roman" w:hAnsi="Times New Roman" w:cs="Times New Roman"/>
          <w:sz w:val="26"/>
          <w:szCs w:val="26"/>
          <w:highlight w:val="none"/>
        </w:rPr>
        <w:tab/>
      </w:r>
      <w:r>
        <w:rPr>
          <w:rFonts w:hint="default" w:ascii="Times New Roman" w:hAnsi="Times New Roman" w:cs="Times New Roman"/>
          <w:b/>
          <w:bCs/>
          <w:sz w:val="26"/>
          <w:szCs w:val="26"/>
          <w:highlight w:val="none"/>
        </w:rPr>
        <w:t xml:space="preserve">C. </w:t>
      </w:r>
      <w:r>
        <w:rPr>
          <w:rFonts w:hint="default" w:ascii="Times New Roman" w:hAnsi="Times New Roman" w:cs="Times New Roman"/>
          <w:sz w:val="26"/>
          <w:szCs w:val="26"/>
          <w:highlight w:val="none"/>
        </w:rPr>
        <w:t>getting in</w:t>
      </w:r>
      <w:r>
        <w:rPr>
          <w:rFonts w:hint="default" w:ascii="Times New Roman" w:hAnsi="Times New Roman" w:cs="Times New Roman"/>
          <w:sz w:val="26"/>
          <w:szCs w:val="26"/>
          <w:highlight w:val="none"/>
        </w:rPr>
        <w:tab/>
      </w:r>
      <w:r>
        <w:rPr>
          <w:rFonts w:hint="default" w:ascii="Times New Roman" w:hAnsi="Times New Roman" w:cs="Times New Roman"/>
          <w:sz w:val="26"/>
          <w:szCs w:val="26"/>
          <w:highlight w:val="none"/>
        </w:rPr>
        <w:tab/>
      </w:r>
      <w:r>
        <w:rPr>
          <w:rFonts w:hint="default" w:ascii="Times New Roman" w:hAnsi="Times New Roman" w:cs="Times New Roman"/>
          <w:b/>
          <w:bCs/>
          <w:sz w:val="26"/>
          <w:szCs w:val="26"/>
          <w:highlight w:val="none"/>
        </w:rPr>
        <w:t>D.</w:t>
      </w:r>
      <w:r>
        <w:rPr>
          <w:rFonts w:hint="default" w:ascii="Times New Roman" w:hAnsi="Times New Roman" w:cs="Times New Roman"/>
          <w:sz w:val="26"/>
          <w:szCs w:val="26"/>
          <w:highlight w:val="none"/>
        </w:rPr>
        <w:t xml:space="preserve"> getting up</w:t>
      </w:r>
    </w:p>
    <w:p w14:paraId="6F451E23">
      <w:pPr>
        <w:pStyle w:val="249"/>
        <w:keepNext w:val="0"/>
        <w:keepLines w:val="0"/>
        <w:pageBreakBefore w:val="0"/>
        <w:tabs>
          <w:tab w:val="left" w:pos="180"/>
          <w:tab w:val="left" w:pos="2880"/>
          <w:tab w:val="left" w:pos="5760"/>
          <w:tab w:val="left" w:pos="8640"/>
        </w:tabs>
        <w:kinsoku/>
        <w:wordWrap/>
        <w:overflowPunct/>
        <w:topLinePunct w:val="0"/>
        <w:bidi w:val="0"/>
        <w:snapToGrid/>
        <w:spacing w:line="276" w:lineRule="auto"/>
        <w:jc w:val="both"/>
        <w:textAlignment w:val="auto"/>
        <w:rPr>
          <w:rFonts w:hint="default" w:ascii="Times New Roman" w:hAnsi="Times New Roman" w:cs="Times New Roman"/>
          <w:sz w:val="26"/>
          <w:szCs w:val="26"/>
          <w:highlight w:val="none"/>
        </w:rPr>
      </w:pPr>
      <w:r>
        <w:rPr>
          <w:rFonts w:hint="default" w:ascii="Times New Roman" w:hAnsi="Times New Roman" w:cs="Times New Roman"/>
          <w:b/>
          <w:bCs/>
          <w:sz w:val="26"/>
          <w:szCs w:val="26"/>
          <w:highlight w:val="none"/>
          <w:lang w:val="vi-VN"/>
        </w:rPr>
        <w:t>2</w:t>
      </w:r>
      <w:r>
        <w:rPr>
          <w:rFonts w:hint="default" w:ascii="Times New Roman" w:hAnsi="Times New Roman" w:cs="Times New Roman"/>
          <w:sz w:val="26"/>
          <w:szCs w:val="26"/>
          <w:highlight w:val="none"/>
        </w:rPr>
        <w:t>.</w:t>
      </w:r>
      <w:r>
        <w:rPr>
          <w:rFonts w:hint="default" w:ascii="Times New Roman" w:hAnsi="Times New Roman" w:cs="Times New Roman"/>
          <w:sz w:val="26"/>
          <w:szCs w:val="26"/>
          <w:highlight w:val="none"/>
        </w:rPr>
        <w:t xml:space="preserve"> When his alarm</w:t>
      </w:r>
      <w:r>
        <w:rPr>
          <w:rFonts w:hint="default" w:ascii="Times New Roman" w:hAnsi="Times New Roman" w:cs="Times New Roman"/>
          <w:sz w:val="26"/>
          <w:szCs w:val="26"/>
          <w:highlight w:val="none"/>
        </w:rPr>
        <w:t xml:space="preserve"> went off, he shut it off and slept for </w:t>
      </w:r>
      <w:r>
        <w:rPr>
          <w:rFonts w:hint="default" w:ascii="Times New Roman" w:hAnsi="Times New Roman" w:eastAsia="Calibri" w:cs="Times New Roman"/>
          <w:bCs/>
          <w:sz w:val="26"/>
          <w:szCs w:val="26"/>
          <w:highlight w:val="none"/>
        </w:rPr>
        <w:t xml:space="preserve">_______ </w:t>
      </w:r>
      <w:r>
        <w:rPr>
          <w:rFonts w:hint="default" w:ascii="Times New Roman" w:hAnsi="Times New Roman" w:cs="Times New Roman"/>
          <w:sz w:val="26"/>
          <w:szCs w:val="26"/>
          <w:highlight w:val="none"/>
        </w:rPr>
        <w:t>fifteen minutes.</w:t>
      </w:r>
    </w:p>
    <w:p w14:paraId="49A21029">
      <w:pPr>
        <w:keepNext w:val="0"/>
        <w:keepLines w:val="0"/>
        <w:pageBreakBefore w:val="0"/>
        <w:kinsoku/>
        <w:wordWrap/>
        <w:overflowPunct/>
        <w:topLinePunct w:val="0"/>
        <w:bidi w:val="0"/>
        <w:snapToGrid/>
        <w:spacing w:after="0" w:line="276" w:lineRule="auto"/>
        <w:ind w:firstLine="780" w:firstLineChars="300"/>
        <w:jc w:val="both"/>
        <w:textAlignment w:val="auto"/>
        <w:rPr>
          <w:rFonts w:hint="default" w:ascii="Times New Roman" w:hAnsi="Times New Roman" w:cs="Times New Roman"/>
          <w:sz w:val="26"/>
          <w:szCs w:val="26"/>
          <w:highlight w:val="none"/>
        </w:rPr>
      </w:pPr>
      <w:r>
        <w:rPr>
          <w:rFonts w:hint="default" w:ascii="Times New Roman" w:hAnsi="Times New Roman" w:cs="Times New Roman"/>
          <w:b/>
          <w:bCs/>
          <w:sz w:val="26"/>
          <w:szCs w:val="26"/>
          <w:highlight w:val="none"/>
        </w:rPr>
        <w:t>A.</w:t>
      </w:r>
      <w:r>
        <w:rPr>
          <w:rFonts w:hint="default" w:ascii="Times New Roman" w:hAnsi="Times New Roman" w:cs="Times New Roman"/>
          <w:sz w:val="26"/>
          <w:szCs w:val="26"/>
          <w:highlight w:val="none"/>
        </w:rPr>
        <w:t xml:space="preserve"> another</w:t>
      </w:r>
      <w:r>
        <w:rPr>
          <w:rFonts w:hint="default" w:ascii="Times New Roman" w:hAnsi="Times New Roman" w:cs="Times New Roman"/>
          <w:sz w:val="26"/>
          <w:szCs w:val="26"/>
          <w:highlight w:val="none"/>
        </w:rPr>
        <w:tab/>
      </w:r>
      <w:r>
        <w:rPr>
          <w:rFonts w:hint="default" w:ascii="Times New Roman" w:hAnsi="Times New Roman" w:cs="Times New Roman"/>
          <w:sz w:val="26"/>
          <w:szCs w:val="26"/>
          <w:highlight w:val="none"/>
        </w:rPr>
        <w:tab/>
      </w:r>
      <w:r>
        <w:rPr>
          <w:rFonts w:hint="default" w:ascii="Times New Roman" w:hAnsi="Times New Roman" w:cs="Times New Roman"/>
          <w:b/>
          <w:bCs/>
          <w:sz w:val="26"/>
          <w:szCs w:val="26"/>
          <w:highlight w:val="none"/>
        </w:rPr>
        <w:t>B.</w:t>
      </w:r>
      <w:r>
        <w:rPr>
          <w:rFonts w:hint="default" w:ascii="Times New Roman" w:hAnsi="Times New Roman" w:cs="Times New Roman"/>
          <w:sz w:val="26"/>
          <w:szCs w:val="26"/>
          <w:highlight w:val="none"/>
        </w:rPr>
        <w:t xml:space="preserve"> other</w:t>
      </w:r>
      <w:r>
        <w:rPr>
          <w:rFonts w:hint="default" w:ascii="Times New Roman" w:hAnsi="Times New Roman" w:cs="Times New Roman"/>
          <w:sz w:val="26"/>
          <w:szCs w:val="26"/>
          <w:highlight w:val="none"/>
        </w:rPr>
        <w:tab/>
      </w:r>
      <w:r>
        <w:rPr>
          <w:rFonts w:hint="default" w:ascii="Times New Roman" w:hAnsi="Times New Roman" w:cs="Times New Roman"/>
          <w:sz w:val="26"/>
          <w:szCs w:val="26"/>
          <w:highlight w:val="none"/>
        </w:rPr>
        <w:tab/>
      </w:r>
      <w:r>
        <w:rPr>
          <w:rFonts w:hint="default" w:ascii="Times New Roman" w:hAnsi="Times New Roman" w:cs="Times New Roman"/>
          <w:b/>
          <w:bCs/>
          <w:sz w:val="26"/>
          <w:szCs w:val="26"/>
          <w:highlight w:val="none"/>
        </w:rPr>
        <w:t>C.</w:t>
      </w:r>
      <w:r>
        <w:rPr>
          <w:rFonts w:hint="default" w:ascii="Times New Roman" w:hAnsi="Times New Roman" w:cs="Times New Roman"/>
          <w:sz w:val="26"/>
          <w:szCs w:val="26"/>
          <w:highlight w:val="none"/>
        </w:rPr>
        <w:t xml:space="preserve"> others</w:t>
      </w:r>
      <w:r>
        <w:rPr>
          <w:rFonts w:hint="default" w:ascii="Times New Roman" w:hAnsi="Times New Roman" w:cs="Times New Roman"/>
          <w:sz w:val="26"/>
          <w:szCs w:val="26"/>
          <w:highlight w:val="none"/>
        </w:rPr>
        <w:tab/>
      </w:r>
      <w:r>
        <w:rPr>
          <w:rFonts w:hint="default" w:ascii="Times New Roman" w:hAnsi="Times New Roman" w:cs="Times New Roman"/>
          <w:sz w:val="26"/>
          <w:szCs w:val="26"/>
          <w:highlight w:val="none"/>
        </w:rPr>
        <w:tab/>
      </w:r>
      <w:r>
        <w:rPr>
          <w:rFonts w:hint="default" w:ascii="Times New Roman" w:hAnsi="Times New Roman" w:cs="Times New Roman"/>
          <w:b/>
          <w:bCs/>
          <w:sz w:val="26"/>
          <w:szCs w:val="26"/>
          <w:highlight w:val="none"/>
        </w:rPr>
        <w:t>D.</w:t>
      </w:r>
      <w:r>
        <w:rPr>
          <w:rFonts w:hint="default" w:ascii="Times New Roman" w:hAnsi="Times New Roman" w:cs="Times New Roman"/>
          <w:sz w:val="26"/>
          <w:szCs w:val="26"/>
          <w:highlight w:val="none"/>
        </w:rPr>
        <w:t xml:space="preserve"> the other</w:t>
      </w:r>
    </w:p>
    <w:p w14:paraId="560BFDE1">
      <w:pPr>
        <w:keepNext w:val="0"/>
        <w:keepLines w:val="0"/>
        <w:pageBreakBefore w:val="0"/>
        <w:kinsoku/>
        <w:wordWrap/>
        <w:overflowPunct/>
        <w:topLinePunct w:val="0"/>
        <w:bidi w:val="0"/>
        <w:snapToGrid/>
        <w:spacing w:after="0" w:line="276" w:lineRule="auto"/>
        <w:textAlignment w:val="auto"/>
        <w:rPr>
          <w:rFonts w:hint="default" w:ascii="Times New Roman" w:hAnsi="Times New Roman" w:eastAsia="SimSun" w:cs="Times New Roman"/>
          <w:bCs/>
          <w:sz w:val="26"/>
          <w:szCs w:val="26"/>
          <w:highlight w:val="none"/>
        </w:rPr>
      </w:pPr>
      <w:r>
        <w:rPr>
          <w:rFonts w:hint="default" w:ascii="Times New Roman" w:hAnsi="Times New Roman" w:eastAsia="Times New Roman" w:cs="Times New Roman"/>
          <w:b/>
          <w:sz w:val="26"/>
          <w:szCs w:val="26"/>
          <w:highlight w:val="none"/>
          <w:lang w:val="vi-VN"/>
        </w:rPr>
        <w:t>3</w:t>
      </w:r>
      <w:r>
        <w:rPr>
          <w:rFonts w:hint="default" w:ascii="Times New Roman" w:hAnsi="Times New Roman" w:eastAsia="Times New Roman" w:cs="Times New Roman"/>
          <w:b/>
          <w:sz w:val="26"/>
          <w:szCs w:val="26"/>
          <w:highlight w:val="none"/>
        </w:rPr>
        <w:t>.</w:t>
      </w:r>
      <w:r>
        <w:rPr>
          <w:rFonts w:hint="default" w:ascii="Times New Roman" w:hAnsi="Times New Roman" w:eastAsia="Times New Roman" w:cs="Times New Roman"/>
          <w:sz w:val="26"/>
          <w:szCs w:val="26"/>
          <w:highlight w:val="none"/>
        </w:rPr>
        <w:t xml:space="preserve"> </w:t>
      </w:r>
      <w:r>
        <w:rPr>
          <w:rFonts w:hint="default" w:ascii="Times New Roman" w:hAnsi="Times New Roman" w:eastAsia="SimSun" w:cs="Times New Roman"/>
          <w:bCs/>
          <w:sz w:val="26"/>
          <w:szCs w:val="26"/>
          <w:highlight w:val="none"/>
        </w:rPr>
        <w:t>If the rain d</w:t>
      </w:r>
      <w:r>
        <w:rPr>
          <w:rFonts w:hint="default" w:ascii="Times New Roman" w:hAnsi="Times New Roman" w:eastAsia="SimSun" w:cs="Times New Roman"/>
          <w:bCs/>
          <w:sz w:val="26"/>
          <w:szCs w:val="26"/>
          <w:highlight w:val="none"/>
        </w:rPr>
        <w:t>oesn’t ______ soon, we shall have to look for a taxi.</w:t>
      </w:r>
    </w:p>
    <w:p w14:paraId="6A5A98CF">
      <w:pPr>
        <w:keepNext w:val="0"/>
        <w:keepLines w:val="0"/>
        <w:pageBreakBefore w:val="0"/>
        <w:kinsoku/>
        <w:wordWrap/>
        <w:overflowPunct/>
        <w:topLinePunct w:val="0"/>
        <w:bidi w:val="0"/>
        <w:snapToGrid/>
        <w:spacing w:after="0" w:line="276" w:lineRule="auto"/>
        <w:ind w:firstLine="720" w:firstLineChars="0"/>
        <w:textAlignment w:val="auto"/>
        <w:rPr>
          <w:rFonts w:hint="default" w:ascii="Times New Roman" w:hAnsi="Times New Roman" w:eastAsia="SimSun" w:cs="Times New Roman"/>
          <w:bCs/>
          <w:sz w:val="26"/>
          <w:szCs w:val="26"/>
          <w:highlight w:val="none"/>
        </w:rPr>
      </w:pPr>
      <w:r>
        <w:rPr>
          <w:rFonts w:hint="default" w:ascii="Times New Roman" w:hAnsi="Times New Roman" w:eastAsia="SimSun" w:cs="Times New Roman"/>
          <w:bCs/>
          <w:sz w:val="26"/>
          <w:szCs w:val="26"/>
          <w:highlight w:val="none"/>
        </w:rPr>
        <w:t>A. set about</w:t>
      </w:r>
      <w:r>
        <w:rPr>
          <w:rFonts w:hint="default" w:ascii="Times New Roman" w:hAnsi="Times New Roman" w:eastAsia="SimSun" w:cs="Times New Roman"/>
          <w:bCs/>
          <w:sz w:val="26"/>
          <w:szCs w:val="26"/>
          <w:highlight w:val="none"/>
        </w:rPr>
        <w:tab/>
      </w:r>
      <w:r>
        <w:rPr>
          <w:rFonts w:hint="default" w:ascii="Times New Roman" w:hAnsi="Times New Roman" w:eastAsia="SimSun" w:cs="Times New Roman"/>
          <w:bCs/>
          <w:sz w:val="26"/>
          <w:szCs w:val="26"/>
          <w:highlight w:val="none"/>
        </w:rPr>
        <w:tab/>
      </w:r>
      <w:r>
        <w:rPr>
          <w:rFonts w:hint="default" w:ascii="Times New Roman" w:hAnsi="Times New Roman" w:eastAsia="SimSun" w:cs="Times New Roman"/>
          <w:bCs/>
          <w:sz w:val="26"/>
          <w:szCs w:val="26"/>
          <w:highlight w:val="none"/>
        </w:rPr>
        <w:t>B. let up</w:t>
      </w:r>
      <w:r>
        <w:rPr>
          <w:rFonts w:hint="default" w:ascii="Times New Roman" w:hAnsi="Times New Roman" w:eastAsia="SimSun" w:cs="Times New Roman"/>
          <w:bCs/>
          <w:sz w:val="26"/>
          <w:szCs w:val="26"/>
          <w:highlight w:val="none"/>
        </w:rPr>
        <w:tab/>
      </w:r>
      <w:r>
        <w:rPr>
          <w:rFonts w:hint="default" w:ascii="Times New Roman" w:hAnsi="Times New Roman" w:eastAsia="SimSun" w:cs="Times New Roman"/>
          <w:bCs/>
          <w:sz w:val="26"/>
          <w:szCs w:val="26"/>
          <w:highlight w:val="none"/>
        </w:rPr>
        <w:tab/>
      </w:r>
      <w:r>
        <w:rPr>
          <w:rFonts w:hint="default" w:ascii="Times New Roman" w:hAnsi="Times New Roman" w:eastAsia="SimSun" w:cs="Times New Roman"/>
          <w:bCs/>
          <w:sz w:val="26"/>
          <w:szCs w:val="26"/>
          <w:highlight w:val="none"/>
        </w:rPr>
        <w:t>C. slow down</w:t>
      </w:r>
      <w:r>
        <w:rPr>
          <w:rFonts w:hint="default" w:ascii="Times New Roman" w:hAnsi="Times New Roman" w:eastAsia="SimSun" w:cs="Times New Roman"/>
          <w:bCs/>
          <w:sz w:val="26"/>
          <w:szCs w:val="26"/>
          <w:highlight w:val="none"/>
        </w:rPr>
        <w:tab/>
      </w:r>
      <w:r>
        <w:rPr>
          <w:rFonts w:hint="default" w:ascii="Times New Roman" w:hAnsi="Times New Roman" w:eastAsia="SimSun" w:cs="Times New Roman"/>
          <w:bCs/>
          <w:sz w:val="26"/>
          <w:szCs w:val="26"/>
          <w:highlight w:val="none"/>
        </w:rPr>
        <w:tab/>
      </w:r>
      <w:r>
        <w:rPr>
          <w:rFonts w:hint="default" w:ascii="Times New Roman" w:hAnsi="Times New Roman" w:eastAsia="SimSun" w:cs="Times New Roman"/>
          <w:bCs/>
          <w:sz w:val="26"/>
          <w:szCs w:val="26"/>
          <w:highlight w:val="none"/>
        </w:rPr>
        <w:t>D. go off</w:t>
      </w:r>
    </w:p>
    <w:p w14:paraId="5FFA9581">
      <w:pPr>
        <w:keepNext w:val="0"/>
        <w:keepLines w:val="0"/>
        <w:pageBreakBefore w:val="0"/>
        <w:kinsoku/>
        <w:wordWrap/>
        <w:overflowPunct/>
        <w:topLinePunct w:val="0"/>
        <w:bidi w:val="0"/>
        <w:snapToGrid/>
        <w:spacing w:after="0" w:line="276" w:lineRule="auto"/>
        <w:jc w:val="both"/>
        <w:textAlignment w:val="auto"/>
        <w:rPr>
          <w:rFonts w:hint="default" w:ascii="Times New Roman" w:hAnsi="Times New Roman" w:eastAsia="Times New Roman" w:cs="Times New Roman"/>
          <w:sz w:val="26"/>
          <w:szCs w:val="26"/>
          <w:highlight w:val="none"/>
        </w:rPr>
      </w:pPr>
      <w:r>
        <w:rPr>
          <w:rFonts w:hint="default" w:ascii="Times New Roman" w:hAnsi="Times New Roman" w:eastAsia="Times New Roman" w:cs="Times New Roman"/>
          <w:b/>
          <w:sz w:val="26"/>
          <w:szCs w:val="26"/>
          <w:highlight w:val="none"/>
          <w:lang w:val="vi-VN"/>
        </w:rPr>
        <w:t>4</w:t>
      </w:r>
      <w:r>
        <w:rPr>
          <w:rFonts w:hint="default" w:ascii="Times New Roman" w:hAnsi="Times New Roman" w:eastAsia="Times New Roman" w:cs="Times New Roman"/>
          <w:b/>
          <w:sz w:val="26"/>
          <w:szCs w:val="26"/>
          <w:highlight w:val="none"/>
        </w:rPr>
        <w:t>.</w:t>
      </w:r>
      <w:r>
        <w:rPr>
          <w:rFonts w:hint="default" w:ascii="Times New Roman" w:hAnsi="Times New Roman" w:eastAsia="Times New Roman" w:cs="Times New Roman"/>
          <w:sz w:val="26"/>
          <w:szCs w:val="26"/>
          <w:highlight w:val="none"/>
        </w:rPr>
        <w:t xml:space="preserve"> They are unlikely to find any new evidence because so much time has </w:t>
      </w:r>
      <w:r>
        <w:rPr>
          <w:rFonts w:hint="default" w:ascii="Times New Roman" w:hAnsi="Times New Roman" w:eastAsia="Calibri" w:cs="Times New Roman"/>
          <w:bCs/>
          <w:sz w:val="26"/>
          <w:szCs w:val="26"/>
          <w:highlight w:val="none"/>
        </w:rPr>
        <w:t xml:space="preserve">_____ </w:t>
      </w:r>
      <w:r>
        <w:rPr>
          <w:rFonts w:hint="default" w:ascii="Times New Roman" w:hAnsi="Times New Roman" w:eastAsia="Times New Roman" w:cs="Times New Roman"/>
          <w:sz w:val="26"/>
          <w:szCs w:val="26"/>
          <w:highlight w:val="none"/>
        </w:rPr>
        <w:t>since the crime.</w:t>
      </w:r>
    </w:p>
    <w:p w14:paraId="2B465027">
      <w:pPr>
        <w:keepNext w:val="0"/>
        <w:keepLines w:val="0"/>
        <w:pageBreakBefore w:val="0"/>
        <w:kinsoku/>
        <w:wordWrap/>
        <w:overflowPunct/>
        <w:topLinePunct w:val="0"/>
        <w:bidi w:val="0"/>
        <w:snapToGrid/>
        <w:spacing w:after="0" w:line="276" w:lineRule="auto"/>
        <w:ind w:firstLine="718" w:firstLineChars="276"/>
        <w:jc w:val="both"/>
        <w:textAlignment w:val="auto"/>
        <w:rPr>
          <w:rFonts w:hint="default" w:ascii="Times New Roman" w:hAnsi="Times New Roman" w:cs="Times New Roman"/>
          <w:sz w:val="26"/>
          <w:szCs w:val="26"/>
          <w:highlight w:val="none"/>
        </w:rPr>
      </w:pPr>
      <w:r>
        <w:rPr>
          <w:rFonts w:hint="default" w:ascii="Times New Roman" w:hAnsi="Times New Roman" w:cs="Times New Roman"/>
          <w:b/>
          <w:bCs/>
          <w:sz w:val="26"/>
          <w:szCs w:val="26"/>
          <w:highlight w:val="none"/>
        </w:rPr>
        <w:t>A.</w:t>
      </w:r>
      <w:r>
        <w:rPr>
          <w:rFonts w:hint="default" w:ascii="Times New Roman" w:hAnsi="Times New Roman" w:cs="Times New Roman"/>
          <w:sz w:val="26"/>
          <w:szCs w:val="26"/>
          <w:highlight w:val="none"/>
        </w:rPr>
        <w:t xml:space="preserve"> spanned</w:t>
      </w:r>
      <w:r>
        <w:rPr>
          <w:rFonts w:hint="default" w:ascii="Times New Roman" w:hAnsi="Times New Roman" w:cs="Times New Roman"/>
          <w:sz w:val="26"/>
          <w:szCs w:val="26"/>
          <w:highlight w:val="none"/>
        </w:rPr>
        <w:tab/>
      </w:r>
      <w:r>
        <w:rPr>
          <w:rFonts w:hint="default" w:ascii="Times New Roman" w:hAnsi="Times New Roman" w:cs="Times New Roman"/>
          <w:sz w:val="26"/>
          <w:szCs w:val="26"/>
          <w:highlight w:val="none"/>
        </w:rPr>
        <w:tab/>
      </w:r>
      <w:r>
        <w:rPr>
          <w:rFonts w:hint="default" w:ascii="Times New Roman" w:hAnsi="Times New Roman" w:cs="Times New Roman"/>
          <w:sz w:val="26"/>
          <w:szCs w:val="26"/>
          <w:highlight w:val="none"/>
        </w:rPr>
        <w:tab/>
      </w:r>
      <w:r>
        <w:rPr>
          <w:rFonts w:hint="default" w:ascii="Times New Roman" w:hAnsi="Times New Roman" w:cs="Times New Roman"/>
          <w:b/>
          <w:bCs/>
          <w:sz w:val="26"/>
          <w:szCs w:val="26"/>
          <w:highlight w:val="none"/>
        </w:rPr>
        <w:t>B.</w:t>
      </w:r>
      <w:r>
        <w:rPr>
          <w:rFonts w:hint="default" w:ascii="Times New Roman" w:hAnsi="Times New Roman" w:cs="Times New Roman"/>
          <w:sz w:val="26"/>
          <w:szCs w:val="26"/>
          <w:highlight w:val="none"/>
        </w:rPr>
        <w:t xml:space="preserve"> postponed</w:t>
      </w:r>
      <w:r>
        <w:rPr>
          <w:rFonts w:hint="default" w:ascii="Times New Roman" w:hAnsi="Times New Roman" w:cs="Times New Roman"/>
          <w:sz w:val="26"/>
          <w:szCs w:val="26"/>
          <w:highlight w:val="none"/>
        </w:rPr>
        <w:tab/>
      </w:r>
      <w:r>
        <w:rPr>
          <w:rFonts w:hint="default" w:ascii="Times New Roman" w:hAnsi="Times New Roman" w:cs="Times New Roman"/>
          <w:sz w:val="26"/>
          <w:szCs w:val="26"/>
          <w:highlight w:val="none"/>
        </w:rPr>
        <w:tab/>
      </w:r>
      <w:r>
        <w:rPr>
          <w:rFonts w:hint="default" w:ascii="Times New Roman" w:hAnsi="Times New Roman" w:cs="Times New Roman"/>
          <w:b/>
          <w:bCs/>
          <w:sz w:val="26"/>
          <w:szCs w:val="26"/>
          <w:highlight w:val="none"/>
        </w:rPr>
        <w:t>C.</w:t>
      </w:r>
      <w:r>
        <w:rPr>
          <w:rFonts w:hint="default" w:ascii="Times New Roman" w:hAnsi="Times New Roman" w:cs="Times New Roman"/>
          <w:sz w:val="26"/>
          <w:szCs w:val="26"/>
          <w:highlight w:val="none"/>
        </w:rPr>
        <w:t xml:space="preserve"> spent</w:t>
      </w:r>
      <w:r>
        <w:rPr>
          <w:rFonts w:hint="default" w:ascii="Times New Roman" w:hAnsi="Times New Roman" w:cs="Times New Roman"/>
          <w:sz w:val="26"/>
          <w:szCs w:val="26"/>
          <w:highlight w:val="none"/>
        </w:rPr>
        <w:tab/>
      </w:r>
      <w:r>
        <w:rPr>
          <w:rFonts w:hint="default" w:ascii="Times New Roman" w:hAnsi="Times New Roman" w:cs="Times New Roman"/>
          <w:sz w:val="26"/>
          <w:szCs w:val="26"/>
          <w:highlight w:val="none"/>
        </w:rPr>
        <w:tab/>
      </w:r>
      <w:r>
        <w:rPr>
          <w:rFonts w:hint="default" w:ascii="Times New Roman" w:hAnsi="Times New Roman" w:cs="Times New Roman"/>
          <w:b/>
          <w:bCs/>
          <w:sz w:val="26"/>
          <w:szCs w:val="26"/>
          <w:highlight w:val="none"/>
        </w:rPr>
        <w:t>D.</w:t>
      </w:r>
      <w:r>
        <w:rPr>
          <w:rFonts w:hint="default" w:ascii="Times New Roman" w:hAnsi="Times New Roman" w:cs="Times New Roman"/>
          <w:sz w:val="26"/>
          <w:szCs w:val="26"/>
          <w:highlight w:val="none"/>
        </w:rPr>
        <w:t xml:space="preserve"> elapsed </w:t>
      </w:r>
    </w:p>
    <w:p w14:paraId="7C08C8EE">
      <w:pPr>
        <w:keepNext w:val="0"/>
        <w:keepLines w:val="0"/>
        <w:pageBreakBefore w:val="0"/>
        <w:tabs>
          <w:tab w:val="left" w:pos="2977"/>
          <w:tab w:val="left" w:pos="4820"/>
          <w:tab w:val="left" w:pos="6946"/>
        </w:tabs>
        <w:kinsoku/>
        <w:wordWrap/>
        <w:overflowPunct/>
        <w:topLinePunct w:val="0"/>
        <w:bidi w:val="0"/>
        <w:snapToGrid/>
        <w:spacing w:after="0" w:line="276" w:lineRule="auto"/>
        <w:ind w:hanging="720"/>
        <w:jc w:val="both"/>
        <w:textAlignment w:val="auto"/>
        <w:rPr>
          <w:rFonts w:hint="default" w:ascii="Times New Roman" w:hAnsi="Times New Roman" w:eastAsia="Calibri" w:cs="Times New Roman"/>
          <w:sz w:val="26"/>
          <w:szCs w:val="26"/>
          <w:highlight w:val="none"/>
        </w:rPr>
      </w:pPr>
      <w:r>
        <w:rPr>
          <w:rFonts w:hint="default" w:ascii="Times New Roman" w:hAnsi="Times New Roman" w:cs="Times New Roman"/>
          <w:sz w:val="26"/>
          <w:szCs w:val="26"/>
          <w:highlight w:val="none"/>
        </w:rPr>
        <w:tab/>
      </w:r>
      <w:r>
        <w:rPr>
          <w:rFonts w:hint="default" w:ascii="Times New Roman" w:hAnsi="Times New Roman" w:cs="Times New Roman"/>
          <w:b/>
          <w:bCs/>
          <w:sz w:val="26"/>
          <w:szCs w:val="26"/>
          <w:highlight w:val="none"/>
          <w:lang w:val="vi-VN"/>
        </w:rPr>
        <w:t>5</w:t>
      </w:r>
      <w:r>
        <w:rPr>
          <w:rFonts w:hint="default" w:ascii="Times New Roman" w:hAnsi="Times New Roman" w:cs="Times New Roman"/>
          <w:sz w:val="26"/>
          <w:szCs w:val="26"/>
          <w:highlight w:val="none"/>
        </w:rPr>
        <w:t>.</w:t>
      </w:r>
      <w:r>
        <w:rPr>
          <w:rFonts w:hint="default" w:ascii="Times New Roman" w:hAnsi="Times New Roman" w:cs="Times New Roman"/>
          <w:sz w:val="26"/>
          <w:szCs w:val="26"/>
          <w:highlight w:val="none"/>
        </w:rPr>
        <w:t xml:space="preserve"> </w:t>
      </w:r>
      <w:r>
        <w:rPr>
          <w:rFonts w:hint="default" w:ascii="Times New Roman" w:hAnsi="Times New Roman" w:eastAsia="Calibri" w:cs="Times New Roman"/>
          <w:sz w:val="26"/>
          <w:szCs w:val="26"/>
          <w:highlight w:val="none"/>
        </w:rPr>
        <w:t xml:space="preserve">Getting a new </w:t>
      </w:r>
      <w:r>
        <w:rPr>
          <w:rFonts w:hint="default" w:ascii="Times New Roman" w:hAnsi="Times New Roman" w:eastAsia="Calibri" w:cs="Times New Roman"/>
          <w:sz w:val="26"/>
          <w:szCs w:val="26"/>
          <w:highlight w:val="none"/>
        </w:rPr>
        <w:t xml:space="preserve">computer system </w:t>
      </w:r>
      <w:r>
        <w:rPr>
          <w:rFonts w:hint="default" w:ascii="Times New Roman" w:hAnsi="Times New Roman" w:eastAsia="Calibri" w:cs="Times New Roman"/>
          <w:bCs/>
          <w:sz w:val="26"/>
          <w:szCs w:val="26"/>
          <w:highlight w:val="none"/>
        </w:rPr>
        <w:t xml:space="preserve">_______ </w:t>
      </w:r>
      <w:r>
        <w:rPr>
          <w:rFonts w:hint="default" w:ascii="Times New Roman" w:hAnsi="Times New Roman" w:eastAsia="Calibri" w:cs="Times New Roman"/>
          <w:sz w:val="26"/>
          <w:szCs w:val="26"/>
          <w:highlight w:val="none"/>
        </w:rPr>
        <w:t>at the school has become a high priority.</w:t>
      </w:r>
    </w:p>
    <w:p w14:paraId="70144035">
      <w:pPr>
        <w:keepNext w:val="0"/>
        <w:keepLines w:val="0"/>
        <w:pageBreakBefore w:val="0"/>
        <w:kinsoku/>
        <w:wordWrap/>
        <w:overflowPunct/>
        <w:topLinePunct w:val="0"/>
        <w:bidi w:val="0"/>
        <w:snapToGrid/>
        <w:spacing w:after="0" w:line="276" w:lineRule="auto"/>
        <w:ind w:firstLine="718" w:firstLineChars="276"/>
        <w:jc w:val="both"/>
        <w:textAlignment w:val="auto"/>
        <w:rPr>
          <w:rFonts w:hint="default" w:ascii="Times New Roman" w:hAnsi="Times New Roman" w:cs="Times New Roman"/>
          <w:b/>
          <w:bCs/>
          <w:sz w:val="26"/>
          <w:szCs w:val="26"/>
          <w:highlight w:val="none"/>
        </w:rPr>
      </w:pPr>
      <w:r>
        <w:rPr>
          <w:rFonts w:hint="default" w:ascii="Times New Roman" w:hAnsi="Times New Roman" w:cs="Times New Roman"/>
          <w:b/>
          <w:bCs/>
          <w:sz w:val="26"/>
          <w:szCs w:val="26"/>
          <w:highlight w:val="none"/>
        </w:rPr>
        <w:t xml:space="preserve">A. </w:t>
      </w:r>
      <w:r>
        <w:rPr>
          <w:rFonts w:hint="default" w:ascii="Times New Roman" w:hAnsi="Times New Roman" w:cs="Times New Roman"/>
          <w:sz w:val="26"/>
          <w:szCs w:val="26"/>
          <w:highlight w:val="none"/>
        </w:rPr>
        <w:t>installed</w:t>
      </w:r>
      <w:r>
        <w:rPr>
          <w:rFonts w:hint="default" w:ascii="Times New Roman" w:hAnsi="Times New Roman" w:cs="Times New Roman"/>
          <w:b/>
          <w:bCs/>
          <w:sz w:val="26"/>
          <w:szCs w:val="26"/>
          <w:highlight w:val="none"/>
        </w:rPr>
        <w:tab/>
      </w:r>
      <w:r>
        <w:rPr>
          <w:rFonts w:hint="default" w:ascii="Times New Roman" w:hAnsi="Times New Roman" w:cs="Times New Roman"/>
          <w:b/>
          <w:bCs/>
          <w:sz w:val="26"/>
          <w:szCs w:val="26"/>
          <w:highlight w:val="none"/>
        </w:rPr>
        <w:tab/>
      </w:r>
      <w:r>
        <w:rPr>
          <w:rFonts w:hint="default" w:ascii="Times New Roman" w:hAnsi="Times New Roman" w:cs="Times New Roman"/>
          <w:b/>
          <w:bCs/>
          <w:sz w:val="26"/>
          <w:szCs w:val="26"/>
          <w:highlight w:val="none"/>
        </w:rPr>
        <w:t xml:space="preserve">B. </w:t>
      </w:r>
      <w:r>
        <w:rPr>
          <w:rFonts w:hint="default" w:ascii="Times New Roman" w:hAnsi="Times New Roman" w:cs="Times New Roman"/>
          <w:sz w:val="26"/>
          <w:szCs w:val="26"/>
          <w:highlight w:val="none"/>
        </w:rPr>
        <w:t>to install</w:t>
      </w:r>
      <w:r>
        <w:rPr>
          <w:rFonts w:hint="default" w:ascii="Times New Roman" w:hAnsi="Times New Roman" w:cs="Times New Roman"/>
          <w:b/>
          <w:bCs/>
          <w:sz w:val="26"/>
          <w:szCs w:val="26"/>
          <w:highlight w:val="none"/>
        </w:rPr>
        <w:tab/>
      </w:r>
      <w:r>
        <w:rPr>
          <w:rFonts w:hint="default" w:ascii="Times New Roman" w:hAnsi="Times New Roman" w:cs="Times New Roman"/>
          <w:b/>
          <w:bCs/>
          <w:sz w:val="26"/>
          <w:szCs w:val="26"/>
          <w:highlight w:val="none"/>
        </w:rPr>
        <w:tab/>
      </w:r>
      <w:r>
        <w:rPr>
          <w:rFonts w:hint="default" w:ascii="Times New Roman" w:hAnsi="Times New Roman" w:cs="Times New Roman"/>
          <w:b/>
          <w:bCs/>
          <w:sz w:val="26"/>
          <w:szCs w:val="26"/>
          <w:highlight w:val="none"/>
        </w:rPr>
        <w:t xml:space="preserve">C. </w:t>
      </w:r>
      <w:r>
        <w:rPr>
          <w:rFonts w:hint="default" w:ascii="Times New Roman" w:hAnsi="Times New Roman" w:cs="Times New Roman"/>
          <w:sz w:val="26"/>
          <w:szCs w:val="26"/>
          <w:highlight w:val="none"/>
        </w:rPr>
        <w:t>to be installed</w:t>
      </w:r>
      <w:r>
        <w:rPr>
          <w:rFonts w:hint="default" w:ascii="Times New Roman" w:hAnsi="Times New Roman" w:cs="Times New Roman"/>
          <w:b/>
          <w:bCs/>
          <w:sz w:val="26"/>
          <w:szCs w:val="26"/>
          <w:highlight w:val="none"/>
        </w:rPr>
        <w:tab/>
      </w:r>
      <w:r>
        <w:rPr>
          <w:rFonts w:hint="default" w:ascii="Times New Roman" w:hAnsi="Times New Roman" w:cs="Times New Roman"/>
          <w:b/>
          <w:bCs/>
          <w:sz w:val="26"/>
          <w:szCs w:val="26"/>
          <w:highlight w:val="none"/>
          <w:lang w:val="vi-VN"/>
        </w:rPr>
        <w:tab/>
      </w:r>
      <w:r>
        <w:rPr>
          <w:rFonts w:hint="default" w:ascii="Times New Roman" w:hAnsi="Times New Roman" w:cs="Times New Roman"/>
          <w:b/>
          <w:bCs/>
          <w:sz w:val="26"/>
          <w:szCs w:val="26"/>
          <w:highlight w:val="none"/>
        </w:rPr>
        <w:t xml:space="preserve">D. </w:t>
      </w:r>
      <w:r>
        <w:rPr>
          <w:rFonts w:hint="default" w:ascii="Times New Roman" w:hAnsi="Times New Roman" w:cs="Times New Roman"/>
          <w:sz w:val="26"/>
          <w:szCs w:val="26"/>
          <w:highlight w:val="none"/>
        </w:rPr>
        <w:t>installing</w:t>
      </w:r>
    </w:p>
    <w:p w14:paraId="6D08EBA6">
      <w:pPr>
        <w:keepNext w:val="0"/>
        <w:keepLines w:val="0"/>
        <w:pageBreakBefore w:val="0"/>
        <w:kinsoku/>
        <w:wordWrap/>
        <w:overflowPunct/>
        <w:topLinePunct w:val="0"/>
        <w:bidi w:val="0"/>
        <w:snapToGrid/>
        <w:spacing w:after="0" w:line="276" w:lineRule="auto"/>
        <w:jc w:val="both"/>
        <w:textAlignment w:val="auto"/>
        <w:rPr>
          <w:rFonts w:hint="default" w:ascii="Times New Roman" w:hAnsi="Times New Roman" w:cs="Times New Roman"/>
          <w:sz w:val="26"/>
          <w:szCs w:val="26"/>
          <w:highlight w:val="none"/>
        </w:rPr>
      </w:pPr>
      <w:r>
        <w:rPr>
          <w:rFonts w:hint="default" w:ascii="Times New Roman" w:hAnsi="Times New Roman" w:cs="Times New Roman"/>
          <w:b/>
          <w:bCs/>
          <w:sz w:val="26"/>
          <w:szCs w:val="26"/>
          <w:highlight w:val="none"/>
          <w:lang w:val="vi-VN"/>
        </w:rPr>
        <w:t>6</w:t>
      </w:r>
      <w:r>
        <w:rPr>
          <w:rFonts w:hint="default" w:ascii="Times New Roman" w:hAnsi="Times New Roman" w:cs="Times New Roman"/>
          <w:b/>
          <w:bCs/>
          <w:sz w:val="26"/>
          <w:szCs w:val="26"/>
          <w:highlight w:val="none"/>
        </w:rPr>
        <w:t>.</w:t>
      </w:r>
      <w:r>
        <w:rPr>
          <w:rFonts w:hint="default" w:ascii="Times New Roman" w:hAnsi="Times New Roman" w:cs="Times New Roman"/>
          <w:sz w:val="26"/>
          <w:szCs w:val="26"/>
          <w:highlight w:val="none"/>
        </w:rPr>
        <w:t xml:space="preserve"> </w:t>
      </w:r>
      <w:r>
        <w:rPr>
          <w:rFonts w:hint="default" w:ascii="Times New Roman" w:hAnsi="Times New Roman" w:cs="Times New Roman"/>
          <w:sz w:val="26"/>
          <w:szCs w:val="26"/>
          <w:highlight w:val="none"/>
        </w:rPr>
        <w:t xml:space="preserve">John was </w:t>
      </w:r>
      <w:r>
        <w:rPr>
          <w:rFonts w:hint="default" w:ascii="Times New Roman" w:hAnsi="Times New Roman" w:cs="Times New Roman"/>
          <w:sz w:val="26"/>
          <w:szCs w:val="26"/>
          <w:highlight w:val="none"/>
        </w:rPr>
        <w:t xml:space="preserve">praised for his bravery, </w:t>
      </w:r>
      <w:r>
        <w:rPr>
          <w:rFonts w:hint="default" w:ascii="Times New Roman" w:hAnsi="Times New Roman" w:eastAsia="Calibri" w:cs="Times New Roman"/>
          <w:bCs/>
          <w:sz w:val="26"/>
          <w:szCs w:val="26"/>
          <w:highlight w:val="none"/>
        </w:rPr>
        <w:t xml:space="preserve">_______ </w:t>
      </w:r>
      <w:r>
        <w:rPr>
          <w:rFonts w:hint="default" w:ascii="Times New Roman" w:hAnsi="Times New Roman" w:cs="Times New Roman"/>
          <w:sz w:val="26"/>
          <w:szCs w:val="26"/>
          <w:highlight w:val="none"/>
        </w:rPr>
        <w:t>his colleagues were criticized for their cowardice.</w:t>
      </w:r>
    </w:p>
    <w:p w14:paraId="0959AD37">
      <w:pPr>
        <w:keepNext w:val="0"/>
        <w:keepLines w:val="0"/>
        <w:pageBreakBefore w:val="0"/>
        <w:kinsoku/>
        <w:wordWrap/>
        <w:overflowPunct/>
        <w:topLinePunct w:val="0"/>
        <w:bidi w:val="0"/>
        <w:snapToGrid/>
        <w:spacing w:after="0" w:line="276" w:lineRule="auto"/>
        <w:ind w:firstLine="718" w:firstLineChars="276"/>
        <w:jc w:val="both"/>
        <w:textAlignment w:val="auto"/>
        <w:rPr>
          <w:rFonts w:hint="default" w:ascii="Times New Roman" w:hAnsi="Times New Roman" w:cs="Times New Roman"/>
          <w:sz w:val="26"/>
          <w:szCs w:val="26"/>
          <w:highlight w:val="none"/>
        </w:rPr>
      </w:pPr>
      <w:r>
        <w:rPr>
          <w:rFonts w:hint="default" w:ascii="Times New Roman" w:hAnsi="Times New Roman" w:cs="Times New Roman"/>
          <w:b/>
          <w:bCs/>
          <w:sz w:val="26"/>
          <w:szCs w:val="26"/>
          <w:highlight w:val="none"/>
        </w:rPr>
        <w:t xml:space="preserve">A. </w:t>
      </w:r>
      <w:r>
        <w:rPr>
          <w:rFonts w:hint="default" w:ascii="Times New Roman" w:hAnsi="Times New Roman" w:cs="Times New Roman"/>
          <w:sz w:val="26"/>
          <w:szCs w:val="26"/>
          <w:highlight w:val="none"/>
        </w:rPr>
        <w:t>whereas</w:t>
      </w:r>
      <w:r>
        <w:rPr>
          <w:rFonts w:hint="default" w:ascii="Times New Roman" w:hAnsi="Times New Roman" w:cs="Times New Roman"/>
          <w:sz w:val="26"/>
          <w:szCs w:val="26"/>
          <w:highlight w:val="none"/>
        </w:rPr>
        <w:tab/>
      </w:r>
      <w:r>
        <w:rPr>
          <w:rFonts w:hint="default" w:ascii="Times New Roman" w:hAnsi="Times New Roman" w:cs="Times New Roman"/>
          <w:sz w:val="26"/>
          <w:szCs w:val="26"/>
          <w:highlight w:val="none"/>
        </w:rPr>
        <w:tab/>
      </w:r>
      <w:r>
        <w:rPr>
          <w:rFonts w:hint="default" w:ascii="Times New Roman" w:hAnsi="Times New Roman" w:cs="Times New Roman"/>
          <w:b/>
          <w:bCs/>
          <w:sz w:val="26"/>
          <w:szCs w:val="26"/>
          <w:highlight w:val="none"/>
        </w:rPr>
        <w:tab/>
      </w:r>
      <w:r>
        <w:rPr>
          <w:rFonts w:hint="default" w:ascii="Times New Roman" w:hAnsi="Times New Roman" w:cs="Times New Roman"/>
          <w:b/>
          <w:bCs/>
          <w:sz w:val="26"/>
          <w:szCs w:val="26"/>
          <w:highlight w:val="none"/>
        </w:rPr>
        <w:t xml:space="preserve">B. </w:t>
      </w:r>
      <w:r>
        <w:rPr>
          <w:rFonts w:hint="default" w:ascii="Times New Roman" w:hAnsi="Times New Roman" w:cs="Times New Roman"/>
          <w:sz w:val="26"/>
          <w:szCs w:val="26"/>
          <w:highlight w:val="none"/>
        </w:rPr>
        <w:t>therefore</w:t>
      </w:r>
      <w:r>
        <w:rPr>
          <w:rFonts w:hint="default" w:ascii="Times New Roman" w:hAnsi="Times New Roman" w:cs="Times New Roman"/>
          <w:b/>
          <w:bCs/>
          <w:sz w:val="26"/>
          <w:szCs w:val="26"/>
          <w:highlight w:val="none"/>
        </w:rPr>
        <w:tab/>
      </w:r>
      <w:r>
        <w:rPr>
          <w:rFonts w:hint="default" w:ascii="Times New Roman" w:hAnsi="Times New Roman" w:cs="Times New Roman"/>
          <w:b/>
          <w:bCs/>
          <w:sz w:val="26"/>
          <w:szCs w:val="26"/>
          <w:highlight w:val="none"/>
        </w:rPr>
        <w:tab/>
      </w:r>
      <w:r>
        <w:rPr>
          <w:rFonts w:hint="default" w:ascii="Times New Roman" w:hAnsi="Times New Roman" w:cs="Times New Roman"/>
          <w:b/>
          <w:bCs/>
          <w:sz w:val="26"/>
          <w:szCs w:val="26"/>
          <w:highlight w:val="none"/>
        </w:rPr>
        <w:t xml:space="preserve">C. </w:t>
      </w:r>
      <w:r>
        <w:rPr>
          <w:rFonts w:hint="default" w:ascii="Times New Roman" w:hAnsi="Times New Roman" w:cs="Times New Roman"/>
          <w:sz w:val="26"/>
          <w:szCs w:val="26"/>
          <w:highlight w:val="none"/>
        </w:rPr>
        <w:t>otherwise</w:t>
      </w:r>
      <w:r>
        <w:rPr>
          <w:rFonts w:hint="default" w:ascii="Times New Roman" w:hAnsi="Times New Roman" w:cs="Times New Roman"/>
          <w:b/>
          <w:bCs/>
          <w:sz w:val="26"/>
          <w:szCs w:val="26"/>
          <w:highlight w:val="none"/>
        </w:rPr>
        <w:tab/>
      </w:r>
      <w:r>
        <w:rPr>
          <w:rFonts w:hint="default" w:ascii="Times New Roman" w:hAnsi="Times New Roman" w:cs="Times New Roman"/>
          <w:b/>
          <w:bCs/>
          <w:sz w:val="26"/>
          <w:szCs w:val="26"/>
          <w:highlight w:val="none"/>
        </w:rPr>
        <w:tab/>
      </w:r>
      <w:r>
        <w:rPr>
          <w:rFonts w:hint="default" w:ascii="Times New Roman" w:hAnsi="Times New Roman" w:cs="Times New Roman"/>
          <w:b/>
          <w:bCs/>
          <w:sz w:val="26"/>
          <w:szCs w:val="26"/>
          <w:highlight w:val="none"/>
        </w:rPr>
        <w:t xml:space="preserve">D. </w:t>
      </w:r>
      <w:r>
        <w:rPr>
          <w:rFonts w:hint="default" w:ascii="Times New Roman" w:hAnsi="Times New Roman" w:cs="Times New Roman"/>
          <w:sz w:val="26"/>
          <w:szCs w:val="26"/>
          <w:highlight w:val="none"/>
        </w:rPr>
        <w:t>moreover</w:t>
      </w:r>
    </w:p>
    <w:p w14:paraId="3C82BEC1">
      <w:pPr>
        <w:keepNext w:val="0"/>
        <w:keepLines w:val="0"/>
        <w:pageBreakBefore w:val="0"/>
        <w:kinsoku/>
        <w:wordWrap/>
        <w:overflowPunct/>
        <w:topLinePunct w:val="0"/>
        <w:bidi w:val="0"/>
        <w:snapToGrid/>
        <w:spacing w:after="0" w:line="276" w:lineRule="auto"/>
        <w:textAlignment w:val="auto"/>
        <w:rPr>
          <w:rFonts w:hint="default" w:ascii="Times New Roman" w:hAnsi="Times New Roman" w:eastAsia="Calibri" w:cs="Times New Roman"/>
          <w:color w:val="000000"/>
          <w:sz w:val="26"/>
          <w:szCs w:val="26"/>
          <w:highlight w:val="none"/>
        </w:rPr>
      </w:pPr>
      <w:r>
        <w:rPr>
          <w:rFonts w:hint="default" w:ascii="Times New Roman" w:hAnsi="Times New Roman" w:eastAsia="Calibri" w:cs="Times New Roman"/>
          <w:b/>
          <w:bCs/>
          <w:color w:val="000000"/>
          <w:sz w:val="26"/>
          <w:szCs w:val="26"/>
          <w:highlight w:val="none"/>
          <w:lang w:val="vi-VN"/>
        </w:rPr>
        <w:t>7</w:t>
      </w:r>
      <w:r>
        <w:rPr>
          <w:rFonts w:hint="default" w:ascii="Times New Roman" w:hAnsi="Times New Roman" w:eastAsia="Calibri" w:cs="Times New Roman"/>
          <w:color w:val="000000"/>
          <w:sz w:val="26"/>
          <w:szCs w:val="26"/>
          <w:highlight w:val="none"/>
        </w:rPr>
        <w:t>. Everyone knows about pollution problems, but not many people have_______ any solutions.</w:t>
      </w:r>
    </w:p>
    <w:p w14:paraId="7EDCB505">
      <w:pPr>
        <w:keepNext w:val="0"/>
        <w:keepLines w:val="0"/>
        <w:pageBreakBefore w:val="0"/>
        <w:kinsoku/>
        <w:wordWrap/>
        <w:overflowPunct/>
        <w:topLinePunct w:val="0"/>
        <w:bidi w:val="0"/>
        <w:snapToGrid/>
        <w:spacing w:after="0" w:line="276" w:lineRule="auto"/>
        <w:ind w:firstLine="720" w:firstLineChars="0"/>
        <w:textAlignment w:val="auto"/>
        <w:rPr>
          <w:rFonts w:hint="default" w:ascii="Times New Roman" w:hAnsi="Times New Roman" w:eastAsia="Calibri" w:cs="Times New Roman"/>
          <w:color w:val="000000"/>
          <w:sz w:val="26"/>
          <w:szCs w:val="26"/>
          <w:highlight w:val="none"/>
        </w:rPr>
      </w:pPr>
      <w:r>
        <w:rPr>
          <w:rFonts w:hint="default" w:ascii="Times New Roman" w:hAnsi="Times New Roman" w:eastAsia="Calibri" w:cs="Times New Roman"/>
          <w:b/>
          <w:bCs/>
          <w:color w:val="000000"/>
          <w:sz w:val="26"/>
          <w:szCs w:val="26"/>
          <w:highlight w:val="none"/>
        </w:rPr>
        <w:t>A</w:t>
      </w:r>
      <w:r>
        <w:rPr>
          <w:rFonts w:hint="default" w:ascii="Times New Roman" w:hAnsi="Times New Roman" w:eastAsia="Calibri" w:cs="Times New Roman"/>
          <w:color w:val="000000"/>
          <w:sz w:val="26"/>
          <w:szCs w:val="26"/>
          <w:highlight w:val="none"/>
        </w:rPr>
        <w:t>. looked into</w:t>
      </w:r>
      <w:r>
        <w:rPr>
          <w:rFonts w:hint="default" w:ascii="Times New Roman" w:hAnsi="Times New Roman" w:eastAsia="Calibri" w:cs="Times New Roman"/>
          <w:color w:val="000000"/>
          <w:sz w:val="26"/>
          <w:szCs w:val="26"/>
          <w:highlight w:val="none"/>
        </w:rPr>
        <w:tab/>
      </w:r>
      <w:r>
        <w:rPr>
          <w:rFonts w:hint="default" w:ascii="Times New Roman" w:hAnsi="Times New Roman" w:eastAsia="Calibri" w:cs="Times New Roman"/>
          <w:color w:val="000000"/>
          <w:sz w:val="26"/>
          <w:szCs w:val="26"/>
          <w:highlight w:val="none"/>
        </w:rPr>
        <w:tab/>
      </w:r>
      <w:r>
        <w:rPr>
          <w:rFonts w:hint="default" w:ascii="Times New Roman" w:hAnsi="Times New Roman" w:eastAsia="Calibri" w:cs="Times New Roman"/>
          <w:b/>
          <w:bCs/>
          <w:color w:val="000000"/>
          <w:sz w:val="26"/>
          <w:szCs w:val="26"/>
          <w:highlight w:val="none"/>
        </w:rPr>
        <w:t>B</w:t>
      </w:r>
      <w:r>
        <w:rPr>
          <w:rFonts w:hint="default" w:ascii="Times New Roman" w:hAnsi="Times New Roman" w:eastAsia="Calibri" w:cs="Times New Roman"/>
          <w:color w:val="000000"/>
          <w:sz w:val="26"/>
          <w:szCs w:val="26"/>
          <w:highlight w:val="none"/>
        </w:rPr>
        <w:t>. thought over</w:t>
      </w:r>
      <w:r>
        <w:rPr>
          <w:rFonts w:hint="default" w:ascii="Times New Roman" w:hAnsi="Times New Roman" w:eastAsia="Calibri" w:cs="Times New Roman"/>
          <w:color w:val="000000"/>
          <w:sz w:val="26"/>
          <w:szCs w:val="26"/>
          <w:highlight w:val="none"/>
        </w:rPr>
        <w:tab/>
      </w:r>
      <w:r>
        <w:rPr>
          <w:rFonts w:hint="default" w:ascii="Times New Roman" w:hAnsi="Times New Roman" w:eastAsia="Calibri" w:cs="Times New Roman"/>
          <w:b/>
          <w:bCs/>
          <w:color w:val="000000"/>
          <w:sz w:val="26"/>
          <w:szCs w:val="26"/>
          <w:highlight w:val="none"/>
        </w:rPr>
        <w:t>C.</w:t>
      </w:r>
      <w:r>
        <w:rPr>
          <w:rFonts w:hint="default" w:ascii="Times New Roman" w:hAnsi="Times New Roman" w:eastAsia="Calibri" w:cs="Times New Roman"/>
          <w:color w:val="000000"/>
          <w:sz w:val="26"/>
          <w:szCs w:val="26"/>
          <w:highlight w:val="none"/>
        </w:rPr>
        <w:t xml:space="preserve"> got round to     </w:t>
      </w:r>
      <w:r>
        <w:rPr>
          <w:rFonts w:hint="default" w:ascii="Times New Roman" w:hAnsi="Times New Roman" w:eastAsia="Calibri" w:cs="Times New Roman"/>
          <w:color w:val="000000"/>
          <w:sz w:val="26"/>
          <w:szCs w:val="26"/>
          <w:highlight w:val="none"/>
        </w:rPr>
        <w:tab/>
      </w:r>
      <w:r>
        <w:rPr>
          <w:rFonts w:hint="default" w:ascii="Times New Roman" w:hAnsi="Times New Roman" w:eastAsia="Calibri" w:cs="Times New Roman"/>
          <w:color w:val="000000"/>
          <w:sz w:val="26"/>
          <w:szCs w:val="26"/>
          <w:highlight w:val="none"/>
        </w:rPr>
        <w:t xml:space="preserve"> </w:t>
      </w:r>
      <w:r>
        <w:rPr>
          <w:rFonts w:hint="default" w:ascii="Times New Roman" w:hAnsi="Times New Roman" w:eastAsia="Calibri" w:cs="Times New Roman"/>
          <w:b/>
          <w:bCs/>
          <w:color w:val="000000"/>
          <w:sz w:val="26"/>
          <w:szCs w:val="26"/>
          <w:highlight w:val="none"/>
        </w:rPr>
        <w:t>D.</w:t>
      </w:r>
      <w:r>
        <w:rPr>
          <w:rFonts w:hint="default" w:ascii="Times New Roman" w:hAnsi="Times New Roman" w:eastAsia="Calibri" w:cs="Times New Roman"/>
          <w:color w:val="000000"/>
          <w:sz w:val="26"/>
          <w:szCs w:val="26"/>
          <w:highlight w:val="none"/>
        </w:rPr>
        <w:t xml:space="preserve"> come up with</w:t>
      </w:r>
    </w:p>
    <w:p w14:paraId="12F8E16F">
      <w:pPr>
        <w:keepNext w:val="0"/>
        <w:keepLines w:val="0"/>
        <w:pageBreakBefore w:val="0"/>
        <w:kinsoku/>
        <w:wordWrap/>
        <w:overflowPunct/>
        <w:topLinePunct w:val="0"/>
        <w:bidi w:val="0"/>
        <w:snapToGrid/>
        <w:spacing w:after="0" w:line="276" w:lineRule="auto"/>
        <w:textAlignment w:val="auto"/>
        <w:rPr>
          <w:rFonts w:hint="default" w:ascii="Times New Roman" w:hAnsi="Times New Roman" w:eastAsia="Calibri" w:cs="Times New Roman"/>
          <w:color w:val="000000"/>
          <w:sz w:val="26"/>
          <w:szCs w:val="26"/>
          <w:highlight w:val="none"/>
        </w:rPr>
      </w:pPr>
      <w:r>
        <w:rPr>
          <w:rFonts w:hint="default" w:ascii="Times New Roman" w:hAnsi="Times New Roman" w:eastAsia="Calibri" w:cs="Times New Roman"/>
          <w:b/>
          <w:bCs/>
          <w:color w:val="000000"/>
          <w:sz w:val="26"/>
          <w:szCs w:val="26"/>
          <w:highlight w:val="none"/>
          <w:lang w:val="vi-VN"/>
        </w:rPr>
        <w:t>8</w:t>
      </w:r>
      <w:r>
        <w:rPr>
          <w:rFonts w:hint="default" w:ascii="Times New Roman" w:hAnsi="Times New Roman" w:eastAsia="Calibri" w:cs="Times New Roman"/>
          <w:b/>
          <w:bCs/>
          <w:color w:val="000000"/>
          <w:sz w:val="26"/>
          <w:szCs w:val="26"/>
          <w:highlight w:val="none"/>
        </w:rPr>
        <w:t>.</w:t>
      </w:r>
      <w:r>
        <w:rPr>
          <w:rFonts w:hint="default" w:ascii="Times New Roman" w:hAnsi="Times New Roman" w:eastAsia="Calibri" w:cs="Times New Roman"/>
          <w:color w:val="000000"/>
          <w:sz w:val="26"/>
          <w:szCs w:val="26"/>
          <w:highlight w:val="none"/>
        </w:rPr>
        <w:t xml:space="preserve"> Our project was successful _____ its practicality.</w:t>
      </w:r>
    </w:p>
    <w:p w14:paraId="70ED0B28">
      <w:pPr>
        <w:keepNext w:val="0"/>
        <w:keepLines w:val="0"/>
        <w:pageBreakBefore w:val="0"/>
        <w:kinsoku/>
        <w:wordWrap/>
        <w:overflowPunct/>
        <w:topLinePunct w:val="0"/>
        <w:bidi w:val="0"/>
        <w:snapToGrid/>
        <w:spacing w:after="0" w:line="276" w:lineRule="auto"/>
        <w:ind w:firstLine="720" w:firstLineChars="0"/>
        <w:textAlignment w:val="auto"/>
        <w:rPr>
          <w:rFonts w:hint="default" w:ascii="Times New Roman" w:hAnsi="Times New Roman" w:eastAsia="Calibri" w:cs="Times New Roman"/>
          <w:color w:val="000000"/>
          <w:sz w:val="26"/>
          <w:szCs w:val="26"/>
          <w:highlight w:val="none"/>
        </w:rPr>
      </w:pPr>
      <w:r>
        <w:rPr>
          <w:rFonts w:hint="default" w:ascii="Times New Roman" w:hAnsi="Times New Roman" w:eastAsia="Calibri" w:cs="Times New Roman"/>
          <w:b/>
          <w:bCs/>
          <w:color w:val="000000"/>
          <w:sz w:val="26"/>
          <w:szCs w:val="26"/>
          <w:highlight w:val="none"/>
        </w:rPr>
        <w:t>A.</w:t>
      </w:r>
      <w:r>
        <w:rPr>
          <w:rFonts w:hint="default" w:ascii="Times New Roman" w:hAnsi="Times New Roman" w:eastAsia="Calibri" w:cs="Times New Roman"/>
          <w:color w:val="000000"/>
          <w:sz w:val="26"/>
          <w:szCs w:val="26"/>
          <w:highlight w:val="none"/>
        </w:rPr>
        <w:t xml:space="preserve"> in terms of </w:t>
      </w:r>
      <w:r>
        <w:rPr>
          <w:rFonts w:hint="default" w:ascii="Times New Roman" w:hAnsi="Times New Roman" w:eastAsia="Calibri" w:cs="Times New Roman"/>
          <w:color w:val="000000"/>
          <w:sz w:val="26"/>
          <w:szCs w:val="26"/>
          <w:highlight w:val="none"/>
        </w:rPr>
        <w:tab/>
      </w:r>
      <w:r>
        <w:rPr>
          <w:rFonts w:hint="default" w:ascii="Times New Roman" w:hAnsi="Times New Roman" w:eastAsia="Calibri" w:cs="Times New Roman"/>
          <w:color w:val="000000"/>
          <w:sz w:val="26"/>
          <w:szCs w:val="26"/>
          <w:highlight w:val="none"/>
        </w:rPr>
        <w:tab/>
      </w:r>
      <w:r>
        <w:rPr>
          <w:rFonts w:hint="default" w:ascii="Times New Roman" w:hAnsi="Times New Roman" w:eastAsia="Calibri" w:cs="Times New Roman"/>
          <w:b/>
          <w:bCs/>
          <w:color w:val="000000"/>
          <w:sz w:val="26"/>
          <w:szCs w:val="26"/>
          <w:highlight w:val="none"/>
        </w:rPr>
        <w:t>B.</w:t>
      </w:r>
      <w:r>
        <w:rPr>
          <w:rFonts w:hint="default" w:ascii="Times New Roman" w:hAnsi="Times New Roman" w:eastAsia="Calibri" w:cs="Times New Roman"/>
          <w:color w:val="000000"/>
          <w:sz w:val="26"/>
          <w:szCs w:val="26"/>
          <w:highlight w:val="none"/>
        </w:rPr>
        <w:t xml:space="preserve"> with a view to</w:t>
      </w:r>
      <w:r>
        <w:rPr>
          <w:rFonts w:hint="default" w:ascii="Times New Roman" w:hAnsi="Times New Roman" w:eastAsia="Calibri" w:cs="Times New Roman"/>
          <w:color w:val="000000"/>
          <w:sz w:val="26"/>
          <w:szCs w:val="26"/>
          <w:highlight w:val="none"/>
        </w:rPr>
        <w:tab/>
      </w:r>
      <w:r>
        <w:rPr>
          <w:rFonts w:hint="default" w:ascii="Times New Roman" w:hAnsi="Times New Roman" w:eastAsia="Calibri" w:cs="Times New Roman"/>
          <w:b/>
          <w:bCs/>
          <w:color w:val="000000"/>
          <w:sz w:val="26"/>
          <w:szCs w:val="26"/>
          <w:highlight w:val="none"/>
        </w:rPr>
        <w:t>C.</w:t>
      </w:r>
      <w:r>
        <w:rPr>
          <w:rFonts w:hint="default" w:ascii="Times New Roman" w:hAnsi="Times New Roman" w:eastAsia="Calibri" w:cs="Times New Roman"/>
          <w:color w:val="000000"/>
          <w:sz w:val="26"/>
          <w:szCs w:val="26"/>
          <w:highlight w:val="none"/>
        </w:rPr>
        <w:t xml:space="preserve"> regardless    </w:t>
      </w:r>
      <w:r>
        <w:rPr>
          <w:rFonts w:hint="default" w:ascii="Times New Roman" w:hAnsi="Times New Roman" w:eastAsia="Calibri" w:cs="Times New Roman"/>
          <w:color w:val="000000"/>
          <w:sz w:val="26"/>
          <w:szCs w:val="26"/>
          <w:highlight w:val="none"/>
        </w:rPr>
        <w:tab/>
      </w:r>
      <w:r>
        <w:rPr>
          <w:rFonts w:hint="default" w:ascii="Times New Roman" w:hAnsi="Times New Roman" w:eastAsia="Calibri" w:cs="Times New Roman"/>
          <w:b/>
          <w:bCs/>
          <w:color w:val="000000"/>
          <w:sz w:val="26"/>
          <w:szCs w:val="26"/>
          <w:highlight w:val="none"/>
        </w:rPr>
        <w:t>D.</w:t>
      </w:r>
      <w:r>
        <w:rPr>
          <w:rFonts w:hint="default" w:ascii="Times New Roman" w:hAnsi="Times New Roman" w:eastAsia="Calibri" w:cs="Times New Roman"/>
          <w:color w:val="000000"/>
          <w:sz w:val="26"/>
          <w:szCs w:val="26"/>
          <w:highlight w:val="none"/>
        </w:rPr>
        <w:t xml:space="preserve"> on behalf of</w:t>
      </w:r>
    </w:p>
    <w:p w14:paraId="7E3C4054">
      <w:pPr>
        <w:keepNext w:val="0"/>
        <w:keepLines w:val="0"/>
        <w:pageBreakBefore w:val="0"/>
        <w:kinsoku/>
        <w:wordWrap/>
        <w:overflowPunct/>
        <w:topLinePunct w:val="0"/>
        <w:bidi w:val="0"/>
        <w:snapToGrid/>
        <w:spacing w:after="0" w:line="276" w:lineRule="auto"/>
        <w:textAlignment w:val="auto"/>
        <w:rPr>
          <w:rFonts w:hint="default" w:ascii="Times New Roman" w:hAnsi="Times New Roman" w:eastAsia="Calibri" w:cs="Times New Roman"/>
          <w:color w:val="000000"/>
          <w:sz w:val="26"/>
          <w:szCs w:val="26"/>
          <w:highlight w:val="none"/>
        </w:rPr>
      </w:pPr>
      <w:r>
        <w:rPr>
          <w:rFonts w:hint="default" w:ascii="Times New Roman" w:hAnsi="Times New Roman" w:eastAsia="Calibri" w:cs="Times New Roman"/>
          <w:b/>
          <w:bCs w:val="0"/>
          <w:color w:val="000000"/>
          <w:sz w:val="26"/>
          <w:szCs w:val="26"/>
          <w:highlight w:val="none"/>
          <w:lang w:val="vi-VN"/>
        </w:rPr>
        <w:t>9</w:t>
      </w:r>
      <w:r>
        <w:rPr>
          <w:rFonts w:hint="default" w:ascii="Times New Roman" w:hAnsi="Times New Roman" w:eastAsia="Calibri" w:cs="Times New Roman"/>
          <w:b/>
          <w:bCs w:val="0"/>
          <w:color w:val="000000"/>
          <w:sz w:val="26"/>
          <w:szCs w:val="26"/>
          <w:highlight w:val="none"/>
        </w:rPr>
        <w:t>.</w:t>
      </w:r>
      <w:r>
        <w:rPr>
          <w:rFonts w:hint="default" w:ascii="Times New Roman" w:hAnsi="Times New Roman" w:eastAsia="Calibri" w:cs="Times New Roman"/>
          <w:color w:val="000000"/>
          <w:sz w:val="26"/>
          <w:szCs w:val="26"/>
          <w:highlight w:val="none"/>
        </w:rPr>
        <w:t xml:space="preserve"> The cut on his face needed twelve _______.</w:t>
      </w:r>
    </w:p>
    <w:p w14:paraId="687CDE82">
      <w:pPr>
        <w:keepNext w:val="0"/>
        <w:keepLines w:val="0"/>
        <w:pageBreakBefore w:val="0"/>
        <w:kinsoku/>
        <w:wordWrap/>
        <w:overflowPunct/>
        <w:topLinePunct w:val="0"/>
        <w:bidi w:val="0"/>
        <w:snapToGrid/>
        <w:spacing w:after="0" w:line="276" w:lineRule="auto"/>
        <w:ind w:firstLine="720" w:firstLineChars="0"/>
        <w:textAlignment w:val="auto"/>
        <w:rPr>
          <w:rFonts w:hint="default" w:ascii="Times New Roman" w:hAnsi="Times New Roman" w:eastAsia="Calibri" w:cs="Times New Roman"/>
          <w:color w:val="000000"/>
          <w:sz w:val="26"/>
          <w:szCs w:val="26"/>
          <w:highlight w:val="none"/>
        </w:rPr>
      </w:pPr>
      <w:r>
        <w:rPr>
          <w:rFonts w:hint="default" w:ascii="Times New Roman" w:hAnsi="Times New Roman" w:eastAsia="Calibri" w:cs="Times New Roman"/>
          <w:b/>
          <w:bCs/>
          <w:color w:val="000000"/>
          <w:sz w:val="26"/>
          <w:szCs w:val="26"/>
          <w:highlight w:val="none"/>
        </w:rPr>
        <w:t>A</w:t>
      </w:r>
      <w:r>
        <w:rPr>
          <w:rFonts w:hint="default" w:ascii="Times New Roman" w:hAnsi="Times New Roman" w:eastAsia="Calibri" w:cs="Times New Roman"/>
          <w:color w:val="000000"/>
          <w:sz w:val="26"/>
          <w:szCs w:val="26"/>
          <w:highlight w:val="none"/>
        </w:rPr>
        <w:t>. threads</w:t>
      </w:r>
      <w:r>
        <w:rPr>
          <w:rFonts w:hint="default" w:ascii="Times New Roman" w:hAnsi="Times New Roman" w:eastAsia="Calibri" w:cs="Times New Roman"/>
          <w:color w:val="000000"/>
          <w:sz w:val="26"/>
          <w:szCs w:val="26"/>
          <w:highlight w:val="none"/>
        </w:rPr>
        <w:tab/>
      </w:r>
      <w:r>
        <w:rPr>
          <w:rFonts w:hint="default" w:ascii="Times New Roman" w:hAnsi="Times New Roman" w:eastAsia="Calibri" w:cs="Times New Roman"/>
          <w:color w:val="000000"/>
          <w:sz w:val="26"/>
          <w:szCs w:val="26"/>
          <w:highlight w:val="none"/>
        </w:rPr>
        <w:tab/>
      </w:r>
      <w:r>
        <w:rPr>
          <w:rFonts w:hint="default" w:ascii="Times New Roman" w:hAnsi="Times New Roman" w:eastAsia="Calibri" w:cs="Times New Roman"/>
          <w:b/>
          <w:bCs/>
          <w:color w:val="000000"/>
          <w:sz w:val="26"/>
          <w:szCs w:val="26"/>
          <w:highlight w:val="none"/>
        </w:rPr>
        <w:t>B</w:t>
      </w:r>
      <w:r>
        <w:rPr>
          <w:rFonts w:hint="default" w:ascii="Times New Roman" w:hAnsi="Times New Roman" w:eastAsia="Calibri" w:cs="Times New Roman"/>
          <w:color w:val="000000"/>
          <w:sz w:val="26"/>
          <w:szCs w:val="26"/>
          <w:highlight w:val="none"/>
        </w:rPr>
        <w:t>. links</w:t>
      </w:r>
      <w:r>
        <w:rPr>
          <w:rFonts w:hint="default" w:ascii="Times New Roman" w:hAnsi="Times New Roman" w:eastAsia="Calibri" w:cs="Times New Roman"/>
          <w:color w:val="000000"/>
          <w:sz w:val="26"/>
          <w:szCs w:val="26"/>
          <w:highlight w:val="none"/>
        </w:rPr>
        <w:tab/>
      </w:r>
      <w:r>
        <w:rPr>
          <w:rFonts w:hint="default" w:ascii="Times New Roman" w:hAnsi="Times New Roman" w:eastAsia="Calibri" w:cs="Times New Roman"/>
          <w:color w:val="000000"/>
          <w:sz w:val="26"/>
          <w:szCs w:val="26"/>
          <w:highlight w:val="none"/>
        </w:rPr>
        <w:tab/>
      </w:r>
      <w:r>
        <w:rPr>
          <w:rFonts w:hint="default" w:ascii="Times New Roman" w:hAnsi="Times New Roman" w:eastAsia="Calibri" w:cs="Times New Roman"/>
          <w:b/>
          <w:bCs/>
          <w:color w:val="000000"/>
          <w:sz w:val="26"/>
          <w:szCs w:val="26"/>
          <w:highlight w:val="none"/>
        </w:rPr>
        <w:t>C</w:t>
      </w:r>
      <w:r>
        <w:rPr>
          <w:rFonts w:hint="default" w:ascii="Times New Roman" w:hAnsi="Times New Roman" w:eastAsia="Calibri" w:cs="Times New Roman"/>
          <w:color w:val="000000"/>
          <w:sz w:val="26"/>
          <w:szCs w:val="26"/>
          <w:highlight w:val="none"/>
        </w:rPr>
        <w:t>. stitches</w:t>
      </w:r>
      <w:r>
        <w:rPr>
          <w:rFonts w:hint="default" w:ascii="Times New Roman" w:hAnsi="Times New Roman" w:eastAsia="Calibri" w:cs="Times New Roman"/>
          <w:color w:val="000000"/>
          <w:sz w:val="26"/>
          <w:szCs w:val="26"/>
          <w:highlight w:val="none"/>
        </w:rPr>
        <w:tab/>
      </w:r>
      <w:r>
        <w:rPr>
          <w:rFonts w:hint="default" w:ascii="Times New Roman" w:hAnsi="Times New Roman" w:eastAsia="Calibri" w:cs="Times New Roman"/>
          <w:color w:val="000000"/>
          <w:sz w:val="26"/>
          <w:szCs w:val="26"/>
          <w:highlight w:val="none"/>
        </w:rPr>
        <w:tab/>
      </w:r>
      <w:r>
        <w:rPr>
          <w:rFonts w:hint="default" w:ascii="Times New Roman" w:hAnsi="Times New Roman" w:eastAsia="Calibri" w:cs="Times New Roman"/>
          <w:b/>
          <w:bCs/>
          <w:color w:val="000000"/>
          <w:sz w:val="26"/>
          <w:szCs w:val="26"/>
          <w:highlight w:val="none"/>
        </w:rPr>
        <w:t>D</w:t>
      </w:r>
      <w:r>
        <w:rPr>
          <w:rFonts w:hint="default" w:ascii="Times New Roman" w:hAnsi="Times New Roman" w:eastAsia="Calibri" w:cs="Times New Roman"/>
          <w:color w:val="000000"/>
          <w:sz w:val="26"/>
          <w:szCs w:val="26"/>
          <w:highlight w:val="none"/>
        </w:rPr>
        <w:t>. joins</w:t>
      </w:r>
    </w:p>
    <w:p w14:paraId="474C2C2C">
      <w:pPr>
        <w:keepNext w:val="0"/>
        <w:keepLines w:val="0"/>
        <w:pageBreakBefore w:val="0"/>
        <w:kinsoku/>
        <w:wordWrap/>
        <w:overflowPunct/>
        <w:topLinePunct w:val="0"/>
        <w:bidi w:val="0"/>
        <w:snapToGrid/>
        <w:spacing w:after="0" w:line="276" w:lineRule="auto"/>
        <w:textAlignment w:val="auto"/>
        <w:rPr>
          <w:rFonts w:hint="default" w:ascii="Times New Roman" w:hAnsi="Times New Roman" w:eastAsia="Calibri" w:cs="Times New Roman"/>
          <w:color w:val="000000"/>
          <w:sz w:val="26"/>
          <w:szCs w:val="26"/>
          <w:highlight w:val="none"/>
        </w:rPr>
      </w:pPr>
      <w:r>
        <w:rPr>
          <w:rFonts w:hint="default" w:ascii="Times New Roman" w:hAnsi="Times New Roman" w:eastAsia="Calibri" w:cs="Times New Roman"/>
          <w:b/>
          <w:bCs w:val="0"/>
          <w:color w:val="000000"/>
          <w:sz w:val="26"/>
          <w:szCs w:val="26"/>
          <w:highlight w:val="none"/>
          <w:lang w:val="vi-VN"/>
        </w:rPr>
        <w:t>10</w:t>
      </w:r>
      <w:r>
        <w:rPr>
          <w:rFonts w:hint="default" w:ascii="Times New Roman" w:hAnsi="Times New Roman" w:eastAsia="Calibri" w:cs="Times New Roman"/>
          <w:b/>
          <w:bCs w:val="0"/>
          <w:color w:val="000000"/>
          <w:sz w:val="26"/>
          <w:szCs w:val="26"/>
          <w:highlight w:val="none"/>
        </w:rPr>
        <w:t>.</w:t>
      </w:r>
      <w:r>
        <w:rPr>
          <w:rFonts w:hint="default" w:ascii="Times New Roman" w:hAnsi="Times New Roman" w:eastAsia="Calibri" w:cs="Times New Roman"/>
          <w:color w:val="000000"/>
          <w:sz w:val="26"/>
          <w:szCs w:val="26"/>
          <w:highlight w:val="none"/>
        </w:rPr>
        <w:t xml:space="preserve"> I have a _____ in my throat. I think I am getting a cold.</w:t>
      </w:r>
    </w:p>
    <w:p w14:paraId="5047717F">
      <w:pPr>
        <w:keepNext w:val="0"/>
        <w:keepLines w:val="0"/>
        <w:pageBreakBefore w:val="0"/>
        <w:kinsoku/>
        <w:wordWrap/>
        <w:overflowPunct/>
        <w:topLinePunct w:val="0"/>
        <w:bidi w:val="0"/>
        <w:snapToGrid/>
        <w:spacing w:after="0" w:line="276" w:lineRule="auto"/>
        <w:ind w:firstLine="720" w:firstLineChars="0"/>
        <w:textAlignment w:val="auto"/>
        <w:rPr>
          <w:rFonts w:hint="default" w:ascii="Times New Roman" w:hAnsi="Times New Roman" w:eastAsia="Calibri" w:cs="Times New Roman"/>
          <w:color w:val="000000"/>
          <w:sz w:val="26"/>
          <w:szCs w:val="26"/>
          <w:highlight w:val="none"/>
        </w:rPr>
      </w:pPr>
      <w:r>
        <w:rPr>
          <w:rFonts w:hint="default" w:ascii="Times New Roman" w:hAnsi="Times New Roman" w:eastAsia="Calibri" w:cs="Times New Roman"/>
          <w:b/>
          <w:bCs/>
          <w:color w:val="000000"/>
          <w:sz w:val="26"/>
          <w:szCs w:val="26"/>
          <w:highlight w:val="none"/>
        </w:rPr>
        <w:t>A</w:t>
      </w:r>
      <w:r>
        <w:rPr>
          <w:rFonts w:hint="default" w:ascii="Times New Roman" w:hAnsi="Times New Roman" w:eastAsia="Calibri" w:cs="Times New Roman"/>
          <w:color w:val="000000"/>
          <w:sz w:val="26"/>
          <w:szCs w:val="26"/>
          <w:highlight w:val="none"/>
        </w:rPr>
        <w:t>.fly</w:t>
      </w:r>
      <w:r>
        <w:rPr>
          <w:rFonts w:hint="default" w:ascii="Times New Roman" w:hAnsi="Times New Roman" w:eastAsia="Calibri" w:cs="Times New Roman"/>
          <w:color w:val="000000"/>
          <w:sz w:val="26"/>
          <w:szCs w:val="26"/>
          <w:highlight w:val="none"/>
        </w:rPr>
        <w:tab/>
      </w:r>
      <w:r>
        <w:rPr>
          <w:rFonts w:hint="default" w:ascii="Times New Roman" w:hAnsi="Times New Roman" w:eastAsia="Calibri" w:cs="Times New Roman"/>
          <w:color w:val="000000"/>
          <w:sz w:val="26"/>
          <w:szCs w:val="26"/>
          <w:highlight w:val="none"/>
        </w:rPr>
        <w:tab/>
      </w:r>
      <w:r>
        <w:rPr>
          <w:rFonts w:hint="default" w:ascii="Times New Roman" w:hAnsi="Times New Roman" w:eastAsia="Calibri" w:cs="Times New Roman"/>
          <w:color w:val="000000"/>
          <w:sz w:val="26"/>
          <w:szCs w:val="26"/>
          <w:highlight w:val="none"/>
        </w:rPr>
        <w:tab/>
      </w:r>
      <w:r>
        <w:rPr>
          <w:rFonts w:hint="default" w:ascii="Times New Roman" w:hAnsi="Times New Roman" w:eastAsia="Calibri" w:cs="Times New Roman"/>
          <w:b/>
          <w:bCs/>
          <w:color w:val="000000"/>
          <w:sz w:val="26"/>
          <w:szCs w:val="26"/>
          <w:highlight w:val="none"/>
        </w:rPr>
        <w:t>B</w:t>
      </w:r>
      <w:r>
        <w:rPr>
          <w:rFonts w:hint="default" w:ascii="Times New Roman" w:hAnsi="Times New Roman" w:eastAsia="Calibri" w:cs="Times New Roman"/>
          <w:color w:val="000000"/>
          <w:sz w:val="26"/>
          <w:szCs w:val="26"/>
          <w:highlight w:val="none"/>
        </w:rPr>
        <w:t>. bee</w:t>
      </w:r>
      <w:r>
        <w:rPr>
          <w:rFonts w:hint="default" w:ascii="Times New Roman" w:hAnsi="Times New Roman" w:eastAsia="Calibri" w:cs="Times New Roman"/>
          <w:color w:val="000000"/>
          <w:sz w:val="26"/>
          <w:szCs w:val="26"/>
          <w:highlight w:val="none"/>
        </w:rPr>
        <w:tab/>
      </w:r>
      <w:r>
        <w:rPr>
          <w:rFonts w:hint="default" w:ascii="Times New Roman" w:hAnsi="Times New Roman" w:eastAsia="Calibri" w:cs="Times New Roman"/>
          <w:color w:val="000000"/>
          <w:sz w:val="26"/>
          <w:szCs w:val="26"/>
          <w:highlight w:val="none"/>
        </w:rPr>
        <w:tab/>
      </w:r>
      <w:r>
        <w:rPr>
          <w:rFonts w:hint="default" w:ascii="Times New Roman" w:hAnsi="Times New Roman" w:eastAsia="Calibri" w:cs="Times New Roman"/>
          <w:color w:val="000000"/>
          <w:sz w:val="26"/>
          <w:szCs w:val="26"/>
          <w:highlight w:val="none"/>
        </w:rPr>
        <w:tab/>
      </w:r>
      <w:r>
        <w:rPr>
          <w:rFonts w:hint="default" w:ascii="Times New Roman" w:hAnsi="Times New Roman" w:eastAsia="Calibri" w:cs="Times New Roman"/>
          <w:b/>
          <w:bCs/>
          <w:color w:val="000000"/>
          <w:sz w:val="26"/>
          <w:szCs w:val="26"/>
          <w:highlight w:val="none"/>
        </w:rPr>
        <w:t>C</w:t>
      </w:r>
      <w:r>
        <w:rPr>
          <w:rFonts w:hint="default" w:ascii="Times New Roman" w:hAnsi="Times New Roman" w:eastAsia="Calibri" w:cs="Times New Roman"/>
          <w:color w:val="000000"/>
          <w:sz w:val="26"/>
          <w:szCs w:val="26"/>
          <w:highlight w:val="none"/>
        </w:rPr>
        <w:t>. toad</w:t>
      </w:r>
      <w:r>
        <w:rPr>
          <w:rFonts w:hint="default" w:ascii="Times New Roman" w:hAnsi="Times New Roman" w:eastAsia="Calibri" w:cs="Times New Roman"/>
          <w:color w:val="000000"/>
          <w:sz w:val="26"/>
          <w:szCs w:val="26"/>
          <w:highlight w:val="none"/>
        </w:rPr>
        <w:tab/>
      </w:r>
      <w:r>
        <w:rPr>
          <w:rFonts w:hint="default" w:ascii="Times New Roman" w:hAnsi="Times New Roman" w:eastAsia="Calibri" w:cs="Times New Roman"/>
          <w:color w:val="000000"/>
          <w:sz w:val="26"/>
          <w:szCs w:val="26"/>
          <w:highlight w:val="none"/>
        </w:rPr>
        <w:tab/>
      </w:r>
      <w:r>
        <w:rPr>
          <w:rFonts w:hint="default" w:ascii="Times New Roman" w:hAnsi="Times New Roman" w:eastAsia="Calibri" w:cs="Times New Roman"/>
          <w:b/>
          <w:bCs/>
          <w:color w:val="000000"/>
          <w:sz w:val="26"/>
          <w:szCs w:val="26"/>
          <w:highlight w:val="none"/>
        </w:rPr>
        <w:t>D</w:t>
      </w:r>
      <w:r>
        <w:rPr>
          <w:rFonts w:hint="default" w:ascii="Times New Roman" w:hAnsi="Times New Roman" w:eastAsia="Calibri" w:cs="Times New Roman"/>
          <w:color w:val="000000"/>
          <w:sz w:val="26"/>
          <w:szCs w:val="26"/>
          <w:highlight w:val="none"/>
        </w:rPr>
        <w:t>. frog</w:t>
      </w:r>
    </w:p>
    <w:p w14:paraId="41F0DBC1">
      <w:pPr>
        <w:keepNext w:val="0"/>
        <w:keepLines w:val="0"/>
        <w:pageBreakBefore w:val="0"/>
        <w:kinsoku/>
        <w:wordWrap/>
        <w:overflowPunct/>
        <w:topLinePunct w:val="0"/>
        <w:bidi w:val="0"/>
        <w:snapToGrid/>
        <w:spacing w:after="0" w:line="276" w:lineRule="auto"/>
        <w:textAlignment w:val="auto"/>
        <w:rPr>
          <w:rFonts w:hint="default" w:ascii="Times New Roman" w:hAnsi="Times New Roman" w:eastAsia="Calibri" w:cs="Times New Roman"/>
          <w:color w:val="000000"/>
          <w:sz w:val="26"/>
          <w:szCs w:val="26"/>
          <w:highlight w:val="none"/>
        </w:rPr>
      </w:pPr>
      <w:r>
        <w:rPr>
          <w:rFonts w:hint="default" w:ascii="Times New Roman" w:hAnsi="Times New Roman" w:eastAsia="Calibri" w:cs="Times New Roman"/>
          <w:b/>
          <w:bCs w:val="0"/>
          <w:color w:val="000000"/>
          <w:sz w:val="26"/>
          <w:szCs w:val="26"/>
          <w:highlight w:val="none"/>
          <w:lang w:val="vi-VN"/>
        </w:rPr>
        <w:t>11</w:t>
      </w:r>
      <w:r>
        <w:rPr>
          <w:rFonts w:hint="default" w:ascii="Times New Roman" w:hAnsi="Times New Roman" w:eastAsia="Calibri" w:cs="Times New Roman"/>
          <w:b/>
          <w:bCs w:val="0"/>
          <w:color w:val="000000"/>
          <w:sz w:val="26"/>
          <w:szCs w:val="26"/>
          <w:highlight w:val="none"/>
        </w:rPr>
        <w:t>.</w:t>
      </w:r>
      <w:r>
        <w:rPr>
          <w:rFonts w:hint="default" w:ascii="Times New Roman" w:hAnsi="Times New Roman" w:eastAsia="Calibri" w:cs="Times New Roman"/>
          <w:color w:val="000000"/>
          <w:sz w:val="26"/>
          <w:szCs w:val="26"/>
          <w:highlight w:val="none"/>
        </w:rPr>
        <w:t xml:space="preserve"> The man ___________ of carrying out the burglary was released __________ by police.</w:t>
      </w:r>
    </w:p>
    <w:p w14:paraId="502B59D3">
      <w:pPr>
        <w:keepNext w:val="0"/>
        <w:keepLines w:val="0"/>
        <w:pageBreakBefore w:val="0"/>
        <w:kinsoku/>
        <w:wordWrap/>
        <w:overflowPunct/>
        <w:topLinePunct w:val="0"/>
        <w:bidi w:val="0"/>
        <w:snapToGrid/>
        <w:spacing w:after="0" w:line="276" w:lineRule="auto"/>
        <w:ind w:firstLine="720" w:firstLineChars="0"/>
        <w:textAlignment w:val="auto"/>
        <w:rPr>
          <w:rFonts w:hint="default" w:ascii="Times New Roman" w:hAnsi="Times New Roman" w:eastAsia="Calibri" w:cs="Times New Roman"/>
          <w:color w:val="000000"/>
          <w:sz w:val="26"/>
          <w:szCs w:val="26"/>
          <w:highlight w:val="none"/>
        </w:rPr>
      </w:pPr>
      <w:r>
        <w:rPr>
          <w:rFonts w:hint="default" w:ascii="Times New Roman" w:hAnsi="Times New Roman" w:eastAsia="Calibri" w:cs="Times New Roman"/>
          <w:b/>
          <w:bCs/>
          <w:color w:val="000000"/>
          <w:sz w:val="26"/>
          <w:szCs w:val="26"/>
          <w:highlight w:val="none"/>
        </w:rPr>
        <w:t>A</w:t>
      </w:r>
      <w:r>
        <w:rPr>
          <w:rFonts w:hint="default" w:ascii="Times New Roman" w:hAnsi="Times New Roman" w:eastAsia="Calibri" w:cs="Times New Roman"/>
          <w:color w:val="000000"/>
          <w:sz w:val="26"/>
          <w:szCs w:val="26"/>
          <w:highlight w:val="none"/>
        </w:rPr>
        <w:t>. to be suspected - following questioning</w:t>
      </w:r>
    </w:p>
    <w:p w14:paraId="2A21C95F">
      <w:pPr>
        <w:keepNext w:val="0"/>
        <w:keepLines w:val="0"/>
        <w:pageBreakBefore w:val="0"/>
        <w:kinsoku/>
        <w:wordWrap/>
        <w:overflowPunct/>
        <w:topLinePunct w:val="0"/>
        <w:bidi w:val="0"/>
        <w:snapToGrid/>
        <w:spacing w:after="0" w:line="276" w:lineRule="auto"/>
        <w:ind w:firstLine="720" w:firstLineChars="0"/>
        <w:textAlignment w:val="auto"/>
        <w:rPr>
          <w:rFonts w:hint="default" w:ascii="Times New Roman" w:hAnsi="Times New Roman" w:eastAsia="Calibri" w:cs="Times New Roman"/>
          <w:color w:val="000000"/>
          <w:sz w:val="26"/>
          <w:szCs w:val="26"/>
          <w:highlight w:val="none"/>
        </w:rPr>
      </w:pPr>
      <w:r>
        <w:rPr>
          <w:rFonts w:hint="default" w:ascii="Times New Roman" w:hAnsi="Times New Roman" w:eastAsia="Calibri" w:cs="Times New Roman"/>
          <w:b/>
          <w:bCs/>
          <w:color w:val="000000"/>
          <w:sz w:val="26"/>
          <w:szCs w:val="26"/>
          <w:highlight w:val="none"/>
        </w:rPr>
        <w:t>B.</w:t>
      </w:r>
      <w:r>
        <w:rPr>
          <w:rFonts w:hint="default" w:ascii="Times New Roman" w:hAnsi="Times New Roman" w:eastAsia="Calibri" w:cs="Times New Roman"/>
          <w:color w:val="000000"/>
          <w:sz w:val="26"/>
          <w:szCs w:val="26"/>
          <w:highlight w:val="none"/>
        </w:rPr>
        <w:t xml:space="preserve"> having been suspected - following questioned</w:t>
      </w:r>
    </w:p>
    <w:p w14:paraId="6D37138E">
      <w:pPr>
        <w:keepNext w:val="0"/>
        <w:keepLines w:val="0"/>
        <w:pageBreakBefore w:val="0"/>
        <w:kinsoku/>
        <w:wordWrap/>
        <w:overflowPunct/>
        <w:topLinePunct w:val="0"/>
        <w:bidi w:val="0"/>
        <w:snapToGrid/>
        <w:spacing w:after="0" w:line="276" w:lineRule="auto"/>
        <w:ind w:firstLine="720" w:firstLineChars="0"/>
        <w:textAlignment w:val="auto"/>
        <w:rPr>
          <w:rFonts w:hint="default" w:ascii="Times New Roman" w:hAnsi="Times New Roman" w:eastAsia="Calibri" w:cs="Times New Roman"/>
          <w:color w:val="000000"/>
          <w:sz w:val="26"/>
          <w:szCs w:val="26"/>
          <w:highlight w:val="none"/>
        </w:rPr>
      </w:pPr>
      <w:r>
        <w:rPr>
          <w:rFonts w:hint="default" w:ascii="Times New Roman" w:hAnsi="Times New Roman" w:eastAsia="Calibri" w:cs="Times New Roman"/>
          <w:b/>
          <w:bCs/>
          <w:color w:val="000000"/>
          <w:sz w:val="26"/>
          <w:szCs w:val="26"/>
          <w:highlight w:val="none"/>
        </w:rPr>
        <w:t>C</w:t>
      </w:r>
      <w:r>
        <w:rPr>
          <w:rFonts w:hint="default" w:ascii="Times New Roman" w:hAnsi="Times New Roman" w:eastAsia="Calibri" w:cs="Times New Roman"/>
          <w:color w:val="000000"/>
          <w:sz w:val="26"/>
          <w:szCs w:val="26"/>
          <w:highlight w:val="none"/>
        </w:rPr>
        <w:t>. suspected - following questioning</w:t>
      </w:r>
    </w:p>
    <w:p w14:paraId="74F62AD0">
      <w:pPr>
        <w:keepNext w:val="0"/>
        <w:keepLines w:val="0"/>
        <w:pageBreakBefore w:val="0"/>
        <w:kinsoku/>
        <w:wordWrap/>
        <w:overflowPunct/>
        <w:topLinePunct w:val="0"/>
        <w:bidi w:val="0"/>
        <w:snapToGrid/>
        <w:spacing w:after="0" w:line="276" w:lineRule="auto"/>
        <w:ind w:firstLine="720" w:firstLineChars="0"/>
        <w:textAlignment w:val="auto"/>
        <w:rPr>
          <w:rFonts w:hint="default" w:ascii="Times New Roman" w:hAnsi="Times New Roman" w:eastAsia="Calibri" w:cs="Times New Roman"/>
          <w:color w:val="000000"/>
          <w:sz w:val="26"/>
          <w:szCs w:val="26"/>
          <w:highlight w:val="none"/>
        </w:rPr>
      </w:pPr>
      <w:r>
        <w:rPr>
          <w:rFonts w:hint="default" w:ascii="Times New Roman" w:hAnsi="Times New Roman" w:eastAsia="Calibri" w:cs="Times New Roman"/>
          <w:b/>
          <w:bCs/>
          <w:color w:val="000000"/>
          <w:sz w:val="26"/>
          <w:szCs w:val="26"/>
          <w:highlight w:val="none"/>
        </w:rPr>
        <w:t>D.</w:t>
      </w:r>
      <w:r>
        <w:rPr>
          <w:rFonts w:hint="default" w:ascii="Times New Roman" w:hAnsi="Times New Roman" w:eastAsia="Calibri" w:cs="Times New Roman"/>
          <w:color w:val="000000"/>
          <w:sz w:val="26"/>
          <w:szCs w:val="26"/>
          <w:highlight w:val="none"/>
        </w:rPr>
        <w:t xml:space="preserve"> being suspected - following questioned</w:t>
      </w:r>
    </w:p>
    <w:p w14:paraId="05FA75BD">
      <w:pPr>
        <w:keepNext w:val="0"/>
        <w:keepLines w:val="0"/>
        <w:pageBreakBefore w:val="0"/>
        <w:kinsoku/>
        <w:wordWrap/>
        <w:overflowPunct/>
        <w:topLinePunct w:val="0"/>
        <w:bidi w:val="0"/>
        <w:snapToGrid/>
        <w:spacing w:after="0" w:line="276" w:lineRule="auto"/>
        <w:textAlignment w:val="auto"/>
        <w:rPr>
          <w:rFonts w:hint="default" w:ascii="Times New Roman" w:hAnsi="Times New Roman" w:eastAsia="SimSun" w:cs="Times New Roman"/>
          <w:bCs/>
          <w:sz w:val="26"/>
          <w:szCs w:val="26"/>
          <w:highlight w:val="none"/>
        </w:rPr>
      </w:pPr>
      <w:r>
        <w:rPr>
          <w:rFonts w:hint="default" w:ascii="Times New Roman" w:hAnsi="Times New Roman" w:eastAsia="SimSun" w:cs="Times New Roman"/>
          <w:b/>
          <w:bCs w:val="0"/>
          <w:sz w:val="26"/>
          <w:szCs w:val="26"/>
          <w:highlight w:val="none"/>
        </w:rPr>
        <w:t>1</w:t>
      </w:r>
      <w:r>
        <w:rPr>
          <w:rFonts w:hint="default" w:ascii="Times New Roman" w:hAnsi="Times New Roman" w:eastAsia="SimSun" w:cs="Times New Roman"/>
          <w:b/>
          <w:bCs w:val="0"/>
          <w:sz w:val="26"/>
          <w:szCs w:val="26"/>
          <w:highlight w:val="none"/>
          <w:lang w:val="vi-VN"/>
        </w:rPr>
        <w:t>2</w:t>
      </w:r>
      <w:r>
        <w:rPr>
          <w:rFonts w:hint="default" w:ascii="Times New Roman" w:hAnsi="Times New Roman" w:eastAsia="SimSun" w:cs="Times New Roman"/>
          <w:b/>
          <w:bCs w:val="0"/>
          <w:sz w:val="26"/>
          <w:szCs w:val="26"/>
          <w:highlight w:val="none"/>
        </w:rPr>
        <w:t>.</w:t>
      </w:r>
      <w:r>
        <w:rPr>
          <w:rFonts w:hint="default" w:ascii="Times New Roman" w:hAnsi="Times New Roman" w:eastAsia="SimSun" w:cs="Times New Roman"/>
          <w:bCs/>
          <w:sz w:val="26"/>
          <w:szCs w:val="26"/>
          <w:highlight w:val="none"/>
        </w:rPr>
        <w:t xml:space="preserve"> Four mil</w:t>
      </w:r>
      <w:r>
        <w:rPr>
          <w:rFonts w:hint="default" w:ascii="Times New Roman" w:hAnsi="Times New Roman" w:eastAsia="SimSun" w:cs="Times New Roman"/>
          <w:bCs/>
          <w:sz w:val="26"/>
          <w:szCs w:val="26"/>
          <w:highlight w:val="none"/>
        </w:rPr>
        <w:t>es off the southern coast of Massachusetts ________, a popular summer resort.</w:t>
      </w:r>
    </w:p>
    <w:p w14:paraId="74839033">
      <w:pPr>
        <w:keepNext w:val="0"/>
        <w:keepLines w:val="0"/>
        <w:pageBreakBefore w:val="0"/>
        <w:kinsoku/>
        <w:wordWrap/>
        <w:overflowPunct/>
        <w:topLinePunct w:val="0"/>
        <w:bidi w:val="0"/>
        <w:snapToGrid/>
        <w:spacing w:after="0" w:line="276" w:lineRule="auto"/>
        <w:ind w:firstLine="720" w:firstLineChars="0"/>
        <w:textAlignment w:val="auto"/>
        <w:rPr>
          <w:rFonts w:hint="default" w:ascii="Times New Roman" w:hAnsi="Times New Roman" w:eastAsia="SimSun" w:cs="Times New Roman"/>
          <w:bCs/>
          <w:sz w:val="26"/>
          <w:szCs w:val="26"/>
          <w:highlight w:val="none"/>
        </w:rPr>
      </w:pPr>
      <w:r>
        <w:rPr>
          <w:rFonts w:hint="default" w:ascii="Times New Roman" w:hAnsi="Times New Roman" w:eastAsia="SimSun" w:cs="Times New Roman"/>
          <w:b/>
          <w:bCs w:val="0"/>
          <w:sz w:val="26"/>
          <w:szCs w:val="26"/>
          <w:highlight w:val="none"/>
        </w:rPr>
        <w:t>A.</w:t>
      </w:r>
      <w:r>
        <w:rPr>
          <w:rFonts w:hint="default" w:ascii="Times New Roman" w:hAnsi="Times New Roman" w:eastAsia="SimSun" w:cs="Times New Roman"/>
          <w:bCs/>
          <w:sz w:val="26"/>
          <w:szCs w:val="26"/>
          <w:highlight w:val="none"/>
        </w:rPr>
        <w:t xml:space="preserve"> lies the island of Martha’s Vineyard</w:t>
      </w:r>
    </w:p>
    <w:p w14:paraId="763FEBBC">
      <w:pPr>
        <w:keepNext w:val="0"/>
        <w:keepLines w:val="0"/>
        <w:pageBreakBefore w:val="0"/>
        <w:kinsoku/>
        <w:wordWrap/>
        <w:overflowPunct/>
        <w:topLinePunct w:val="0"/>
        <w:bidi w:val="0"/>
        <w:snapToGrid/>
        <w:spacing w:after="0" w:line="276" w:lineRule="auto"/>
        <w:ind w:firstLine="720" w:firstLineChars="0"/>
        <w:textAlignment w:val="auto"/>
        <w:rPr>
          <w:rFonts w:hint="default" w:ascii="Times New Roman" w:hAnsi="Times New Roman" w:eastAsia="SimSun" w:cs="Times New Roman"/>
          <w:bCs/>
          <w:sz w:val="26"/>
          <w:szCs w:val="26"/>
          <w:highlight w:val="none"/>
        </w:rPr>
      </w:pPr>
      <w:r>
        <w:rPr>
          <w:rFonts w:hint="default" w:ascii="Times New Roman" w:hAnsi="Times New Roman" w:eastAsia="SimSun" w:cs="Times New Roman"/>
          <w:b/>
          <w:bCs w:val="0"/>
          <w:sz w:val="26"/>
          <w:szCs w:val="26"/>
          <w:highlight w:val="none"/>
        </w:rPr>
        <w:t>B</w:t>
      </w:r>
      <w:r>
        <w:rPr>
          <w:rFonts w:hint="default" w:ascii="Times New Roman" w:hAnsi="Times New Roman" w:eastAsia="SimSun" w:cs="Times New Roman"/>
          <w:bCs/>
          <w:sz w:val="26"/>
          <w:szCs w:val="26"/>
          <w:highlight w:val="none"/>
        </w:rPr>
        <w:t>. the island of Martha’s Vineyard lies there</w:t>
      </w:r>
    </w:p>
    <w:p w14:paraId="0D438B34">
      <w:pPr>
        <w:keepNext w:val="0"/>
        <w:keepLines w:val="0"/>
        <w:pageBreakBefore w:val="0"/>
        <w:kinsoku/>
        <w:wordWrap/>
        <w:overflowPunct/>
        <w:topLinePunct w:val="0"/>
        <w:bidi w:val="0"/>
        <w:snapToGrid/>
        <w:spacing w:after="0" w:line="276" w:lineRule="auto"/>
        <w:ind w:firstLine="720" w:firstLineChars="0"/>
        <w:textAlignment w:val="auto"/>
        <w:rPr>
          <w:rFonts w:hint="default" w:ascii="Times New Roman" w:hAnsi="Times New Roman" w:eastAsia="SimSun" w:cs="Times New Roman"/>
          <w:bCs/>
          <w:sz w:val="26"/>
          <w:szCs w:val="26"/>
          <w:highlight w:val="none"/>
        </w:rPr>
      </w:pPr>
      <w:r>
        <w:rPr>
          <w:rFonts w:hint="default" w:ascii="Times New Roman" w:hAnsi="Times New Roman" w:eastAsia="SimSun" w:cs="Times New Roman"/>
          <w:b/>
          <w:bCs w:val="0"/>
          <w:sz w:val="26"/>
          <w:szCs w:val="26"/>
          <w:highlight w:val="none"/>
        </w:rPr>
        <w:t>C.</w:t>
      </w:r>
      <w:r>
        <w:rPr>
          <w:rFonts w:hint="default" w:ascii="Times New Roman" w:hAnsi="Times New Roman" w:eastAsia="SimSun" w:cs="Times New Roman"/>
          <w:bCs/>
          <w:sz w:val="26"/>
          <w:szCs w:val="26"/>
          <w:highlight w:val="none"/>
        </w:rPr>
        <w:t xml:space="preserve"> does lie the island of Martha’s Vineyard</w:t>
      </w:r>
    </w:p>
    <w:p w14:paraId="733FFFC3">
      <w:pPr>
        <w:keepNext w:val="0"/>
        <w:keepLines w:val="0"/>
        <w:pageBreakBefore w:val="0"/>
        <w:kinsoku/>
        <w:wordWrap/>
        <w:overflowPunct/>
        <w:topLinePunct w:val="0"/>
        <w:bidi w:val="0"/>
        <w:snapToGrid/>
        <w:spacing w:after="0" w:line="276" w:lineRule="auto"/>
        <w:ind w:firstLine="720" w:firstLineChars="0"/>
        <w:textAlignment w:val="auto"/>
        <w:rPr>
          <w:rFonts w:hint="default" w:ascii="Times New Roman" w:hAnsi="Times New Roman" w:eastAsia="SimSun" w:cs="Times New Roman"/>
          <w:bCs/>
          <w:sz w:val="26"/>
          <w:szCs w:val="26"/>
          <w:highlight w:val="none"/>
        </w:rPr>
      </w:pPr>
      <w:r>
        <w:rPr>
          <w:rFonts w:hint="default" w:ascii="Times New Roman" w:hAnsi="Times New Roman" w:eastAsia="SimSun" w:cs="Times New Roman"/>
          <w:b/>
          <w:bCs w:val="0"/>
          <w:sz w:val="26"/>
          <w:szCs w:val="26"/>
          <w:highlight w:val="none"/>
        </w:rPr>
        <w:t>D.</w:t>
      </w:r>
      <w:r>
        <w:rPr>
          <w:rFonts w:hint="default" w:ascii="Times New Roman" w:hAnsi="Times New Roman" w:eastAsia="SimSun" w:cs="Times New Roman"/>
          <w:bCs/>
          <w:sz w:val="26"/>
          <w:szCs w:val="26"/>
          <w:highlight w:val="none"/>
        </w:rPr>
        <w:t xml:space="preserve"> where the island of Martha’s Vineyard lies</w:t>
      </w:r>
    </w:p>
    <w:p w14:paraId="6E91F17B">
      <w:pPr>
        <w:keepNext w:val="0"/>
        <w:keepLines w:val="0"/>
        <w:pageBreakBefore w:val="0"/>
        <w:kinsoku/>
        <w:wordWrap/>
        <w:overflowPunct/>
        <w:topLinePunct w:val="0"/>
        <w:bidi w:val="0"/>
        <w:snapToGrid/>
        <w:spacing w:after="0" w:line="276" w:lineRule="auto"/>
        <w:textAlignment w:val="auto"/>
        <w:rPr>
          <w:rFonts w:hint="default" w:ascii="Times New Roman" w:hAnsi="Times New Roman" w:eastAsia="SimSun" w:cs="Times New Roman"/>
          <w:bCs/>
          <w:sz w:val="26"/>
          <w:szCs w:val="26"/>
          <w:highlight w:val="none"/>
        </w:rPr>
      </w:pPr>
      <w:r>
        <w:rPr>
          <w:rFonts w:hint="default" w:ascii="Times New Roman" w:hAnsi="Times New Roman" w:eastAsia="SimSun" w:cs="Times New Roman"/>
          <w:b/>
          <w:bCs w:val="0"/>
          <w:sz w:val="26"/>
          <w:szCs w:val="26"/>
          <w:highlight w:val="none"/>
        </w:rPr>
        <w:t>1</w:t>
      </w:r>
      <w:r>
        <w:rPr>
          <w:rFonts w:hint="default" w:ascii="Times New Roman" w:hAnsi="Times New Roman" w:eastAsia="SimSun" w:cs="Times New Roman"/>
          <w:b/>
          <w:bCs w:val="0"/>
          <w:sz w:val="26"/>
          <w:szCs w:val="26"/>
          <w:highlight w:val="none"/>
          <w:lang w:val="vi-VN"/>
        </w:rPr>
        <w:t>3</w:t>
      </w:r>
      <w:r>
        <w:rPr>
          <w:rFonts w:hint="default" w:ascii="Times New Roman" w:hAnsi="Times New Roman" w:eastAsia="SimSun" w:cs="Times New Roman"/>
          <w:b/>
          <w:bCs w:val="0"/>
          <w:sz w:val="26"/>
          <w:szCs w:val="26"/>
          <w:highlight w:val="none"/>
        </w:rPr>
        <w:t>.</w:t>
      </w:r>
      <w:r>
        <w:rPr>
          <w:rFonts w:hint="default" w:ascii="Times New Roman" w:hAnsi="Times New Roman" w:eastAsia="SimSun" w:cs="Times New Roman"/>
          <w:bCs/>
          <w:sz w:val="26"/>
          <w:szCs w:val="26"/>
          <w:highlight w:val="none"/>
        </w:rPr>
        <w:t xml:space="preserve"> The streets</w:t>
      </w:r>
      <w:r>
        <w:rPr>
          <w:rFonts w:hint="default" w:ascii="Times New Roman" w:hAnsi="Times New Roman" w:eastAsia="SimSun" w:cs="Times New Roman"/>
          <w:bCs/>
          <w:sz w:val="26"/>
          <w:szCs w:val="26"/>
          <w:highlight w:val="none"/>
        </w:rPr>
        <w:t xml:space="preserve"> ______ people celebrating the national team’s victory.</w:t>
      </w:r>
    </w:p>
    <w:p w14:paraId="6FE9EC26">
      <w:pPr>
        <w:keepNext w:val="0"/>
        <w:keepLines w:val="0"/>
        <w:pageBreakBefore w:val="0"/>
        <w:kinsoku/>
        <w:wordWrap/>
        <w:overflowPunct/>
        <w:topLinePunct w:val="0"/>
        <w:bidi w:val="0"/>
        <w:snapToGrid/>
        <w:spacing w:after="0" w:line="276" w:lineRule="auto"/>
        <w:ind w:firstLine="720" w:firstLineChars="0"/>
        <w:textAlignment w:val="auto"/>
        <w:rPr>
          <w:rFonts w:hint="default" w:ascii="Times New Roman" w:hAnsi="Times New Roman" w:eastAsia="SimSun" w:cs="Times New Roman"/>
          <w:bCs/>
          <w:sz w:val="26"/>
          <w:szCs w:val="26"/>
          <w:highlight w:val="none"/>
        </w:rPr>
      </w:pPr>
      <w:r>
        <w:rPr>
          <w:rFonts w:hint="default" w:ascii="Times New Roman" w:hAnsi="Times New Roman" w:eastAsia="SimSun" w:cs="Times New Roman"/>
          <w:b/>
          <w:bCs w:val="0"/>
          <w:sz w:val="26"/>
          <w:szCs w:val="26"/>
          <w:highlight w:val="none"/>
        </w:rPr>
        <w:t>A.</w:t>
      </w:r>
      <w:r>
        <w:rPr>
          <w:rFonts w:hint="default" w:ascii="Times New Roman" w:hAnsi="Times New Roman" w:eastAsia="SimSun" w:cs="Times New Roman"/>
          <w:bCs/>
          <w:sz w:val="26"/>
          <w:szCs w:val="26"/>
          <w:highlight w:val="none"/>
        </w:rPr>
        <w:t xml:space="preserve"> had crammed with</w:t>
      </w:r>
      <w:r>
        <w:rPr>
          <w:rFonts w:hint="default" w:ascii="Times New Roman" w:hAnsi="Times New Roman" w:eastAsia="SimSun" w:cs="Times New Roman"/>
          <w:bCs/>
          <w:sz w:val="26"/>
          <w:szCs w:val="26"/>
          <w:highlight w:val="none"/>
        </w:rPr>
        <w:tab/>
      </w:r>
      <w:r>
        <w:rPr>
          <w:rFonts w:hint="default" w:ascii="Times New Roman" w:hAnsi="Times New Roman" w:eastAsia="SimSun" w:cs="Times New Roman"/>
          <w:bCs/>
          <w:sz w:val="26"/>
          <w:szCs w:val="26"/>
          <w:highlight w:val="none"/>
        </w:rPr>
        <w:tab/>
      </w:r>
      <w:r>
        <w:rPr>
          <w:rFonts w:hint="default" w:ascii="Times New Roman" w:hAnsi="Times New Roman" w:eastAsia="SimSun" w:cs="Times New Roman"/>
          <w:bCs/>
          <w:sz w:val="26"/>
          <w:szCs w:val="26"/>
          <w:highlight w:val="none"/>
        </w:rPr>
        <w:tab/>
      </w:r>
      <w:r>
        <w:rPr>
          <w:rFonts w:hint="default" w:ascii="Times New Roman" w:hAnsi="Times New Roman" w:eastAsia="SimSun" w:cs="Times New Roman"/>
          <w:b/>
          <w:bCs w:val="0"/>
          <w:sz w:val="26"/>
          <w:szCs w:val="26"/>
          <w:highlight w:val="none"/>
        </w:rPr>
        <w:t>B</w:t>
      </w:r>
      <w:r>
        <w:rPr>
          <w:rFonts w:hint="default" w:ascii="Times New Roman" w:hAnsi="Times New Roman" w:eastAsia="SimSun" w:cs="Times New Roman"/>
          <w:bCs/>
          <w:sz w:val="26"/>
          <w:szCs w:val="26"/>
          <w:highlight w:val="none"/>
        </w:rPr>
        <w:t>. were crammed by</w:t>
      </w:r>
    </w:p>
    <w:p w14:paraId="7C15605E">
      <w:pPr>
        <w:keepNext w:val="0"/>
        <w:keepLines w:val="0"/>
        <w:pageBreakBefore w:val="0"/>
        <w:kinsoku/>
        <w:wordWrap/>
        <w:overflowPunct/>
        <w:topLinePunct w:val="0"/>
        <w:bidi w:val="0"/>
        <w:snapToGrid/>
        <w:spacing w:after="0" w:line="276" w:lineRule="auto"/>
        <w:ind w:firstLine="720" w:firstLineChars="0"/>
        <w:textAlignment w:val="auto"/>
        <w:rPr>
          <w:rFonts w:hint="default" w:ascii="Times New Roman" w:hAnsi="Times New Roman" w:eastAsia="SimSun" w:cs="Times New Roman"/>
          <w:bCs/>
          <w:sz w:val="26"/>
          <w:szCs w:val="26"/>
          <w:highlight w:val="none"/>
        </w:rPr>
      </w:pPr>
      <w:r>
        <w:rPr>
          <w:rFonts w:hint="default" w:ascii="Times New Roman" w:hAnsi="Times New Roman" w:eastAsia="SimSun" w:cs="Times New Roman"/>
          <w:b/>
          <w:bCs w:val="0"/>
          <w:sz w:val="26"/>
          <w:szCs w:val="26"/>
          <w:highlight w:val="none"/>
        </w:rPr>
        <w:t>C.</w:t>
      </w:r>
      <w:r>
        <w:rPr>
          <w:rFonts w:hint="default" w:ascii="Times New Roman" w:hAnsi="Times New Roman" w:eastAsia="SimSun" w:cs="Times New Roman"/>
          <w:bCs/>
          <w:sz w:val="26"/>
          <w:szCs w:val="26"/>
          <w:highlight w:val="none"/>
        </w:rPr>
        <w:t xml:space="preserve"> crammed with</w:t>
      </w:r>
      <w:r>
        <w:rPr>
          <w:rFonts w:hint="default" w:ascii="Times New Roman" w:hAnsi="Times New Roman" w:eastAsia="SimSun" w:cs="Times New Roman"/>
          <w:bCs/>
          <w:sz w:val="26"/>
          <w:szCs w:val="26"/>
          <w:highlight w:val="none"/>
        </w:rPr>
        <w:tab/>
      </w:r>
      <w:r>
        <w:rPr>
          <w:rFonts w:hint="default" w:ascii="Times New Roman" w:hAnsi="Times New Roman" w:eastAsia="SimSun" w:cs="Times New Roman"/>
          <w:bCs/>
          <w:sz w:val="26"/>
          <w:szCs w:val="26"/>
          <w:highlight w:val="none"/>
        </w:rPr>
        <w:tab/>
      </w:r>
      <w:r>
        <w:rPr>
          <w:rFonts w:hint="default" w:ascii="Times New Roman" w:hAnsi="Times New Roman" w:eastAsia="SimSun" w:cs="Times New Roman"/>
          <w:bCs/>
          <w:sz w:val="26"/>
          <w:szCs w:val="26"/>
          <w:highlight w:val="none"/>
        </w:rPr>
        <w:tab/>
      </w:r>
      <w:r>
        <w:rPr>
          <w:rFonts w:hint="default" w:ascii="Times New Roman" w:hAnsi="Times New Roman" w:eastAsia="SimSun" w:cs="Times New Roman"/>
          <w:bCs/>
          <w:sz w:val="26"/>
          <w:szCs w:val="26"/>
          <w:highlight w:val="none"/>
        </w:rPr>
        <w:tab/>
      </w:r>
      <w:r>
        <w:rPr>
          <w:rFonts w:hint="default" w:ascii="Times New Roman" w:hAnsi="Times New Roman" w:eastAsia="SimSun" w:cs="Times New Roman"/>
          <w:b/>
          <w:bCs w:val="0"/>
          <w:sz w:val="26"/>
          <w:szCs w:val="26"/>
          <w:highlight w:val="none"/>
        </w:rPr>
        <w:t>D</w:t>
      </w:r>
      <w:r>
        <w:rPr>
          <w:rFonts w:hint="default" w:ascii="Times New Roman" w:hAnsi="Times New Roman" w:eastAsia="SimSun" w:cs="Times New Roman"/>
          <w:bCs/>
          <w:sz w:val="26"/>
          <w:szCs w:val="26"/>
          <w:highlight w:val="none"/>
        </w:rPr>
        <w:t>. were crammed with</w:t>
      </w:r>
    </w:p>
    <w:p w14:paraId="5A38367F">
      <w:pPr>
        <w:keepNext w:val="0"/>
        <w:keepLines w:val="0"/>
        <w:pageBreakBefore w:val="0"/>
        <w:kinsoku/>
        <w:wordWrap/>
        <w:overflowPunct/>
        <w:topLinePunct w:val="0"/>
        <w:bidi w:val="0"/>
        <w:snapToGrid/>
        <w:spacing w:after="0" w:line="276" w:lineRule="auto"/>
        <w:textAlignment w:val="auto"/>
        <w:rPr>
          <w:rFonts w:hint="default" w:ascii="Times New Roman" w:hAnsi="Times New Roman" w:eastAsia="SimSun" w:cs="Times New Roman"/>
          <w:bCs/>
          <w:sz w:val="26"/>
          <w:szCs w:val="26"/>
          <w:highlight w:val="none"/>
        </w:rPr>
      </w:pPr>
      <w:r>
        <w:rPr>
          <w:rFonts w:hint="default" w:ascii="Times New Roman" w:hAnsi="Times New Roman" w:eastAsia="SimSun" w:cs="Times New Roman"/>
          <w:b/>
          <w:bCs w:val="0"/>
          <w:sz w:val="26"/>
          <w:szCs w:val="26"/>
          <w:highlight w:val="none"/>
        </w:rPr>
        <w:t>1</w:t>
      </w:r>
      <w:r>
        <w:rPr>
          <w:rFonts w:hint="default" w:ascii="Times New Roman" w:hAnsi="Times New Roman" w:eastAsia="SimSun" w:cs="Times New Roman"/>
          <w:b/>
          <w:bCs w:val="0"/>
          <w:sz w:val="26"/>
          <w:szCs w:val="26"/>
          <w:highlight w:val="none"/>
          <w:lang w:val="vi-VN"/>
        </w:rPr>
        <w:t>4</w:t>
      </w:r>
      <w:r>
        <w:rPr>
          <w:rFonts w:hint="default" w:ascii="Times New Roman" w:hAnsi="Times New Roman" w:eastAsia="SimSun" w:cs="Times New Roman"/>
          <w:b/>
          <w:bCs w:val="0"/>
          <w:sz w:val="26"/>
          <w:szCs w:val="26"/>
          <w:highlight w:val="none"/>
        </w:rPr>
        <w:t>.</w:t>
      </w:r>
      <w:r>
        <w:rPr>
          <w:rFonts w:hint="default" w:ascii="Times New Roman" w:hAnsi="Times New Roman" w:eastAsia="SimSun" w:cs="Times New Roman"/>
          <w:bCs/>
          <w:sz w:val="26"/>
          <w:szCs w:val="26"/>
          <w:highlight w:val="none"/>
        </w:rPr>
        <w:t xml:space="preserve"> </w:t>
      </w:r>
      <w:r>
        <w:rPr>
          <w:rFonts w:hint="default" w:ascii="Times New Roman" w:hAnsi="Times New Roman" w:eastAsia="SimSun" w:cs="Times New Roman"/>
          <w:bCs/>
          <w:sz w:val="26"/>
          <w:szCs w:val="26"/>
          <w:highlight w:val="none"/>
        </w:rPr>
        <w:t>We attended an in-depth and ______ presentation on urbanization and its impacts on society.</w:t>
      </w:r>
    </w:p>
    <w:p w14:paraId="398F8944">
      <w:pPr>
        <w:keepNext w:val="0"/>
        <w:keepLines w:val="0"/>
        <w:pageBreakBefore w:val="0"/>
        <w:kinsoku/>
        <w:wordWrap/>
        <w:overflowPunct/>
        <w:topLinePunct w:val="0"/>
        <w:bidi w:val="0"/>
        <w:snapToGrid/>
        <w:spacing w:after="0" w:line="276" w:lineRule="auto"/>
        <w:ind w:firstLine="720" w:firstLineChars="0"/>
        <w:textAlignment w:val="auto"/>
        <w:rPr>
          <w:rFonts w:hint="default" w:ascii="Times New Roman" w:hAnsi="Times New Roman" w:eastAsia="SimSun" w:cs="Times New Roman"/>
          <w:bCs/>
          <w:sz w:val="26"/>
          <w:szCs w:val="26"/>
          <w:highlight w:val="none"/>
        </w:rPr>
      </w:pPr>
      <w:r>
        <w:rPr>
          <w:rFonts w:hint="default" w:ascii="Times New Roman" w:hAnsi="Times New Roman" w:eastAsia="SimSun" w:cs="Times New Roman"/>
          <w:bCs/>
          <w:sz w:val="26"/>
          <w:szCs w:val="26"/>
          <w:highlight w:val="none"/>
        </w:rPr>
        <w:t>A. wide-ranging</w:t>
      </w:r>
      <w:r>
        <w:rPr>
          <w:rFonts w:hint="default" w:ascii="Times New Roman" w:hAnsi="Times New Roman" w:eastAsia="SimSun" w:cs="Times New Roman"/>
          <w:bCs/>
          <w:sz w:val="26"/>
          <w:szCs w:val="26"/>
          <w:highlight w:val="none"/>
        </w:rPr>
        <w:tab/>
      </w:r>
      <w:r>
        <w:rPr>
          <w:rFonts w:hint="default" w:ascii="Times New Roman" w:hAnsi="Times New Roman" w:eastAsia="SimSun" w:cs="Times New Roman"/>
          <w:bCs/>
          <w:sz w:val="26"/>
          <w:szCs w:val="26"/>
          <w:highlight w:val="none"/>
        </w:rPr>
        <w:t>B. weather-beaten</w:t>
      </w:r>
      <w:r>
        <w:rPr>
          <w:rFonts w:hint="default" w:ascii="Times New Roman" w:hAnsi="Times New Roman" w:eastAsia="SimSun" w:cs="Times New Roman"/>
          <w:bCs/>
          <w:sz w:val="26"/>
          <w:szCs w:val="26"/>
          <w:highlight w:val="none"/>
        </w:rPr>
        <w:tab/>
      </w:r>
      <w:r>
        <w:rPr>
          <w:rFonts w:hint="default" w:ascii="Times New Roman" w:hAnsi="Times New Roman" w:eastAsia="SimSun" w:cs="Times New Roman"/>
          <w:bCs/>
          <w:sz w:val="26"/>
          <w:szCs w:val="26"/>
          <w:highlight w:val="none"/>
        </w:rPr>
        <w:t>C. never-ending</w:t>
      </w:r>
      <w:r>
        <w:rPr>
          <w:rFonts w:hint="default" w:ascii="Times New Roman" w:hAnsi="Times New Roman" w:eastAsia="SimSun" w:cs="Times New Roman"/>
          <w:bCs/>
          <w:sz w:val="26"/>
          <w:szCs w:val="26"/>
          <w:highlight w:val="none"/>
        </w:rPr>
        <w:tab/>
      </w:r>
      <w:r>
        <w:rPr>
          <w:rFonts w:hint="default" w:ascii="Times New Roman" w:hAnsi="Times New Roman" w:eastAsia="SimSun" w:cs="Times New Roman"/>
          <w:bCs/>
          <w:sz w:val="26"/>
          <w:szCs w:val="26"/>
          <w:highlight w:val="none"/>
        </w:rPr>
        <w:t>D. thought-provoking</w:t>
      </w:r>
    </w:p>
    <w:p w14:paraId="3DD1551F">
      <w:pPr>
        <w:keepNext w:val="0"/>
        <w:keepLines w:val="0"/>
        <w:pageBreakBefore w:val="0"/>
        <w:kinsoku/>
        <w:wordWrap/>
        <w:overflowPunct/>
        <w:topLinePunct w:val="0"/>
        <w:bidi w:val="0"/>
        <w:snapToGrid/>
        <w:spacing w:after="0" w:line="276" w:lineRule="auto"/>
        <w:textAlignment w:val="auto"/>
        <w:rPr>
          <w:rFonts w:hint="default" w:ascii="Times New Roman" w:hAnsi="Times New Roman" w:eastAsia="SimSun" w:cs="Times New Roman"/>
          <w:bCs/>
          <w:sz w:val="26"/>
          <w:szCs w:val="26"/>
          <w:highlight w:val="none"/>
        </w:rPr>
      </w:pPr>
      <w:r>
        <w:rPr>
          <w:rFonts w:hint="default" w:ascii="Times New Roman" w:hAnsi="Times New Roman" w:eastAsia="SimSun" w:cs="Times New Roman"/>
          <w:b/>
          <w:bCs w:val="0"/>
          <w:sz w:val="26"/>
          <w:szCs w:val="26"/>
          <w:highlight w:val="none"/>
        </w:rPr>
        <w:t>1</w:t>
      </w:r>
      <w:r>
        <w:rPr>
          <w:rFonts w:hint="default" w:ascii="Times New Roman" w:hAnsi="Times New Roman" w:eastAsia="SimSun" w:cs="Times New Roman"/>
          <w:b/>
          <w:bCs w:val="0"/>
          <w:sz w:val="26"/>
          <w:szCs w:val="26"/>
          <w:highlight w:val="none"/>
          <w:lang w:val="vi-VN"/>
        </w:rPr>
        <w:t>5</w:t>
      </w:r>
      <w:r>
        <w:rPr>
          <w:rFonts w:hint="default" w:ascii="Times New Roman" w:hAnsi="Times New Roman" w:eastAsia="SimSun" w:cs="Times New Roman"/>
          <w:b/>
          <w:bCs w:val="0"/>
          <w:sz w:val="26"/>
          <w:szCs w:val="26"/>
          <w:highlight w:val="none"/>
        </w:rPr>
        <w:t>.</w:t>
      </w:r>
      <w:r>
        <w:rPr>
          <w:rFonts w:hint="default" w:ascii="Times New Roman" w:hAnsi="Times New Roman" w:eastAsia="SimSun" w:cs="Times New Roman"/>
          <w:bCs/>
          <w:sz w:val="26"/>
          <w:szCs w:val="26"/>
          <w:highlight w:val="none"/>
        </w:rPr>
        <w:t xml:space="preserve"> I was all set </w:t>
      </w:r>
      <w:r>
        <w:rPr>
          <w:rFonts w:hint="default" w:ascii="Times New Roman" w:hAnsi="Times New Roman" w:eastAsia="SimSun" w:cs="Times New Roman"/>
          <w:bCs/>
          <w:sz w:val="26"/>
          <w:szCs w:val="26"/>
          <w:highlight w:val="none"/>
        </w:rPr>
        <w:t>to take the job in Tokyo, but at the last minute I _</w:t>
      </w:r>
      <w:r>
        <w:rPr>
          <w:rFonts w:hint="default" w:eastAsia="SimSun" w:cs="Times New Roman"/>
          <w:bCs/>
          <w:sz w:val="26"/>
          <w:szCs w:val="26"/>
          <w:highlight w:val="none"/>
          <w:lang w:val="vi-VN"/>
        </w:rPr>
        <w:t>__</w:t>
      </w:r>
      <w:r>
        <w:rPr>
          <w:rFonts w:hint="default" w:ascii="Times New Roman" w:hAnsi="Times New Roman" w:eastAsia="SimSun" w:cs="Times New Roman"/>
          <w:bCs/>
          <w:sz w:val="26"/>
          <w:szCs w:val="26"/>
          <w:highlight w:val="none"/>
        </w:rPr>
        <w:t>__ and decided to stay in Britain.</w:t>
      </w:r>
    </w:p>
    <w:p w14:paraId="22BB535D">
      <w:pPr>
        <w:keepNext w:val="0"/>
        <w:keepLines w:val="0"/>
        <w:pageBreakBefore w:val="0"/>
        <w:kinsoku/>
        <w:wordWrap/>
        <w:overflowPunct/>
        <w:topLinePunct w:val="0"/>
        <w:bidi w:val="0"/>
        <w:snapToGrid/>
        <w:spacing w:after="0" w:line="276" w:lineRule="auto"/>
        <w:ind w:firstLine="720" w:firstLineChars="0"/>
        <w:textAlignment w:val="auto"/>
        <w:rPr>
          <w:rFonts w:hint="default" w:ascii="Times New Roman" w:hAnsi="Times New Roman" w:eastAsia="SimSun" w:cs="Times New Roman"/>
          <w:bCs/>
          <w:sz w:val="26"/>
          <w:szCs w:val="26"/>
          <w:highlight w:val="none"/>
        </w:rPr>
      </w:pPr>
      <w:r>
        <w:rPr>
          <w:rFonts w:hint="default" w:ascii="Times New Roman" w:hAnsi="Times New Roman" w:eastAsia="SimSun" w:cs="Times New Roman"/>
          <w:bCs/>
          <w:sz w:val="26"/>
          <w:szCs w:val="26"/>
          <w:highlight w:val="none"/>
        </w:rPr>
        <w:t>A. pulled my finger out</w:t>
      </w:r>
      <w:r>
        <w:rPr>
          <w:rFonts w:hint="default" w:ascii="Times New Roman" w:hAnsi="Times New Roman" w:eastAsia="SimSun" w:cs="Times New Roman"/>
          <w:bCs/>
          <w:sz w:val="26"/>
          <w:szCs w:val="26"/>
          <w:highlight w:val="none"/>
        </w:rPr>
        <w:tab/>
      </w:r>
      <w:r>
        <w:rPr>
          <w:rFonts w:hint="default" w:ascii="Times New Roman" w:hAnsi="Times New Roman" w:eastAsia="SimSun" w:cs="Times New Roman"/>
          <w:bCs/>
          <w:sz w:val="26"/>
          <w:szCs w:val="26"/>
          <w:highlight w:val="none"/>
        </w:rPr>
        <w:tab/>
      </w:r>
      <w:r>
        <w:rPr>
          <w:rFonts w:hint="default" w:ascii="Times New Roman" w:hAnsi="Times New Roman" w:eastAsia="SimSun" w:cs="Times New Roman"/>
          <w:bCs/>
          <w:sz w:val="26"/>
          <w:szCs w:val="26"/>
          <w:highlight w:val="none"/>
        </w:rPr>
        <w:tab/>
      </w:r>
      <w:r>
        <w:rPr>
          <w:rFonts w:hint="default" w:ascii="Times New Roman" w:hAnsi="Times New Roman" w:eastAsia="SimSun" w:cs="Times New Roman"/>
          <w:bCs/>
          <w:sz w:val="26"/>
          <w:szCs w:val="26"/>
          <w:highlight w:val="none"/>
        </w:rPr>
        <w:t>B. got cold feet</w:t>
      </w:r>
    </w:p>
    <w:p w14:paraId="0779ED1B">
      <w:pPr>
        <w:keepNext w:val="0"/>
        <w:keepLines w:val="0"/>
        <w:pageBreakBefore w:val="0"/>
        <w:kinsoku/>
        <w:wordWrap/>
        <w:overflowPunct/>
        <w:topLinePunct w:val="0"/>
        <w:bidi w:val="0"/>
        <w:snapToGrid/>
        <w:spacing w:after="0" w:line="276" w:lineRule="auto"/>
        <w:ind w:firstLine="720" w:firstLineChars="0"/>
        <w:textAlignment w:val="auto"/>
        <w:rPr>
          <w:rFonts w:hint="default" w:ascii="Times New Roman" w:hAnsi="Times New Roman" w:eastAsia="SimSun" w:cs="Times New Roman"/>
          <w:bCs/>
          <w:sz w:val="26"/>
          <w:szCs w:val="26"/>
          <w:highlight w:val="none"/>
        </w:rPr>
      </w:pPr>
      <w:r>
        <w:rPr>
          <w:rFonts w:hint="default" w:ascii="Times New Roman" w:hAnsi="Times New Roman" w:eastAsia="SimSun" w:cs="Times New Roman"/>
          <w:bCs/>
          <w:sz w:val="26"/>
          <w:szCs w:val="26"/>
          <w:highlight w:val="none"/>
        </w:rPr>
        <w:t>C. held my horses</w:t>
      </w:r>
      <w:r>
        <w:rPr>
          <w:rFonts w:hint="default" w:ascii="Times New Roman" w:hAnsi="Times New Roman" w:eastAsia="SimSun" w:cs="Times New Roman"/>
          <w:bCs/>
          <w:sz w:val="26"/>
          <w:szCs w:val="26"/>
          <w:highlight w:val="none"/>
        </w:rPr>
        <w:tab/>
      </w:r>
      <w:r>
        <w:rPr>
          <w:rFonts w:hint="default" w:ascii="Times New Roman" w:hAnsi="Times New Roman" w:eastAsia="SimSun" w:cs="Times New Roman"/>
          <w:bCs/>
          <w:sz w:val="26"/>
          <w:szCs w:val="26"/>
          <w:highlight w:val="none"/>
        </w:rPr>
        <w:tab/>
      </w:r>
      <w:r>
        <w:rPr>
          <w:rFonts w:hint="default" w:ascii="Times New Roman" w:hAnsi="Times New Roman" w:eastAsia="SimSun" w:cs="Times New Roman"/>
          <w:bCs/>
          <w:sz w:val="26"/>
          <w:szCs w:val="26"/>
          <w:highlight w:val="none"/>
        </w:rPr>
        <w:tab/>
      </w:r>
      <w:r>
        <w:rPr>
          <w:rFonts w:hint="default" w:ascii="Times New Roman" w:hAnsi="Times New Roman" w:eastAsia="SimSun" w:cs="Times New Roman"/>
          <w:bCs/>
          <w:sz w:val="26"/>
          <w:szCs w:val="26"/>
          <w:highlight w:val="none"/>
        </w:rPr>
        <w:tab/>
      </w:r>
      <w:r>
        <w:rPr>
          <w:rFonts w:hint="default" w:ascii="Times New Roman" w:hAnsi="Times New Roman" w:eastAsia="SimSun" w:cs="Times New Roman"/>
          <w:bCs/>
          <w:sz w:val="26"/>
          <w:szCs w:val="26"/>
          <w:highlight w:val="none"/>
        </w:rPr>
        <w:t>D. called it a day</w:t>
      </w:r>
    </w:p>
    <w:p w14:paraId="2E4138B8">
      <w:pPr>
        <w:keepNext w:val="0"/>
        <w:keepLines w:val="0"/>
        <w:pageBreakBefore w:val="0"/>
        <w:kinsoku/>
        <w:wordWrap/>
        <w:overflowPunct/>
        <w:topLinePunct w:val="0"/>
        <w:bidi w:val="0"/>
        <w:snapToGrid/>
        <w:spacing w:after="0" w:line="276" w:lineRule="auto"/>
        <w:textAlignment w:val="auto"/>
        <w:rPr>
          <w:rFonts w:hint="default" w:ascii="Times New Roman" w:hAnsi="Times New Roman" w:eastAsia="SimSun" w:cs="Times New Roman"/>
          <w:bCs/>
          <w:sz w:val="26"/>
          <w:szCs w:val="26"/>
          <w:highlight w:val="none"/>
        </w:rPr>
      </w:pPr>
    </w:p>
    <w:tbl>
      <w:tblPr>
        <w:tblStyle w:val="1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4"/>
        <w:gridCol w:w="2024"/>
        <w:gridCol w:w="2025"/>
        <w:gridCol w:w="2025"/>
        <w:gridCol w:w="2025"/>
      </w:tblGrid>
      <w:tr w14:paraId="07D0D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4" w:type="dxa"/>
          </w:tcPr>
          <w:p w14:paraId="2DDA9396">
            <w:pPr>
              <w:keepNext w:val="0"/>
              <w:keepLines w:val="0"/>
              <w:pageBreakBefore w:val="0"/>
              <w:widowControl w:val="0"/>
              <w:kinsoku/>
              <w:wordWrap/>
              <w:overflowPunct/>
              <w:topLinePunct w:val="0"/>
              <w:autoSpaceDE/>
              <w:autoSpaceDN/>
              <w:bidi w:val="0"/>
              <w:adjustRightInd/>
              <w:snapToGrid/>
              <w:spacing w:before="181" w:beforeLines="50" w:after="181" w:afterLines="50" w:line="240" w:lineRule="auto"/>
              <w:jc w:val="both"/>
              <w:textAlignment w:val="auto"/>
              <w:rPr>
                <w:rFonts w:hint="default" w:ascii="Times New Roman" w:hAnsi="Times New Roman" w:eastAsia="SimSun" w:cs="Times New Roman"/>
                <w:b/>
                <w:bCs w:val="0"/>
                <w:sz w:val="26"/>
                <w:szCs w:val="26"/>
                <w:highlight w:val="none"/>
                <w:vertAlign w:val="baseline"/>
                <w:lang w:val="vi-VN"/>
              </w:rPr>
            </w:pPr>
            <w:r>
              <w:rPr>
                <w:rFonts w:hint="default" w:ascii="Times New Roman" w:hAnsi="Times New Roman" w:eastAsia="SimSun" w:cs="Times New Roman"/>
                <w:b/>
                <w:bCs w:val="0"/>
                <w:sz w:val="26"/>
                <w:szCs w:val="26"/>
                <w:highlight w:val="none"/>
                <w:vertAlign w:val="baseline"/>
                <w:lang w:val="vi-VN"/>
              </w:rPr>
              <w:t>1.</w:t>
            </w:r>
          </w:p>
        </w:tc>
        <w:tc>
          <w:tcPr>
            <w:tcW w:w="2194" w:type="dxa"/>
          </w:tcPr>
          <w:p w14:paraId="681E81CC">
            <w:pPr>
              <w:keepNext w:val="0"/>
              <w:keepLines w:val="0"/>
              <w:pageBreakBefore w:val="0"/>
              <w:widowControl w:val="0"/>
              <w:kinsoku/>
              <w:wordWrap/>
              <w:overflowPunct/>
              <w:topLinePunct w:val="0"/>
              <w:autoSpaceDE/>
              <w:autoSpaceDN/>
              <w:bidi w:val="0"/>
              <w:adjustRightInd/>
              <w:snapToGrid/>
              <w:spacing w:before="181" w:beforeLines="50" w:after="181" w:afterLines="50" w:line="240" w:lineRule="auto"/>
              <w:jc w:val="both"/>
              <w:textAlignment w:val="auto"/>
              <w:rPr>
                <w:rFonts w:hint="default" w:ascii="Times New Roman" w:hAnsi="Times New Roman" w:eastAsia="SimSun" w:cs="Times New Roman"/>
                <w:b/>
                <w:bCs w:val="0"/>
                <w:sz w:val="26"/>
                <w:szCs w:val="26"/>
                <w:highlight w:val="none"/>
                <w:vertAlign w:val="baseline"/>
                <w:lang w:val="vi-VN"/>
              </w:rPr>
            </w:pPr>
            <w:r>
              <w:rPr>
                <w:rFonts w:hint="default" w:ascii="Times New Roman" w:hAnsi="Times New Roman" w:eastAsia="SimSun" w:cs="Times New Roman"/>
                <w:b/>
                <w:bCs w:val="0"/>
                <w:sz w:val="26"/>
                <w:szCs w:val="26"/>
                <w:highlight w:val="none"/>
                <w:vertAlign w:val="baseline"/>
                <w:lang w:val="vi-VN"/>
              </w:rPr>
              <w:t>2.</w:t>
            </w:r>
          </w:p>
        </w:tc>
        <w:tc>
          <w:tcPr>
            <w:tcW w:w="2195" w:type="dxa"/>
          </w:tcPr>
          <w:p w14:paraId="254E1F66">
            <w:pPr>
              <w:keepNext w:val="0"/>
              <w:keepLines w:val="0"/>
              <w:pageBreakBefore w:val="0"/>
              <w:widowControl w:val="0"/>
              <w:kinsoku/>
              <w:wordWrap/>
              <w:overflowPunct/>
              <w:topLinePunct w:val="0"/>
              <w:autoSpaceDE/>
              <w:autoSpaceDN/>
              <w:bidi w:val="0"/>
              <w:adjustRightInd/>
              <w:snapToGrid/>
              <w:spacing w:before="181" w:beforeLines="50" w:after="181" w:afterLines="50" w:line="240" w:lineRule="auto"/>
              <w:jc w:val="both"/>
              <w:textAlignment w:val="auto"/>
              <w:rPr>
                <w:rFonts w:hint="default" w:ascii="Times New Roman" w:hAnsi="Times New Roman" w:eastAsia="SimSun" w:cs="Times New Roman"/>
                <w:b/>
                <w:bCs w:val="0"/>
                <w:sz w:val="26"/>
                <w:szCs w:val="26"/>
                <w:highlight w:val="none"/>
                <w:vertAlign w:val="baseline"/>
                <w:lang w:val="vi-VN"/>
              </w:rPr>
            </w:pPr>
            <w:r>
              <w:rPr>
                <w:rFonts w:hint="default" w:ascii="Times New Roman" w:hAnsi="Times New Roman" w:eastAsia="SimSun" w:cs="Times New Roman"/>
                <w:b/>
                <w:bCs w:val="0"/>
                <w:sz w:val="26"/>
                <w:szCs w:val="26"/>
                <w:highlight w:val="none"/>
                <w:vertAlign w:val="baseline"/>
                <w:lang w:val="vi-VN"/>
              </w:rPr>
              <w:t>3.</w:t>
            </w:r>
          </w:p>
        </w:tc>
        <w:tc>
          <w:tcPr>
            <w:tcW w:w="2195" w:type="dxa"/>
          </w:tcPr>
          <w:p w14:paraId="736FFF51">
            <w:pPr>
              <w:keepNext w:val="0"/>
              <w:keepLines w:val="0"/>
              <w:pageBreakBefore w:val="0"/>
              <w:widowControl w:val="0"/>
              <w:kinsoku/>
              <w:wordWrap/>
              <w:overflowPunct/>
              <w:topLinePunct w:val="0"/>
              <w:autoSpaceDE/>
              <w:autoSpaceDN/>
              <w:bidi w:val="0"/>
              <w:adjustRightInd/>
              <w:snapToGrid/>
              <w:spacing w:before="181" w:beforeLines="50" w:after="181" w:afterLines="50" w:line="240" w:lineRule="auto"/>
              <w:jc w:val="both"/>
              <w:textAlignment w:val="auto"/>
              <w:rPr>
                <w:rFonts w:hint="default" w:ascii="Times New Roman" w:hAnsi="Times New Roman" w:eastAsia="SimSun" w:cs="Times New Roman"/>
                <w:b/>
                <w:bCs w:val="0"/>
                <w:sz w:val="26"/>
                <w:szCs w:val="26"/>
                <w:highlight w:val="none"/>
                <w:vertAlign w:val="baseline"/>
                <w:lang w:val="vi-VN"/>
              </w:rPr>
            </w:pPr>
            <w:r>
              <w:rPr>
                <w:rFonts w:hint="default" w:ascii="Times New Roman" w:hAnsi="Times New Roman" w:eastAsia="SimSun" w:cs="Times New Roman"/>
                <w:b/>
                <w:bCs w:val="0"/>
                <w:sz w:val="26"/>
                <w:szCs w:val="26"/>
                <w:highlight w:val="none"/>
                <w:vertAlign w:val="baseline"/>
                <w:lang w:val="vi-VN"/>
              </w:rPr>
              <w:t>4.</w:t>
            </w:r>
          </w:p>
        </w:tc>
        <w:tc>
          <w:tcPr>
            <w:tcW w:w="2195" w:type="dxa"/>
          </w:tcPr>
          <w:p w14:paraId="7177D5E7">
            <w:pPr>
              <w:keepNext w:val="0"/>
              <w:keepLines w:val="0"/>
              <w:pageBreakBefore w:val="0"/>
              <w:widowControl w:val="0"/>
              <w:kinsoku/>
              <w:wordWrap/>
              <w:overflowPunct/>
              <w:topLinePunct w:val="0"/>
              <w:autoSpaceDE/>
              <w:autoSpaceDN/>
              <w:bidi w:val="0"/>
              <w:adjustRightInd/>
              <w:snapToGrid/>
              <w:spacing w:before="181" w:beforeLines="50" w:after="181" w:afterLines="50" w:line="240" w:lineRule="auto"/>
              <w:jc w:val="both"/>
              <w:textAlignment w:val="auto"/>
              <w:rPr>
                <w:rFonts w:hint="default" w:ascii="Times New Roman" w:hAnsi="Times New Roman" w:eastAsia="SimSun" w:cs="Times New Roman"/>
                <w:b/>
                <w:bCs w:val="0"/>
                <w:sz w:val="26"/>
                <w:szCs w:val="26"/>
                <w:highlight w:val="none"/>
                <w:vertAlign w:val="baseline"/>
                <w:lang w:val="vi-VN"/>
              </w:rPr>
            </w:pPr>
            <w:r>
              <w:rPr>
                <w:rFonts w:hint="default" w:ascii="Times New Roman" w:hAnsi="Times New Roman" w:eastAsia="SimSun" w:cs="Times New Roman"/>
                <w:b/>
                <w:bCs w:val="0"/>
                <w:sz w:val="26"/>
                <w:szCs w:val="26"/>
                <w:highlight w:val="none"/>
                <w:vertAlign w:val="baseline"/>
                <w:lang w:val="vi-VN"/>
              </w:rPr>
              <w:t>5.</w:t>
            </w:r>
          </w:p>
        </w:tc>
      </w:tr>
      <w:tr w14:paraId="712FF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4" w:type="dxa"/>
          </w:tcPr>
          <w:p w14:paraId="05302379">
            <w:pPr>
              <w:keepNext w:val="0"/>
              <w:keepLines w:val="0"/>
              <w:pageBreakBefore w:val="0"/>
              <w:widowControl w:val="0"/>
              <w:kinsoku/>
              <w:wordWrap/>
              <w:overflowPunct/>
              <w:topLinePunct w:val="0"/>
              <w:autoSpaceDE/>
              <w:autoSpaceDN/>
              <w:bidi w:val="0"/>
              <w:adjustRightInd/>
              <w:snapToGrid/>
              <w:spacing w:before="181" w:beforeLines="50" w:after="181" w:afterLines="50" w:line="240" w:lineRule="auto"/>
              <w:jc w:val="both"/>
              <w:textAlignment w:val="auto"/>
              <w:rPr>
                <w:rFonts w:hint="default" w:ascii="Times New Roman" w:hAnsi="Times New Roman" w:eastAsia="SimSun" w:cs="Times New Roman"/>
                <w:b/>
                <w:bCs w:val="0"/>
                <w:sz w:val="26"/>
                <w:szCs w:val="26"/>
                <w:highlight w:val="none"/>
                <w:vertAlign w:val="baseline"/>
                <w:lang w:val="vi-VN"/>
              </w:rPr>
            </w:pPr>
            <w:r>
              <w:rPr>
                <w:rFonts w:hint="default" w:ascii="Times New Roman" w:hAnsi="Times New Roman" w:eastAsia="SimSun" w:cs="Times New Roman"/>
                <w:b/>
                <w:bCs w:val="0"/>
                <w:sz w:val="26"/>
                <w:szCs w:val="26"/>
                <w:highlight w:val="none"/>
                <w:vertAlign w:val="baseline"/>
                <w:lang w:val="vi-VN"/>
              </w:rPr>
              <w:t>6.</w:t>
            </w:r>
          </w:p>
        </w:tc>
        <w:tc>
          <w:tcPr>
            <w:tcW w:w="2194" w:type="dxa"/>
          </w:tcPr>
          <w:p w14:paraId="2FDE01BA">
            <w:pPr>
              <w:keepNext w:val="0"/>
              <w:keepLines w:val="0"/>
              <w:pageBreakBefore w:val="0"/>
              <w:widowControl w:val="0"/>
              <w:kinsoku/>
              <w:wordWrap/>
              <w:overflowPunct/>
              <w:topLinePunct w:val="0"/>
              <w:autoSpaceDE/>
              <w:autoSpaceDN/>
              <w:bidi w:val="0"/>
              <w:adjustRightInd/>
              <w:snapToGrid/>
              <w:spacing w:before="181" w:beforeLines="50" w:after="181" w:afterLines="50" w:line="240" w:lineRule="auto"/>
              <w:jc w:val="both"/>
              <w:textAlignment w:val="auto"/>
              <w:rPr>
                <w:rFonts w:hint="default" w:ascii="Times New Roman" w:hAnsi="Times New Roman" w:eastAsia="SimSun" w:cs="Times New Roman"/>
                <w:b/>
                <w:bCs w:val="0"/>
                <w:sz w:val="26"/>
                <w:szCs w:val="26"/>
                <w:highlight w:val="none"/>
                <w:vertAlign w:val="baseline"/>
                <w:lang w:val="vi-VN"/>
              </w:rPr>
            </w:pPr>
            <w:r>
              <w:rPr>
                <w:rFonts w:hint="default" w:ascii="Times New Roman" w:hAnsi="Times New Roman" w:eastAsia="SimSun" w:cs="Times New Roman"/>
                <w:b/>
                <w:bCs w:val="0"/>
                <w:sz w:val="26"/>
                <w:szCs w:val="26"/>
                <w:highlight w:val="none"/>
                <w:vertAlign w:val="baseline"/>
                <w:lang w:val="vi-VN"/>
              </w:rPr>
              <w:t>7.</w:t>
            </w:r>
          </w:p>
        </w:tc>
        <w:tc>
          <w:tcPr>
            <w:tcW w:w="2195" w:type="dxa"/>
          </w:tcPr>
          <w:p w14:paraId="1A023BDE">
            <w:pPr>
              <w:keepNext w:val="0"/>
              <w:keepLines w:val="0"/>
              <w:pageBreakBefore w:val="0"/>
              <w:widowControl w:val="0"/>
              <w:kinsoku/>
              <w:wordWrap/>
              <w:overflowPunct/>
              <w:topLinePunct w:val="0"/>
              <w:autoSpaceDE/>
              <w:autoSpaceDN/>
              <w:bidi w:val="0"/>
              <w:adjustRightInd/>
              <w:snapToGrid/>
              <w:spacing w:before="181" w:beforeLines="50" w:after="181" w:afterLines="50" w:line="240" w:lineRule="auto"/>
              <w:jc w:val="both"/>
              <w:textAlignment w:val="auto"/>
              <w:rPr>
                <w:rFonts w:hint="default" w:ascii="Times New Roman" w:hAnsi="Times New Roman" w:eastAsia="SimSun" w:cs="Times New Roman"/>
                <w:b/>
                <w:bCs w:val="0"/>
                <w:sz w:val="26"/>
                <w:szCs w:val="26"/>
                <w:highlight w:val="none"/>
                <w:vertAlign w:val="baseline"/>
                <w:lang w:val="vi-VN"/>
              </w:rPr>
            </w:pPr>
            <w:r>
              <w:rPr>
                <w:rFonts w:hint="default" w:ascii="Times New Roman" w:hAnsi="Times New Roman" w:eastAsia="SimSun" w:cs="Times New Roman"/>
                <w:b/>
                <w:bCs w:val="0"/>
                <w:sz w:val="26"/>
                <w:szCs w:val="26"/>
                <w:highlight w:val="none"/>
                <w:vertAlign w:val="baseline"/>
                <w:lang w:val="vi-VN"/>
              </w:rPr>
              <w:t>8.</w:t>
            </w:r>
          </w:p>
        </w:tc>
        <w:tc>
          <w:tcPr>
            <w:tcW w:w="2195" w:type="dxa"/>
          </w:tcPr>
          <w:p w14:paraId="0EC59C63">
            <w:pPr>
              <w:keepNext w:val="0"/>
              <w:keepLines w:val="0"/>
              <w:pageBreakBefore w:val="0"/>
              <w:widowControl w:val="0"/>
              <w:kinsoku/>
              <w:wordWrap/>
              <w:overflowPunct/>
              <w:topLinePunct w:val="0"/>
              <w:autoSpaceDE/>
              <w:autoSpaceDN/>
              <w:bidi w:val="0"/>
              <w:adjustRightInd/>
              <w:snapToGrid/>
              <w:spacing w:before="181" w:beforeLines="50" w:after="181" w:afterLines="50" w:line="240" w:lineRule="auto"/>
              <w:jc w:val="both"/>
              <w:textAlignment w:val="auto"/>
              <w:rPr>
                <w:rFonts w:hint="default" w:ascii="Times New Roman" w:hAnsi="Times New Roman" w:eastAsia="SimSun" w:cs="Times New Roman"/>
                <w:b/>
                <w:bCs w:val="0"/>
                <w:sz w:val="26"/>
                <w:szCs w:val="26"/>
                <w:highlight w:val="none"/>
                <w:vertAlign w:val="baseline"/>
                <w:lang w:val="vi-VN"/>
              </w:rPr>
            </w:pPr>
            <w:r>
              <w:rPr>
                <w:rFonts w:hint="default" w:ascii="Times New Roman" w:hAnsi="Times New Roman" w:eastAsia="SimSun" w:cs="Times New Roman"/>
                <w:b/>
                <w:bCs w:val="0"/>
                <w:sz w:val="26"/>
                <w:szCs w:val="26"/>
                <w:highlight w:val="none"/>
                <w:vertAlign w:val="baseline"/>
                <w:lang w:val="vi-VN"/>
              </w:rPr>
              <w:t>9.</w:t>
            </w:r>
          </w:p>
        </w:tc>
        <w:tc>
          <w:tcPr>
            <w:tcW w:w="2195" w:type="dxa"/>
          </w:tcPr>
          <w:p w14:paraId="1B551F2F">
            <w:pPr>
              <w:keepNext w:val="0"/>
              <w:keepLines w:val="0"/>
              <w:pageBreakBefore w:val="0"/>
              <w:widowControl w:val="0"/>
              <w:kinsoku/>
              <w:wordWrap/>
              <w:overflowPunct/>
              <w:topLinePunct w:val="0"/>
              <w:autoSpaceDE/>
              <w:autoSpaceDN/>
              <w:bidi w:val="0"/>
              <w:adjustRightInd/>
              <w:snapToGrid/>
              <w:spacing w:before="181" w:beforeLines="50" w:after="181" w:afterLines="50" w:line="240" w:lineRule="auto"/>
              <w:jc w:val="both"/>
              <w:textAlignment w:val="auto"/>
              <w:rPr>
                <w:rFonts w:hint="default" w:ascii="Times New Roman" w:hAnsi="Times New Roman" w:eastAsia="SimSun" w:cs="Times New Roman"/>
                <w:b/>
                <w:bCs w:val="0"/>
                <w:sz w:val="26"/>
                <w:szCs w:val="26"/>
                <w:highlight w:val="none"/>
                <w:vertAlign w:val="baseline"/>
                <w:lang w:val="vi-VN"/>
              </w:rPr>
            </w:pPr>
            <w:r>
              <w:rPr>
                <w:rFonts w:hint="default" w:ascii="Times New Roman" w:hAnsi="Times New Roman" w:eastAsia="SimSun" w:cs="Times New Roman"/>
                <w:b/>
                <w:bCs w:val="0"/>
                <w:sz w:val="26"/>
                <w:szCs w:val="26"/>
                <w:highlight w:val="none"/>
                <w:vertAlign w:val="baseline"/>
                <w:lang w:val="vi-VN"/>
              </w:rPr>
              <w:t>10.</w:t>
            </w:r>
          </w:p>
        </w:tc>
      </w:tr>
      <w:tr w14:paraId="34D9D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4" w:type="dxa"/>
          </w:tcPr>
          <w:p w14:paraId="0C0A6B6A">
            <w:pPr>
              <w:keepNext w:val="0"/>
              <w:keepLines w:val="0"/>
              <w:pageBreakBefore w:val="0"/>
              <w:widowControl w:val="0"/>
              <w:kinsoku/>
              <w:wordWrap/>
              <w:overflowPunct/>
              <w:topLinePunct w:val="0"/>
              <w:autoSpaceDE/>
              <w:autoSpaceDN/>
              <w:bidi w:val="0"/>
              <w:adjustRightInd/>
              <w:snapToGrid/>
              <w:spacing w:before="181" w:beforeLines="50" w:after="181" w:afterLines="50" w:line="240" w:lineRule="auto"/>
              <w:jc w:val="both"/>
              <w:textAlignment w:val="auto"/>
              <w:rPr>
                <w:rFonts w:hint="default" w:ascii="Times New Roman" w:hAnsi="Times New Roman" w:eastAsia="SimSun" w:cs="Times New Roman"/>
                <w:b/>
                <w:bCs w:val="0"/>
                <w:sz w:val="26"/>
                <w:szCs w:val="26"/>
                <w:highlight w:val="none"/>
                <w:vertAlign w:val="baseline"/>
                <w:lang w:val="vi-VN"/>
              </w:rPr>
            </w:pPr>
            <w:r>
              <w:rPr>
                <w:rFonts w:hint="default" w:ascii="Times New Roman" w:hAnsi="Times New Roman" w:eastAsia="SimSun" w:cs="Times New Roman"/>
                <w:b/>
                <w:bCs w:val="0"/>
                <w:sz w:val="26"/>
                <w:szCs w:val="26"/>
                <w:highlight w:val="none"/>
                <w:vertAlign w:val="baseline"/>
                <w:lang w:val="vi-VN"/>
              </w:rPr>
              <w:t>11.</w:t>
            </w:r>
          </w:p>
        </w:tc>
        <w:tc>
          <w:tcPr>
            <w:tcW w:w="2194" w:type="dxa"/>
          </w:tcPr>
          <w:p w14:paraId="406E5FAA">
            <w:pPr>
              <w:keepNext w:val="0"/>
              <w:keepLines w:val="0"/>
              <w:pageBreakBefore w:val="0"/>
              <w:widowControl w:val="0"/>
              <w:kinsoku/>
              <w:wordWrap/>
              <w:overflowPunct/>
              <w:topLinePunct w:val="0"/>
              <w:autoSpaceDE/>
              <w:autoSpaceDN/>
              <w:bidi w:val="0"/>
              <w:adjustRightInd/>
              <w:snapToGrid/>
              <w:spacing w:before="181" w:beforeLines="50" w:after="181" w:afterLines="50" w:line="240" w:lineRule="auto"/>
              <w:jc w:val="both"/>
              <w:textAlignment w:val="auto"/>
              <w:rPr>
                <w:rFonts w:hint="default" w:ascii="Times New Roman" w:hAnsi="Times New Roman" w:eastAsia="SimSun" w:cs="Times New Roman"/>
                <w:b/>
                <w:bCs w:val="0"/>
                <w:sz w:val="26"/>
                <w:szCs w:val="26"/>
                <w:highlight w:val="none"/>
                <w:vertAlign w:val="baseline"/>
                <w:lang w:val="vi-VN"/>
              </w:rPr>
            </w:pPr>
            <w:r>
              <w:rPr>
                <w:rFonts w:hint="default" w:ascii="Times New Roman" w:hAnsi="Times New Roman" w:eastAsia="SimSun" w:cs="Times New Roman"/>
                <w:b/>
                <w:bCs w:val="0"/>
                <w:sz w:val="26"/>
                <w:szCs w:val="26"/>
                <w:highlight w:val="none"/>
                <w:vertAlign w:val="baseline"/>
                <w:lang w:val="vi-VN"/>
              </w:rPr>
              <w:t>12.</w:t>
            </w:r>
          </w:p>
        </w:tc>
        <w:tc>
          <w:tcPr>
            <w:tcW w:w="2195" w:type="dxa"/>
          </w:tcPr>
          <w:p w14:paraId="6E1FE574">
            <w:pPr>
              <w:keepNext w:val="0"/>
              <w:keepLines w:val="0"/>
              <w:pageBreakBefore w:val="0"/>
              <w:widowControl w:val="0"/>
              <w:kinsoku/>
              <w:wordWrap/>
              <w:overflowPunct/>
              <w:topLinePunct w:val="0"/>
              <w:autoSpaceDE/>
              <w:autoSpaceDN/>
              <w:bidi w:val="0"/>
              <w:adjustRightInd/>
              <w:snapToGrid/>
              <w:spacing w:before="181" w:beforeLines="50" w:after="181" w:afterLines="50" w:line="240" w:lineRule="auto"/>
              <w:jc w:val="both"/>
              <w:textAlignment w:val="auto"/>
              <w:rPr>
                <w:rFonts w:hint="default" w:ascii="Times New Roman" w:hAnsi="Times New Roman" w:eastAsia="SimSun" w:cs="Times New Roman"/>
                <w:b/>
                <w:bCs w:val="0"/>
                <w:sz w:val="26"/>
                <w:szCs w:val="26"/>
                <w:highlight w:val="none"/>
                <w:vertAlign w:val="baseline"/>
                <w:lang w:val="vi-VN"/>
              </w:rPr>
            </w:pPr>
            <w:r>
              <w:rPr>
                <w:rFonts w:hint="default" w:ascii="Times New Roman" w:hAnsi="Times New Roman" w:eastAsia="SimSun" w:cs="Times New Roman"/>
                <w:b/>
                <w:bCs w:val="0"/>
                <w:sz w:val="26"/>
                <w:szCs w:val="26"/>
                <w:highlight w:val="none"/>
                <w:vertAlign w:val="baseline"/>
                <w:lang w:val="vi-VN"/>
              </w:rPr>
              <w:t>13.</w:t>
            </w:r>
          </w:p>
        </w:tc>
        <w:tc>
          <w:tcPr>
            <w:tcW w:w="2195" w:type="dxa"/>
          </w:tcPr>
          <w:p w14:paraId="5CCCCB56">
            <w:pPr>
              <w:keepNext w:val="0"/>
              <w:keepLines w:val="0"/>
              <w:pageBreakBefore w:val="0"/>
              <w:widowControl w:val="0"/>
              <w:kinsoku/>
              <w:wordWrap/>
              <w:overflowPunct/>
              <w:topLinePunct w:val="0"/>
              <w:autoSpaceDE/>
              <w:autoSpaceDN/>
              <w:bidi w:val="0"/>
              <w:adjustRightInd/>
              <w:snapToGrid/>
              <w:spacing w:before="181" w:beforeLines="50" w:after="181" w:afterLines="50" w:line="240" w:lineRule="auto"/>
              <w:jc w:val="both"/>
              <w:textAlignment w:val="auto"/>
              <w:rPr>
                <w:rFonts w:hint="default" w:ascii="Times New Roman" w:hAnsi="Times New Roman" w:eastAsia="SimSun" w:cs="Times New Roman"/>
                <w:b/>
                <w:bCs w:val="0"/>
                <w:sz w:val="26"/>
                <w:szCs w:val="26"/>
                <w:highlight w:val="none"/>
                <w:vertAlign w:val="baseline"/>
                <w:lang w:val="vi-VN"/>
              </w:rPr>
            </w:pPr>
            <w:r>
              <w:rPr>
                <w:rFonts w:hint="default" w:ascii="Times New Roman" w:hAnsi="Times New Roman" w:eastAsia="SimSun" w:cs="Times New Roman"/>
                <w:b/>
                <w:bCs w:val="0"/>
                <w:sz w:val="26"/>
                <w:szCs w:val="26"/>
                <w:highlight w:val="none"/>
                <w:vertAlign w:val="baseline"/>
                <w:lang w:val="vi-VN"/>
              </w:rPr>
              <w:t>14.</w:t>
            </w:r>
          </w:p>
        </w:tc>
        <w:tc>
          <w:tcPr>
            <w:tcW w:w="2195" w:type="dxa"/>
          </w:tcPr>
          <w:p w14:paraId="3CA63F57">
            <w:pPr>
              <w:keepNext w:val="0"/>
              <w:keepLines w:val="0"/>
              <w:pageBreakBefore w:val="0"/>
              <w:widowControl w:val="0"/>
              <w:kinsoku/>
              <w:wordWrap/>
              <w:overflowPunct/>
              <w:topLinePunct w:val="0"/>
              <w:autoSpaceDE/>
              <w:autoSpaceDN/>
              <w:bidi w:val="0"/>
              <w:adjustRightInd/>
              <w:snapToGrid/>
              <w:spacing w:before="181" w:beforeLines="50" w:after="181" w:afterLines="50" w:line="240" w:lineRule="auto"/>
              <w:jc w:val="both"/>
              <w:textAlignment w:val="auto"/>
              <w:rPr>
                <w:rFonts w:hint="default" w:ascii="Times New Roman" w:hAnsi="Times New Roman" w:eastAsia="SimSun" w:cs="Times New Roman"/>
                <w:b/>
                <w:bCs w:val="0"/>
                <w:sz w:val="26"/>
                <w:szCs w:val="26"/>
                <w:highlight w:val="none"/>
                <w:vertAlign w:val="baseline"/>
                <w:lang w:val="vi-VN"/>
              </w:rPr>
            </w:pPr>
            <w:r>
              <w:rPr>
                <w:rFonts w:hint="default" w:ascii="Times New Roman" w:hAnsi="Times New Roman" w:eastAsia="SimSun" w:cs="Times New Roman"/>
                <w:b/>
                <w:bCs w:val="0"/>
                <w:sz w:val="26"/>
                <w:szCs w:val="26"/>
                <w:highlight w:val="none"/>
                <w:vertAlign w:val="baseline"/>
                <w:lang w:val="vi-VN"/>
              </w:rPr>
              <w:t>15.</w:t>
            </w:r>
          </w:p>
        </w:tc>
      </w:tr>
    </w:tbl>
    <w:p w14:paraId="1362EB49">
      <w:pPr>
        <w:keepNext w:val="0"/>
        <w:keepLines w:val="0"/>
        <w:pageBreakBefore w:val="0"/>
        <w:kinsoku/>
        <w:wordWrap/>
        <w:overflowPunct/>
        <w:topLinePunct w:val="0"/>
        <w:bidi w:val="0"/>
        <w:snapToGrid/>
        <w:spacing w:line="240" w:lineRule="auto"/>
        <w:textAlignment w:val="auto"/>
        <w:rPr>
          <w:rFonts w:hint="default" w:cs="Times New Roman"/>
          <w:b/>
          <w:bCs/>
          <w:i w:val="0"/>
          <w:iCs w:val="0"/>
          <w:sz w:val="26"/>
          <w:szCs w:val="26"/>
          <w:highlight w:val="none"/>
          <w:lang w:val="vi-VN"/>
        </w:rPr>
      </w:pPr>
    </w:p>
    <w:p w14:paraId="5DEAD36A">
      <w:pPr>
        <w:spacing w:after="0" w:line="273" w:lineRule="auto"/>
        <w:contextualSpacing/>
        <w:jc w:val="both"/>
        <w:rPr>
          <w:rFonts w:ascii="Times New Roman" w:hAnsi="Times New Roman" w:eastAsia="Times New Roman" w:cs="Times New Roman"/>
          <w:b/>
          <w:i/>
          <w:sz w:val="26"/>
          <w:szCs w:val="26"/>
          <w:highlight w:val="none"/>
        </w:rPr>
      </w:pPr>
      <w:r>
        <w:rPr>
          <w:rFonts w:hint="default" w:cs="Times New Roman"/>
          <w:b/>
          <w:bCs/>
          <w:i w:val="0"/>
          <w:iCs w:val="0"/>
          <w:sz w:val="26"/>
          <w:szCs w:val="26"/>
          <w:highlight w:val="none"/>
          <w:lang w:val="vi-VN"/>
        </w:rPr>
        <w:t>Part</w:t>
      </w:r>
      <w:r>
        <w:rPr>
          <w:rFonts w:hint="default" w:ascii="Times New Roman" w:hAnsi="Times New Roman" w:cs="Times New Roman"/>
          <w:b/>
          <w:bCs/>
          <w:i w:val="0"/>
          <w:iCs w:val="0"/>
          <w:sz w:val="26"/>
          <w:szCs w:val="26"/>
          <w:highlight w:val="none"/>
          <w:lang w:val="vi-VN"/>
        </w:rPr>
        <w:t xml:space="preserve"> </w:t>
      </w:r>
      <w:r>
        <w:rPr>
          <w:rFonts w:hint="default" w:cs="Times New Roman"/>
          <w:b/>
          <w:bCs/>
          <w:i w:val="0"/>
          <w:iCs w:val="0"/>
          <w:sz w:val="26"/>
          <w:szCs w:val="26"/>
          <w:highlight w:val="none"/>
          <w:lang w:val="vi-VN"/>
        </w:rPr>
        <w:t xml:space="preserve">2. </w:t>
      </w:r>
      <w:r>
        <w:rPr>
          <w:rFonts w:ascii="Times New Roman" w:hAnsi="Times New Roman" w:eastAsia="Times New Roman" w:cs="Times New Roman"/>
          <w:b/>
          <w:i/>
          <w:sz w:val="26"/>
          <w:szCs w:val="26"/>
          <w:highlight w:val="none"/>
        </w:rPr>
        <w:t>(</w:t>
      </w:r>
      <w:r>
        <w:rPr>
          <w:rFonts w:hint="default" w:eastAsia="Times New Roman" w:cs="Times New Roman"/>
          <w:b/>
          <w:i/>
          <w:sz w:val="26"/>
          <w:szCs w:val="26"/>
          <w:highlight w:val="none"/>
          <w:lang w:val="vi-VN"/>
        </w:rPr>
        <w:t>0.8</w:t>
      </w:r>
      <w:r>
        <w:rPr>
          <w:rFonts w:ascii="Times New Roman" w:hAnsi="Times New Roman" w:eastAsia="Times New Roman" w:cs="Times New Roman"/>
          <w:b/>
          <w:i/>
          <w:sz w:val="26"/>
          <w:szCs w:val="26"/>
          <w:highlight w:val="none"/>
        </w:rPr>
        <w:t xml:space="preserve"> point)</w:t>
      </w:r>
    </w:p>
    <w:p w14:paraId="5CA64B05">
      <w:pPr>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240" w:lineRule="auto"/>
        <w:ind w:leftChars="0"/>
        <w:textAlignment w:val="auto"/>
        <w:rPr>
          <w:rFonts w:hint="default" w:ascii="Times New Roman" w:hAnsi="Times New Roman" w:cs="Times New Roman"/>
          <w:b/>
          <w:bCs/>
          <w:i/>
          <w:iCs/>
          <w:sz w:val="26"/>
          <w:szCs w:val="26"/>
          <w:highlight w:val="none"/>
        </w:rPr>
      </w:pPr>
      <w:r>
        <w:rPr>
          <w:rFonts w:hint="default" w:ascii="Times New Roman" w:hAnsi="Times New Roman" w:cs="Times New Roman"/>
          <w:b/>
          <w:bCs/>
          <w:i/>
          <w:iCs/>
          <w:sz w:val="26"/>
          <w:szCs w:val="26"/>
          <w:highlight w:val="none"/>
        </w:rPr>
        <w:t>Choose the best option A, B, C, or D to indicate the word(s) CLOSEST in meaning to the underlined word(s) in each of the following questions.</w:t>
      </w:r>
    </w:p>
    <w:p w14:paraId="7387C415">
      <w:pPr>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rFonts w:hint="default" w:ascii="Times New Roman" w:hAnsi="Times New Roman" w:cs="Times New Roman"/>
          <w:sz w:val="26"/>
          <w:szCs w:val="26"/>
          <w:highlight w:val="none"/>
        </w:rPr>
      </w:pPr>
      <w:r>
        <w:rPr>
          <w:rFonts w:hint="default" w:ascii="Times New Roman" w:hAnsi="Times New Roman" w:cs="Times New Roman"/>
          <w:b/>
          <w:bCs/>
          <w:sz w:val="26"/>
          <w:szCs w:val="26"/>
          <w:highlight w:val="none"/>
          <w:lang w:val="vi-VN"/>
        </w:rPr>
        <w:t>16</w:t>
      </w:r>
      <w:r>
        <w:rPr>
          <w:rFonts w:hint="default" w:ascii="Times New Roman" w:hAnsi="Times New Roman" w:cs="Times New Roman"/>
          <w:b/>
          <w:bCs/>
          <w:sz w:val="26"/>
          <w:szCs w:val="26"/>
          <w:highlight w:val="none"/>
        </w:rPr>
        <w:t>.</w:t>
      </w:r>
      <w:r>
        <w:rPr>
          <w:rFonts w:hint="default" w:ascii="Times New Roman" w:hAnsi="Times New Roman" w:cs="Times New Roman"/>
          <w:sz w:val="26"/>
          <w:szCs w:val="26"/>
          <w:highlight w:val="none"/>
        </w:rPr>
        <w:t xml:space="preserve"> His book, which </w:t>
      </w:r>
      <w:r>
        <w:rPr>
          <w:rFonts w:hint="default" w:ascii="Times New Roman" w:hAnsi="Times New Roman" w:cs="Times New Roman"/>
          <w:b/>
          <w:bCs/>
          <w:sz w:val="26"/>
          <w:szCs w:val="26"/>
          <w:highlight w:val="none"/>
          <w:u w:val="single"/>
        </w:rPr>
        <w:t>extolled</w:t>
      </w:r>
      <w:r>
        <w:rPr>
          <w:rFonts w:hint="default" w:ascii="Times New Roman" w:hAnsi="Times New Roman" w:cs="Times New Roman"/>
          <w:sz w:val="26"/>
          <w:szCs w:val="26"/>
          <w:highlight w:val="none"/>
        </w:rPr>
        <w:t xml:space="preserve"> the benefits of vegetarianism, sold thousands of copies.</w:t>
      </w:r>
    </w:p>
    <w:p w14:paraId="71B53A90">
      <w:pPr>
        <w:keepNext w:val="0"/>
        <w:keepLines w:val="0"/>
        <w:pageBreakBefore w:val="0"/>
        <w:widowControl/>
        <w:kinsoku/>
        <w:wordWrap/>
        <w:overflowPunct/>
        <w:topLinePunct w:val="0"/>
        <w:autoSpaceDE/>
        <w:autoSpaceDN/>
        <w:bidi w:val="0"/>
        <w:adjustRightInd/>
        <w:snapToGrid/>
        <w:spacing w:before="181" w:beforeLines="50" w:after="181" w:afterLines="50" w:line="276" w:lineRule="auto"/>
        <w:ind w:firstLine="720" w:firstLineChars="0"/>
        <w:textAlignment w:val="auto"/>
        <w:rPr>
          <w:rFonts w:hint="default" w:ascii="Times New Roman" w:hAnsi="Times New Roman" w:cs="Times New Roman"/>
          <w:sz w:val="26"/>
          <w:szCs w:val="26"/>
          <w:highlight w:val="none"/>
        </w:rPr>
      </w:pPr>
      <w:r>
        <w:rPr>
          <w:rFonts w:hint="default" w:ascii="Times New Roman" w:hAnsi="Times New Roman" w:cs="Times New Roman"/>
          <w:sz w:val="26"/>
          <w:szCs w:val="26"/>
          <w:highlight w:val="none"/>
        </w:rPr>
        <w:t xml:space="preserve">A. considered    </w:t>
      </w:r>
      <w:r>
        <w:rPr>
          <w:rFonts w:hint="default" w:ascii="Times New Roman" w:hAnsi="Times New Roman" w:cs="Times New Roman"/>
          <w:sz w:val="26"/>
          <w:szCs w:val="26"/>
          <w:highlight w:val="none"/>
          <w:lang w:val="vi-VN"/>
        </w:rPr>
        <w:tab/>
      </w:r>
      <w:r>
        <w:rPr>
          <w:rFonts w:hint="default" w:ascii="Times New Roman" w:hAnsi="Times New Roman" w:cs="Times New Roman"/>
          <w:sz w:val="26"/>
          <w:szCs w:val="26"/>
          <w:highlight w:val="none"/>
        </w:rPr>
        <w:t xml:space="preserve"> </w:t>
      </w:r>
      <w:r>
        <w:rPr>
          <w:rFonts w:hint="default" w:ascii="Times New Roman" w:hAnsi="Times New Roman" w:cs="Times New Roman"/>
          <w:sz w:val="26"/>
          <w:szCs w:val="26"/>
          <w:highlight w:val="none"/>
        </w:rPr>
        <w:t xml:space="preserve"> B. praised </w:t>
      </w:r>
      <w:r>
        <w:rPr>
          <w:rFonts w:hint="default" w:ascii="Times New Roman" w:hAnsi="Times New Roman" w:cs="Times New Roman"/>
          <w:sz w:val="26"/>
          <w:szCs w:val="26"/>
          <w:highlight w:val="none"/>
        </w:rPr>
        <w:t xml:space="preserve">    </w:t>
      </w:r>
      <w:r>
        <w:rPr>
          <w:rFonts w:hint="default" w:ascii="Times New Roman" w:hAnsi="Times New Roman" w:cs="Times New Roman"/>
          <w:sz w:val="26"/>
          <w:szCs w:val="26"/>
          <w:highlight w:val="none"/>
          <w:lang w:val="vi-VN"/>
        </w:rPr>
        <w:tab/>
      </w:r>
      <w:r>
        <w:rPr>
          <w:rFonts w:hint="default" w:ascii="Times New Roman" w:hAnsi="Times New Roman" w:cs="Times New Roman"/>
          <w:sz w:val="26"/>
          <w:szCs w:val="26"/>
          <w:highlight w:val="none"/>
        </w:rPr>
        <w:t xml:space="preserve"> C. criticized   </w:t>
      </w:r>
      <w:r>
        <w:rPr>
          <w:rFonts w:hint="default" w:ascii="Times New Roman" w:hAnsi="Times New Roman" w:cs="Times New Roman"/>
          <w:sz w:val="26"/>
          <w:szCs w:val="26"/>
          <w:highlight w:val="none"/>
          <w:lang w:val="vi-VN"/>
        </w:rPr>
        <w:tab/>
      </w:r>
      <w:r>
        <w:rPr>
          <w:rFonts w:hint="default" w:ascii="Times New Roman" w:hAnsi="Times New Roman" w:cs="Times New Roman"/>
          <w:sz w:val="26"/>
          <w:szCs w:val="26"/>
          <w:highlight w:val="none"/>
        </w:rPr>
        <w:t xml:space="preserve">   D. condemned</w:t>
      </w:r>
    </w:p>
    <w:p w14:paraId="0EE8BD73">
      <w:pPr>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rFonts w:hint="default" w:ascii="Times New Roman" w:hAnsi="Times New Roman" w:cs="Times New Roman"/>
          <w:sz w:val="26"/>
          <w:szCs w:val="26"/>
          <w:highlight w:val="none"/>
        </w:rPr>
      </w:pPr>
      <w:r>
        <w:rPr>
          <w:rFonts w:hint="default" w:ascii="Times New Roman" w:hAnsi="Times New Roman" w:cs="Times New Roman"/>
          <w:b/>
          <w:bCs/>
          <w:sz w:val="26"/>
          <w:szCs w:val="26"/>
          <w:highlight w:val="none"/>
          <w:lang w:val="vi-VN"/>
        </w:rPr>
        <w:t>17</w:t>
      </w:r>
      <w:r>
        <w:rPr>
          <w:rFonts w:hint="default" w:ascii="Times New Roman" w:hAnsi="Times New Roman" w:cs="Times New Roman"/>
          <w:sz w:val="26"/>
          <w:szCs w:val="26"/>
          <w:highlight w:val="none"/>
        </w:rPr>
        <w:t xml:space="preserve">. The news that the deadline was extended was </w:t>
      </w:r>
      <w:r>
        <w:rPr>
          <w:rFonts w:hint="default" w:ascii="Times New Roman" w:hAnsi="Times New Roman" w:cs="Times New Roman"/>
          <w:b/>
          <w:bCs/>
          <w:sz w:val="26"/>
          <w:szCs w:val="26"/>
          <w:highlight w:val="none"/>
          <w:u w:val="single"/>
        </w:rPr>
        <w:t>music to my ears.</w:t>
      </w:r>
    </w:p>
    <w:p w14:paraId="5E621515">
      <w:pPr>
        <w:keepNext w:val="0"/>
        <w:keepLines w:val="0"/>
        <w:pageBreakBefore w:val="0"/>
        <w:widowControl/>
        <w:kinsoku/>
        <w:wordWrap/>
        <w:overflowPunct/>
        <w:topLinePunct w:val="0"/>
        <w:autoSpaceDE/>
        <w:autoSpaceDN/>
        <w:bidi w:val="0"/>
        <w:adjustRightInd/>
        <w:snapToGrid/>
        <w:spacing w:before="181" w:beforeLines="50" w:after="181" w:afterLines="50" w:line="276" w:lineRule="auto"/>
        <w:ind w:firstLine="720" w:firstLineChars="0"/>
        <w:textAlignment w:val="auto"/>
        <w:rPr>
          <w:rFonts w:hint="default" w:ascii="Times New Roman" w:hAnsi="Times New Roman" w:cs="Times New Roman"/>
          <w:sz w:val="26"/>
          <w:szCs w:val="26"/>
          <w:highlight w:val="none"/>
        </w:rPr>
      </w:pPr>
      <w:r>
        <w:rPr>
          <w:rFonts w:hint="default" w:ascii="Times New Roman" w:hAnsi="Times New Roman" w:cs="Times New Roman"/>
          <w:sz w:val="26"/>
          <w:szCs w:val="26"/>
          <w:highlight w:val="none"/>
        </w:rPr>
        <w:t xml:space="preserve">A. pleasant     </w:t>
      </w:r>
      <w:r>
        <w:rPr>
          <w:rFonts w:hint="default" w:ascii="Times New Roman" w:hAnsi="Times New Roman" w:cs="Times New Roman"/>
          <w:sz w:val="26"/>
          <w:szCs w:val="26"/>
          <w:highlight w:val="none"/>
        </w:rPr>
        <w:t xml:space="preserve">  </w:t>
      </w:r>
      <w:r>
        <w:rPr>
          <w:rFonts w:hint="default" w:ascii="Times New Roman" w:hAnsi="Times New Roman" w:cs="Times New Roman"/>
          <w:sz w:val="26"/>
          <w:szCs w:val="26"/>
          <w:highlight w:val="none"/>
          <w:lang w:val="vi-VN"/>
        </w:rPr>
        <w:tab/>
      </w:r>
      <w:r>
        <w:rPr>
          <w:rFonts w:hint="default" w:ascii="Times New Roman" w:hAnsi="Times New Roman" w:cs="Times New Roman"/>
          <w:sz w:val="26"/>
          <w:szCs w:val="26"/>
          <w:highlight w:val="none"/>
        </w:rPr>
        <w:t xml:space="preserve"> B. warm     </w:t>
      </w:r>
      <w:r>
        <w:rPr>
          <w:rFonts w:hint="default" w:ascii="Times New Roman" w:hAnsi="Times New Roman" w:cs="Times New Roman"/>
          <w:sz w:val="26"/>
          <w:szCs w:val="26"/>
          <w:highlight w:val="none"/>
          <w:lang w:val="vi-VN"/>
        </w:rPr>
        <w:tab/>
      </w:r>
      <w:r>
        <w:rPr>
          <w:rFonts w:hint="default" w:ascii="Times New Roman" w:hAnsi="Times New Roman" w:cs="Times New Roman"/>
          <w:sz w:val="26"/>
          <w:szCs w:val="26"/>
          <w:highlight w:val="none"/>
          <w:lang w:val="vi-VN"/>
        </w:rPr>
        <w:tab/>
      </w:r>
      <w:r>
        <w:rPr>
          <w:rFonts w:hint="default" w:ascii="Times New Roman" w:hAnsi="Times New Roman" w:cs="Times New Roman"/>
          <w:sz w:val="26"/>
          <w:szCs w:val="26"/>
          <w:highlight w:val="none"/>
        </w:rPr>
        <w:t xml:space="preserve">    C. harsh       </w:t>
      </w:r>
      <w:r>
        <w:rPr>
          <w:rFonts w:hint="default" w:ascii="Times New Roman" w:hAnsi="Times New Roman" w:cs="Times New Roman"/>
          <w:sz w:val="26"/>
          <w:szCs w:val="26"/>
          <w:highlight w:val="none"/>
          <w:lang w:val="vi-VN"/>
        </w:rPr>
        <w:tab/>
      </w:r>
      <w:r>
        <w:rPr>
          <w:rFonts w:hint="default" w:ascii="Times New Roman" w:hAnsi="Times New Roman" w:cs="Times New Roman"/>
          <w:sz w:val="26"/>
          <w:szCs w:val="26"/>
          <w:highlight w:val="none"/>
        </w:rPr>
        <w:t xml:space="preserve">    D. friendly</w:t>
      </w:r>
    </w:p>
    <w:p w14:paraId="6C855E67">
      <w:pPr>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rFonts w:hint="default" w:ascii="Times New Roman" w:hAnsi="Times New Roman" w:cs="Times New Roman"/>
          <w:b/>
          <w:bCs/>
          <w:i/>
          <w:iCs/>
          <w:sz w:val="26"/>
          <w:szCs w:val="26"/>
          <w:highlight w:val="none"/>
        </w:rPr>
      </w:pPr>
      <w:r>
        <w:rPr>
          <w:rFonts w:hint="default" w:ascii="Times New Roman" w:hAnsi="Times New Roman" w:cs="Times New Roman"/>
          <w:b/>
          <w:bCs/>
          <w:i/>
          <w:iCs/>
          <w:sz w:val="26"/>
          <w:szCs w:val="26"/>
          <w:highlight w:val="none"/>
        </w:rPr>
        <w:t>Choose the best option A, B, C, or D to indicate the word(s) OPPOSITE in meaning to the underlined word(s) in each of the following questions.</w:t>
      </w:r>
    </w:p>
    <w:p w14:paraId="44DD1327">
      <w:pPr>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rFonts w:hint="default" w:ascii="Times New Roman" w:hAnsi="Times New Roman" w:cs="Times New Roman"/>
          <w:sz w:val="26"/>
          <w:szCs w:val="26"/>
          <w:highlight w:val="none"/>
        </w:rPr>
      </w:pPr>
      <w:r>
        <w:rPr>
          <w:rFonts w:hint="default" w:ascii="Times New Roman" w:hAnsi="Times New Roman" w:cs="Times New Roman"/>
          <w:b/>
          <w:bCs/>
          <w:sz w:val="26"/>
          <w:szCs w:val="26"/>
          <w:highlight w:val="none"/>
          <w:lang w:val="vi-VN"/>
        </w:rPr>
        <w:t>18</w:t>
      </w:r>
      <w:r>
        <w:rPr>
          <w:rFonts w:hint="default" w:ascii="Times New Roman" w:hAnsi="Times New Roman" w:cs="Times New Roman"/>
          <w:sz w:val="26"/>
          <w:szCs w:val="26"/>
          <w:highlight w:val="none"/>
        </w:rPr>
        <w:t xml:space="preserve">. I think he’s a little </w:t>
      </w:r>
      <w:r>
        <w:rPr>
          <w:rFonts w:hint="default" w:ascii="Times New Roman" w:hAnsi="Times New Roman" w:cs="Times New Roman"/>
          <w:b/>
          <w:bCs/>
          <w:sz w:val="26"/>
          <w:szCs w:val="26"/>
          <w:highlight w:val="none"/>
          <w:u w:val="single"/>
        </w:rPr>
        <w:t>weary</w:t>
      </w:r>
      <w:r>
        <w:rPr>
          <w:rFonts w:hint="default" w:ascii="Times New Roman" w:hAnsi="Times New Roman" w:cs="Times New Roman"/>
          <w:sz w:val="26"/>
          <w:szCs w:val="26"/>
          <w:highlight w:val="none"/>
        </w:rPr>
        <w:t xml:space="preserve"> after his long journey.</w:t>
      </w:r>
    </w:p>
    <w:p w14:paraId="265F0426">
      <w:pPr>
        <w:keepNext w:val="0"/>
        <w:keepLines w:val="0"/>
        <w:pageBreakBefore w:val="0"/>
        <w:widowControl/>
        <w:kinsoku/>
        <w:wordWrap/>
        <w:overflowPunct/>
        <w:topLinePunct w:val="0"/>
        <w:autoSpaceDE/>
        <w:autoSpaceDN/>
        <w:bidi w:val="0"/>
        <w:adjustRightInd/>
        <w:snapToGrid/>
        <w:spacing w:before="181" w:beforeLines="50" w:after="181" w:afterLines="50" w:line="276" w:lineRule="auto"/>
        <w:ind w:firstLine="720" w:firstLineChars="0"/>
        <w:textAlignment w:val="auto"/>
        <w:rPr>
          <w:rFonts w:hint="default" w:ascii="Times New Roman" w:hAnsi="Times New Roman" w:cs="Times New Roman"/>
          <w:sz w:val="26"/>
          <w:szCs w:val="26"/>
          <w:highlight w:val="none"/>
        </w:rPr>
      </w:pPr>
      <w:r>
        <w:rPr>
          <w:rFonts w:hint="default" w:ascii="Times New Roman" w:hAnsi="Times New Roman" w:cs="Times New Roman"/>
          <w:sz w:val="26"/>
          <w:szCs w:val="26"/>
          <w:highlight w:val="none"/>
        </w:rPr>
        <w:t xml:space="preserve">A. exhausted    </w:t>
      </w:r>
      <w:r>
        <w:rPr>
          <w:rFonts w:hint="default" w:ascii="Times New Roman" w:hAnsi="Times New Roman" w:cs="Times New Roman"/>
          <w:sz w:val="26"/>
          <w:szCs w:val="26"/>
          <w:highlight w:val="none"/>
          <w:lang w:val="vi-VN"/>
        </w:rPr>
        <w:tab/>
      </w:r>
      <w:r>
        <w:rPr>
          <w:rFonts w:hint="default" w:ascii="Times New Roman" w:hAnsi="Times New Roman" w:cs="Times New Roman"/>
          <w:sz w:val="26"/>
          <w:szCs w:val="26"/>
          <w:highlight w:val="none"/>
        </w:rPr>
        <w:t xml:space="preserve">   B. apathetic</w:t>
      </w:r>
      <w:r>
        <w:rPr>
          <w:rFonts w:hint="default" w:ascii="Times New Roman" w:hAnsi="Times New Roman" w:cs="Times New Roman"/>
          <w:sz w:val="26"/>
          <w:szCs w:val="26"/>
          <w:highlight w:val="none"/>
          <w:lang w:val="vi-VN"/>
        </w:rPr>
        <w:tab/>
      </w:r>
      <w:r>
        <w:rPr>
          <w:rFonts w:hint="default" w:ascii="Times New Roman" w:hAnsi="Times New Roman" w:cs="Times New Roman"/>
          <w:sz w:val="26"/>
          <w:szCs w:val="26"/>
          <w:highlight w:val="none"/>
          <w:lang w:val="vi-VN"/>
        </w:rPr>
        <w:tab/>
      </w:r>
      <w:r>
        <w:rPr>
          <w:rFonts w:hint="default" w:ascii="Times New Roman" w:hAnsi="Times New Roman" w:cs="Times New Roman"/>
          <w:sz w:val="26"/>
          <w:szCs w:val="26"/>
          <w:highlight w:val="none"/>
        </w:rPr>
        <w:t xml:space="preserve">   C. pessimistic </w:t>
      </w:r>
      <w:r>
        <w:rPr>
          <w:rFonts w:hint="default" w:ascii="Times New Roman" w:hAnsi="Times New Roman" w:cs="Times New Roman"/>
          <w:sz w:val="26"/>
          <w:szCs w:val="26"/>
          <w:highlight w:val="none"/>
          <w:lang w:val="vi-VN"/>
        </w:rPr>
        <w:tab/>
      </w:r>
      <w:r>
        <w:rPr>
          <w:rFonts w:hint="default" w:ascii="Times New Roman" w:hAnsi="Times New Roman" w:cs="Times New Roman"/>
          <w:sz w:val="26"/>
          <w:szCs w:val="26"/>
          <w:highlight w:val="none"/>
        </w:rPr>
        <w:t xml:space="preserve">    </w:t>
      </w:r>
      <w:r>
        <w:rPr>
          <w:rFonts w:hint="default" w:ascii="Times New Roman" w:hAnsi="Times New Roman" w:cs="Times New Roman"/>
          <w:sz w:val="26"/>
          <w:szCs w:val="26"/>
          <w:highlight w:val="none"/>
        </w:rPr>
        <w:t>D. energized</w:t>
      </w:r>
    </w:p>
    <w:p w14:paraId="0EDC06A2">
      <w:pPr>
        <w:keepNext w:val="0"/>
        <w:keepLines w:val="0"/>
        <w:pageBreakBefore w:val="0"/>
        <w:widowControl/>
        <w:kinsoku/>
        <w:wordWrap/>
        <w:overflowPunct/>
        <w:topLinePunct w:val="0"/>
        <w:autoSpaceDE/>
        <w:autoSpaceDN/>
        <w:bidi w:val="0"/>
        <w:adjustRightInd/>
        <w:snapToGrid/>
        <w:spacing w:before="181" w:beforeLines="50" w:after="181" w:afterLines="50" w:line="240" w:lineRule="auto"/>
        <w:textAlignment w:val="auto"/>
        <w:rPr>
          <w:rFonts w:hint="default" w:ascii="Times New Roman" w:hAnsi="Times New Roman" w:cs="Times New Roman"/>
          <w:sz w:val="26"/>
          <w:szCs w:val="26"/>
          <w:highlight w:val="none"/>
        </w:rPr>
      </w:pPr>
      <w:r>
        <w:rPr>
          <w:rFonts w:hint="default" w:ascii="Times New Roman" w:hAnsi="Times New Roman" w:cs="Times New Roman"/>
          <w:b/>
          <w:bCs/>
          <w:sz w:val="26"/>
          <w:szCs w:val="26"/>
          <w:highlight w:val="none"/>
          <w:lang w:val="vi-VN"/>
        </w:rPr>
        <w:t>19</w:t>
      </w:r>
      <w:r>
        <w:rPr>
          <w:rFonts w:hint="default" w:ascii="Times New Roman" w:hAnsi="Times New Roman" w:cs="Times New Roman"/>
          <w:b/>
          <w:bCs/>
          <w:sz w:val="26"/>
          <w:szCs w:val="26"/>
          <w:highlight w:val="none"/>
        </w:rPr>
        <w:t>.</w:t>
      </w:r>
      <w:r>
        <w:rPr>
          <w:rFonts w:hint="default" w:ascii="Times New Roman" w:hAnsi="Times New Roman" w:cs="Times New Roman"/>
          <w:sz w:val="26"/>
          <w:szCs w:val="26"/>
          <w:highlight w:val="none"/>
        </w:rPr>
        <w:t xml:space="preserve"> He did not </w:t>
      </w:r>
      <w:r>
        <w:rPr>
          <w:rFonts w:hint="default" w:ascii="Times New Roman" w:hAnsi="Times New Roman" w:cs="Times New Roman"/>
          <w:b/>
          <w:bCs/>
          <w:sz w:val="26"/>
          <w:szCs w:val="26"/>
          <w:highlight w:val="none"/>
          <w:u w:val="single"/>
        </w:rPr>
        <w:t>see eye to eye</w:t>
      </w:r>
      <w:r>
        <w:rPr>
          <w:rFonts w:hint="default" w:ascii="Times New Roman" w:hAnsi="Times New Roman" w:cs="Times New Roman"/>
          <w:sz w:val="26"/>
          <w:szCs w:val="26"/>
          <w:highlight w:val="none"/>
        </w:rPr>
        <w:t xml:space="preserve"> with us about the concept of alternate universes for this work of fiction.</w:t>
      </w:r>
    </w:p>
    <w:p w14:paraId="309DF960">
      <w:pPr>
        <w:keepNext w:val="0"/>
        <w:keepLines w:val="0"/>
        <w:pageBreakBefore w:val="0"/>
        <w:widowControl/>
        <w:kinsoku/>
        <w:wordWrap/>
        <w:overflowPunct/>
        <w:topLinePunct w:val="0"/>
        <w:autoSpaceDE/>
        <w:autoSpaceDN/>
        <w:bidi w:val="0"/>
        <w:adjustRightInd/>
        <w:snapToGrid/>
        <w:spacing w:before="181" w:beforeLines="50" w:after="181" w:afterLines="50" w:line="240" w:lineRule="auto"/>
        <w:ind w:firstLine="720" w:firstLineChars="0"/>
        <w:textAlignment w:val="auto"/>
        <w:rPr>
          <w:rFonts w:hint="default" w:ascii="Times New Roman" w:hAnsi="Times New Roman" w:cs="Times New Roman"/>
          <w:sz w:val="26"/>
          <w:szCs w:val="26"/>
          <w:highlight w:val="none"/>
        </w:rPr>
      </w:pPr>
      <w:r>
        <w:rPr>
          <w:rFonts w:hint="default" w:ascii="Times New Roman" w:hAnsi="Times New Roman" w:cs="Times New Roman"/>
          <w:sz w:val="26"/>
          <w:szCs w:val="26"/>
          <w:highlight w:val="none"/>
        </w:rPr>
        <w:t xml:space="preserve">A. concur     </w:t>
      </w:r>
      <w:r>
        <w:rPr>
          <w:rFonts w:hint="default" w:ascii="Times New Roman" w:hAnsi="Times New Roman" w:cs="Times New Roman"/>
          <w:sz w:val="26"/>
          <w:szCs w:val="26"/>
          <w:highlight w:val="none"/>
          <w:lang w:val="vi-VN"/>
        </w:rPr>
        <w:tab/>
      </w:r>
      <w:r>
        <w:rPr>
          <w:rFonts w:hint="default" w:ascii="Times New Roman" w:hAnsi="Times New Roman" w:cs="Times New Roman"/>
          <w:sz w:val="26"/>
          <w:szCs w:val="26"/>
          <w:highlight w:val="none"/>
        </w:rPr>
        <w:t xml:space="preserve">  </w:t>
      </w:r>
      <w:r>
        <w:rPr>
          <w:rFonts w:hint="default" w:ascii="Times New Roman" w:hAnsi="Times New Roman" w:cs="Times New Roman"/>
          <w:sz w:val="26"/>
          <w:szCs w:val="26"/>
          <w:highlight w:val="none"/>
          <w:lang w:val="vi-VN"/>
        </w:rPr>
        <w:tab/>
      </w:r>
      <w:r>
        <w:rPr>
          <w:rFonts w:hint="default" w:ascii="Times New Roman" w:hAnsi="Times New Roman" w:cs="Times New Roman"/>
          <w:sz w:val="26"/>
          <w:szCs w:val="26"/>
          <w:highlight w:val="none"/>
        </w:rPr>
        <w:t xml:space="preserve"> </w:t>
      </w:r>
      <w:r>
        <w:rPr>
          <w:rFonts w:hint="default" w:ascii="Times New Roman" w:hAnsi="Times New Roman" w:cs="Times New Roman"/>
          <w:sz w:val="26"/>
          <w:szCs w:val="26"/>
          <w:highlight w:val="none"/>
        </w:rPr>
        <w:t xml:space="preserve">  B. disagree   </w:t>
      </w:r>
      <w:r>
        <w:rPr>
          <w:rFonts w:hint="default" w:ascii="Times New Roman" w:hAnsi="Times New Roman" w:cs="Times New Roman"/>
          <w:sz w:val="26"/>
          <w:szCs w:val="26"/>
          <w:highlight w:val="none"/>
        </w:rPr>
        <w:t xml:space="preserve">  </w:t>
      </w:r>
      <w:r>
        <w:rPr>
          <w:rFonts w:hint="default" w:ascii="Times New Roman" w:hAnsi="Times New Roman" w:cs="Times New Roman"/>
          <w:sz w:val="26"/>
          <w:szCs w:val="26"/>
          <w:highlight w:val="none"/>
          <w:lang w:val="vi-VN"/>
        </w:rPr>
        <w:tab/>
      </w:r>
      <w:r>
        <w:rPr>
          <w:rFonts w:hint="default" w:ascii="Times New Roman" w:hAnsi="Times New Roman" w:cs="Times New Roman"/>
          <w:sz w:val="26"/>
          <w:szCs w:val="26"/>
          <w:highlight w:val="none"/>
          <w:lang w:val="vi-VN"/>
        </w:rPr>
        <w:t xml:space="preserve">   </w:t>
      </w:r>
      <w:r>
        <w:rPr>
          <w:rFonts w:hint="default" w:ascii="Times New Roman" w:hAnsi="Times New Roman" w:cs="Times New Roman"/>
          <w:sz w:val="26"/>
          <w:szCs w:val="26"/>
          <w:highlight w:val="none"/>
        </w:rPr>
        <w:t xml:space="preserve">C. hesitate        </w:t>
      </w:r>
      <w:r>
        <w:rPr>
          <w:rFonts w:hint="default" w:ascii="Times New Roman" w:hAnsi="Times New Roman" w:cs="Times New Roman"/>
          <w:sz w:val="26"/>
          <w:szCs w:val="26"/>
          <w:highlight w:val="none"/>
          <w:lang w:val="vi-VN"/>
        </w:rPr>
        <w:tab/>
      </w:r>
      <w:r>
        <w:rPr>
          <w:rFonts w:hint="default" w:ascii="Times New Roman" w:hAnsi="Times New Roman" w:cs="Times New Roman"/>
          <w:sz w:val="26"/>
          <w:szCs w:val="26"/>
          <w:highlight w:val="none"/>
          <w:lang w:val="vi-VN"/>
        </w:rPr>
        <w:t xml:space="preserve">     </w:t>
      </w:r>
      <w:r>
        <w:rPr>
          <w:rFonts w:hint="default" w:ascii="Times New Roman" w:hAnsi="Times New Roman" w:cs="Times New Roman"/>
          <w:sz w:val="26"/>
          <w:szCs w:val="26"/>
          <w:highlight w:val="none"/>
        </w:rPr>
        <w:t>D. decide</w:t>
      </w:r>
    </w:p>
    <w:tbl>
      <w:tblPr>
        <w:tblStyle w:val="12"/>
        <w:tblpPr w:leftFromText="180" w:rightFromText="180" w:vertAnchor="text" w:horzAnchor="page" w:tblpX="1226" w:tblpY="20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2035"/>
        <w:gridCol w:w="2037"/>
        <w:gridCol w:w="2037"/>
      </w:tblGrid>
      <w:tr w14:paraId="7B2AC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5" w:type="dxa"/>
            <w:tcBorders>
              <w:top w:val="single" w:color="auto" w:sz="4" w:space="0"/>
              <w:left w:val="single" w:color="auto" w:sz="4" w:space="0"/>
              <w:bottom w:val="single" w:color="auto" w:sz="4" w:space="0"/>
              <w:right w:val="single" w:color="auto" w:sz="4" w:space="0"/>
            </w:tcBorders>
          </w:tcPr>
          <w:p w14:paraId="20F1F83B">
            <w:pPr>
              <w:spacing w:before="100" w:beforeAutospacing="1" w:after="0" w:line="360" w:lineRule="auto"/>
              <w:contextualSpacing/>
              <w:rPr>
                <w:rFonts w:hint="default" w:ascii="Times New Roman" w:hAnsi="Times New Roman" w:eastAsia="Calibri" w:cs="Times New Roman"/>
                <w:b/>
                <w:bCs/>
                <w:sz w:val="28"/>
                <w:szCs w:val="28"/>
                <w:highlight w:val="none"/>
                <w:lang w:val="vi-VN"/>
              </w:rPr>
            </w:pPr>
            <w:r>
              <w:rPr>
                <w:rFonts w:hint="default" w:eastAsia="Calibri" w:cs="Times New Roman"/>
                <w:b/>
                <w:bCs/>
                <w:sz w:val="28"/>
                <w:szCs w:val="28"/>
                <w:highlight w:val="none"/>
                <w:lang w:val="vi-VN"/>
              </w:rPr>
              <w:t>16</w:t>
            </w:r>
            <w:r>
              <w:rPr>
                <w:rFonts w:ascii="Times New Roman" w:hAnsi="Times New Roman" w:eastAsia="Calibri" w:cs="Times New Roman"/>
                <w:b/>
                <w:bCs/>
                <w:sz w:val="28"/>
                <w:szCs w:val="28"/>
                <w:highlight w:val="none"/>
              </w:rPr>
              <w:t>.</w:t>
            </w:r>
          </w:p>
        </w:tc>
        <w:tc>
          <w:tcPr>
            <w:tcW w:w="2035" w:type="dxa"/>
            <w:tcBorders>
              <w:top w:val="single" w:color="auto" w:sz="4" w:space="0"/>
              <w:left w:val="nil"/>
              <w:bottom w:val="single" w:color="auto" w:sz="4" w:space="0"/>
              <w:right w:val="single" w:color="auto" w:sz="4" w:space="0"/>
            </w:tcBorders>
          </w:tcPr>
          <w:p w14:paraId="0F7E66ED">
            <w:pPr>
              <w:spacing w:before="100" w:beforeAutospacing="1" w:after="0" w:line="360" w:lineRule="auto"/>
              <w:contextualSpacing/>
              <w:rPr>
                <w:rFonts w:hint="default" w:ascii="Times New Roman" w:hAnsi="Times New Roman" w:eastAsia="Calibri" w:cs="Times New Roman"/>
                <w:b/>
                <w:bCs/>
                <w:sz w:val="28"/>
                <w:szCs w:val="28"/>
                <w:highlight w:val="none"/>
                <w:lang w:val="vi-VN"/>
              </w:rPr>
            </w:pPr>
            <w:r>
              <w:rPr>
                <w:rFonts w:hint="default" w:eastAsia="Calibri" w:cs="Times New Roman"/>
                <w:b/>
                <w:bCs/>
                <w:sz w:val="28"/>
                <w:szCs w:val="28"/>
                <w:highlight w:val="none"/>
                <w:lang w:val="vi-VN"/>
              </w:rPr>
              <w:t>17</w:t>
            </w:r>
            <w:r>
              <w:rPr>
                <w:rFonts w:ascii="Times New Roman" w:hAnsi="Times New Roman" w:eastAsia="Calibri" w:cs="Times New Roman"/>
                <w:b/>
                <w:bCs/>
                <w:sz w:val="28"/>
                <w:szCs w:val="28"/>
                <w:highlight w:val="none"/>
              </w:rPr>
              <w:t>.</w:t>
            </w:r>
          </w:p>
        </w:tc>
        <w:tc>
          <w:tcPr>
            <w:tcW w:w="2037" w:type="dxa"/>
            <w:tcBorders>
              <w:top w:val="single" w:color="auto" w:sz="4" w:space="0"/>
              <w:left w:val="nil"/>
              <w:bottom w:val="single" w:color="auto" w:sz="4" w:space="0"/>
              <w:right w:val="single" w:color="auto" w:sz="4" w:space="0"/>
            </w:tcBorders>
          </w:tcPr>
          <w:p w14:paraId="0DCED159">
            <w:pPr>
              <w:spacing w:before="100" w:beforeAutospacing="1" w:after="0" w:line="360" w:lineRule="auto"/>
              <w:contextualSpacing/>
              <w:rPr>
                <w:rFonts w:hint="default" w:ascii="Times New Roman" w:hAnsi="Times New Roman" w:eastAsia="Calibri" w:cs="Times New Roman"/>
                <w:b/>
                <w:bCs/>
                <w:sz w:val="28"/>
                <w:szCs w:val="28"/>
                <w:highlight w:val="none"/>
                <w:lang w:val="vi-VN"/>
              </w:rPr>
            </w:pPr>
            <w:r>
              <w:rPr>
                <w:rFonts w:hint="default" w:eastAsia="Calibri" w:cs="Times New Roman"/>
                <w:b/>
                <w:bCs/>
                <w:sz w:val="28"/>
                <w:szCs w:val="28"/>
                <w:highlight w:val="none"/>
                <w:lang w:val="vi-VN"/>
              </w:rPr>
              <w:t>18</w:t>
            </w:r>
            <w:r>
              <w:rPr>
                <w:rFonts w:ascii="Times New Roman" w:hAnsi="Times New Roman" w:eastAsia="Calibri" w:cs="Times New Roman"/>
                <w:b/>
                <w:bCs/>
                <w:sz w:val="28"/>
                <w:szCs w:val="28"/>
                <w:highlight w:val="none"/>
              </w:rPr>
              <w:t>.</w:t>
            </w:r>
          </w:p>
        </w:tc>
        <w:tc>
          <w:tcPr>
            <w:tcW w:w="2037" w:type="dxa"/>
            <w:tcBorders>
              <w:top w:val="single" w:color="auto" w:sz="4" w:space="0"/>
              <w:left w:val="nil"/>
              <w:bottom w:val="single" w:color="auto" w:sz="4" w:space="0"/>
              <w:right w:val="single" w:color="auto" w:sz="4" w:space="0"/>
            </w:tcBorders>
          </w:tcPr>
          <w:p w14:paraId="1E013FA8">
            <w:pPr>
              <w:spacing w:before="100" w:beforeAutospacing="1" w:after="0" w:line="360" w:lineRule="auto"/>
              <w:contextualSpacing/>
              <w:rPr>
                <w:rFonts w:hint="default" w:ascii="Times New Roman" w:hAnsi="Times New Roman" w:eastAsia="Calibri" w:cs="Times New Roman"/>
                <w:b/>
                <w:bCs/>
                <w:sz w:val="28"/>
                <w:szCs w:val="28"/>
                <w:highlight w:val="none"/>
                <w:lang w:val="vi-VN"/>
              </w:rPr>
            </w:pPr>
            <w:r>
              <w:rPr>
                <w:rFonts w:hint="default" w:eastAsia="Calibri" w:cs="Times New Roman"/>
                <w:b/>
                <w:bCs/>
                <w:sz w:val="28"/>
                <w:szCs w:val="28"/>
                <w:highlight w:val="none"/>
                <w:lang w:val="vi-VN"/>
              </w:rPr>
              <w:t>19</w:t>
            </w:r>
            <w:r>
              <w:rPr>
                <w:rFonts w:ascii="Times New Roman" w:hAnsi="Times New Roman" w:eastAsia="Calibri" w:cs="Times New Roman"/>
                <w:b/>
                <w:bCs/>
                <w:sz w:val="28"/>
                <w:szCs w:val="28"/>
                <w:highlight w:val="none"/>
              </w:rPr>
              <w:t>.</w:t>
            </w:r>
          </w:p>
        </w:tc>
      </w:tr>
    </w:tbl>
    <w:p w14:paraId="2E997218">
      <w:pPr>
        <w:keepNext w:val="0"/>
        <w:keepLines w:val="0"/>
        <w:pageBreakBefore w:val="0"/>
        <w:widowControl/>
        <w:kinsoku/>
        <w:wordWrap/>
        <w:overflowPunct/>
        <w:topLinePunct w:val="0"/>
        <w:autoSpaceDE/>
        <w:autoSpaceDN/>
        <w:bidi w:val="0"/>
        <w:adjustRightInd/>
        <w:snapToGrid/>
        <w:spacing w:before="181" w:beforeLines="50" w:after="181" w:afterLines="50" w:line="276" w:lineRule="auto"/>
        <w:ind w:firstLine="720" w:firstLineChars="0"/>
        <w:textAlignment w:val="auto"/>
        <w:rPr>
          <w:rFonts w:hint="default" w:ascii="Times New Roman" w:hAnsi="Times New Roman" w:cs="Times New Roman"/>
          <w:sz w:val="26"/>
          <w:szCs w:val="26"/>
          <w:highlight w:val="none"/>
        </w:rPr>
      </w:pPr>
    </w:p>
    <w:p w14:paraId="181A3F0C">
      <w:pPr>
        <w:keepNext w:val="0"/>
        <w:keepLines w:val="0"/>
        <w:pageBreakBefore w:val="0"/>
        <w:widowControl/>
        <w:kinsoku/>
        <w:wordWrap/>
        <w:overflowPunct/>
        <w:topLinePunct w:val="0"/>
        <w:autoSpaceDE/>
        <w:autoSpaceDN/>
        <w:bidi w:val="0"/>
        <w:adjustRightInd/>
        <w:snapToGrid/>
        <w:spacing w:before="181" w:beforeLines="50" w:after="181" w:afterLines="50" w:line="276" w:lineRule="auto"/>
        <w:ind w:firstLine="720" w:firstLineChars="0"/>
        <w:textAlignment w:val="auto"/>
        <w:rPr>
          <w:rFonts w:hint="default" w:ascii="Times New Roman" w:hAnsi="Times New Roman" w:cs="Times New Roman"/>
          <w:sz w:val="26"/>
          <w:szCs w:val="26"/>
          <w:highlight w:val="none"/>
        </w:rPr>
      </w:pPr>
    </w:p>
    <w:p w14:paraId="4B494A6C">
      <w:pPr>
        <w:spacing w:after="0" w:line="273" w:lineRule="auto"/>
        <w:contextualSpacing/>
        <w:jc w:val="both"/>
        <w:rPr>
          <w:rFonts w:ascii="Times New Roman" w:hAnsi="Times New Roman" w:eastAsia="Times New Roman" w:cs="Times New Roman"/>
          <w:b/>
          <w:i/>
          <w:sz w:val="26"/>
          <w:szCs w:val="26"/>
          <w:highlight w:val="none"/>
        </w:rPr>
      </w:pPr>
      <w:r>
        <w:rPr>
          <w:rFonts w:hint="default" w:cs="Times New Roman"/>
          <w:b/>
          <w:bCs/>
          <w:i w:val="0"/>
          <w:iCs w:val="0"/>
          <w:sz w:val="26"/>
          <w:szCs w:val="26"/>
          <w:highlight w:val="none"/>
          <w:lang w:val="vi-VN"/>
        </w:rPr>
        <w:t>Part</w:t>
      </w:r>
      <w:r>
        <w:rPr>
          <w:rFonts w:hint="default" w:ascii="Times New Roman" w:hAnsi="Times New Roman" w:cs="Times New Roman"/>
          <w:b/>
          <w:bCs/>
          <w:i w:val="0"/>
          <w:iCs w:val="0"/>
          <w:sz w:val="26"/>
          <w:szCs w:val="26"/>
          <w:highlight w:val="none"/>
          <w:lang w:val="vi-VN"/>
        </w:rPr>
        <w:t xml:space="preserve"> </w:t>
      </w:r>
      <w:r>
        <w:rPr>
          <w:rFonts w:hint="default" w:cs="Times New Roman"/>
          <w:b/>
          <w:bCs/>
          <w:i w:val="0"/>
          <w:iCs w:val="0"/>
          <w:sz w:val="26"/>
          <w:szCs w:val="26"/>
          <w:highlight w:val="none"/>
          <w:lang w:val="vi-VN"/>
        </w:rPr>
        <w:t xml:space="preserve">3. </w:t>
      </w:r>
      <w:r>
        <w:rPr>
          <w:rFonts w:hint="default" w:ascii="Times New Roman" w:hAnsi="Times New Roman" w:cs="Times New Roman"/>
          <w:b/>
          <w:i/>
          <w:sz w:val="26"/>
          <w:szCs w:val="26"/>
          <w:highlight w:val="none"/>
        </w:rPr>
        <w:t>Supply the correct forms of the words in the capital letters</w:t>
      </w:r>
      <w:r>
        <w:rPr>
          <w:rFonts w:hint="default" w:cs="Times New Roman"/>
          <w:b/>
          <w:i/>
          <w:sz w:val="26"/>
          <w:szCs w:val="26"/>
          <w:highlight w:val="none"/>
          <w:lang w:val="vi-VN"/>
        </w:rPr>
        <w:t xml:space="preserve"> </w:t>
      </w:r>
      <w:r>
        <w:rPr>
          <w:rFonts w:ascii="Times New Roman" w:hAnsi="Times New Roman" w:eastAsia="Times New Roman" w:cs="Times New Roman"/>
          <w:b/>
          <w:i/>
          <w:sz w:val="26"/>
          <w:szCs w:val="26"/>
          <w:highlight w:val="none"/>
        </w:rPr>
        <w:t>(1.</w:t>
      </w:r>
      <w:r>
        <w:rPr>
          <w:rFonts w:hint="default" w:eastAsia="Times New Roman" w:cs="Times New Roman"/>
          <w:b/>
          <w:i/>
          <w:sz w:val="26"/>
          <w:szCs w:val="26"/>
          <w:highlight w:val="none"/>
          <w:lang w:val="vi-VN"/>
        </w:rPr>
        <w:t>4</w:t>
      </w:r>
      <w:r>
        <w:rPr>
          <w:rFonts w:ascii="Times New Roman" w:hAnsi="Times New Roman" w:eastAsia="Times New Roman" w:cs="Times New Roman"/>
          <w:b/>
          <w:i/>
          <w:sz w:val="26"/>
          <w:szCs w:val="26"/>
          <w:highlight w:val="none"/>
        </w:rPr>
        <w:t xml:space="preserve"> point)</w:t>
      </w:r>
    </w:p>
    <w:p w14:paraId="1563BCBD">
      <w:pPr>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276" w:lineRule="auto"/>
        <w:textAlignment w:val="auto"/>
        <w:rPr>
          <w:rFonts w:hint="default" w:ascii="Times New Roman" w:hAnsi="Times New Roman" w:cs="Times New Roman"/>
          <w:sz w:val="26"/>
          <w:szCs w:val="26"/>
          <w:highlight w:val="none"/>
        </w:rPr>
      </w:pPr>
      <w:r>
        <w:rPr>
          <w:rFonts w:hint="default" w:ascii="Times New Roman" w:hAnsi="Times New Roman" w:cs="Times New Roman"/>
          <w:b/>
          <w:bCs/>
          <w:color w:val="0A0A0A"/>
          <w:sz w:val="26"/>
          <w:szCs w:val="26"/>
          <w:highlight w:val="none"/>
          <w:shd w:val="clear" w:color="auto" w:fill="FFFFFF"/>
          <w:lang w:val="vi-VN"/>
        </w:rPr>
        <w:t>20.</w:t>
      </w:r>
      <w:r>
        <w:rPr>
          <w:rFonts w:hint="default" w:ascii="Times New Roman" w:hAnsi="Times New Roman" w:cs="Times New Roman"/>
          <w:color w:val="0A0A0A"/>
          <w:sz w:val="26"/>
          <w:szCs w:val="26"/>
          <w:highlight w:val="none"/>
          <w:shd w:val="clear" w:color="auto" w:fill="FFFFFF"/>
          <w:lang w:val="vi-VN"/>
        </w:rPr>
        <w:t xml:space="preserve"> </w:t>
      </w:r>
      <w:r>
        <w:rPr>
          <w:rFonts w:hint="default" w:ascii="Times New Roman" w:hAnsi="Times New Roman" w:cs="Times New Roman"/>
          <w:color w:val="0A0A0A"/>
          <w:sz w:val="26"/>
          <w:szCs w:val="26"/>
          <w:highlight w:val="none"/>
          <w:shd w:val="clear" w:color="auto" w:fill="FFFFFF"/>
        </w:rPr>
        <w:t xml:space="preserve">She is so </w:t>
      </w:r>
      <w:r>
        <w:rPr>
          <w:rFonts w:hint="default" w:ascii="Times New Roman" w:hAnsi="Times New Roman" w:cs="Times New Roman"/>
          <w:color w:val="0A0A0A"/>
          <w:sz w:val="26"/>
          <w:szCs w:val="26"/>
          <w:highlight w:val="none"/>
          <w:shd w:val="clear" w:color="auto" w:fill="FFFFFF"/>
          <w:lang w:val="vi-VN"/>
        </w:rPr>
        <w:t xml:space="preserve">_________  </w:t>
      </w:r>
      <w:r>
        <w:rPr>
          <w:rFonts w:hint="default" w:ascii="Times New Roman" w:hAnsi="Times New Roman" w:cs="Times New Roman"/>
          <w:color w:val="0A0A0A"/>
          <w:sz w:val="26"/>
          <w:szCs w:val="26"/>
          <w:highlight w:val="none"/>
          <w:shd w:val="clear" w:color="auto" w:fill="FFFFFF"/>
        </w:rPr>
        <w:t xml:space="preserve"> about the new environmental project. (ENTHUSIASM)</w:t>
      </w:r>
      <w:r>
        <w:rPr>
          <w:rFonts w:hint="default" w:ascii="Times New Roman" w:hAnsi="Times New Roman" w:cs="Times New Roman"/>
          <w:color w:val="0A0A0A"/>
          <w:sz w:val="26"/>
          <w:szCs w:val="26"/>
          <w:highlight w:val="none"/>
        </w:rPr>
        <w:br w:type="textWrapping"/>
      </w:r>
      <w:r>
        <w:rPr>
          <w:rFonts w:hint="default" w:ascii="Times New Roman" w:hAnsi="Times New Roman" w:cs="Times New Roman"/>
          <w:b/>
          <w:bCs/>
          <w:color w:val="0A0A0A"/>
          <w:sz w:val="26"/>
          <w:szCs w:val="26"/>
          <w:highlight w:val="none"/>
          <w:lang w:val="vi-VN"/>
        </w:rPr>
        <w:t>21.</w:t>
      </w:r>
      <w:r>
        <w:rPr>
          <w:rFonts w:hint="default" w:ascii="Times New Roman" w:hAnsi="Times New Roman" w:cs="Times New Roman"/>
          <w:color w:val="0A0A0A"/>
          <w:sz w:val="26"/>
          <w:szCs w:val="26"/>
          <w:highlight w:val="none"/>
          <w:shd w:val="clear" w:color="auto" w:fill="FFFFFF"/>
        </w:rPr>
        <w:t xml:space="preserve"> He used quite</w:t>
      </w:r>
      <w:r>
        <w:rPr>
          <w:rFonts w:hint="default" w:ascii="Times New Roman" w:hAnsi="Times New Roman" w:cs="Times New Roman"/>
          <w:color w:val="0A0A0A"/>
          <w:sz w:val="26"/>
          <w:szCs w:val="26"/>
          <w:highlight w:val="none"/>
          <w:shd w:val="clear" w:color="auto" w:fill="FFFFFF"/>
          <w:lang w:val="vi-VN"/>
        </w:rPr>
        <w:t xml:space="preserve"> _________ </w:t>
      </w:r>
      <w:r>
        <w:rPr>
          <w:rFonts w:hint="default" w:ascii="Times New Roman" w:hAnsi="Times New Roman" w:cs="Times New Roman"/>
          <w:color w:val="0A0A0A"/>
          <w:sz w:val="26"/>
          <w:szCs w:val="26"/>
          <w:highlight w:val="none"/>
          <w:shd w:val="clear" w:color="auto" w:fill="FFFFFF"/>
        </w:rPr>
        <w:t xml:space="preserve"> methods in his research. (REVOLUTION)</w:t>
      </w:r>
      <w:r>
        <w:rPr>
          <w:rFonts w:hint="default" w:ascii="Times New Roman" w:hAnsi="Times New Roman" w:cs="Times New Roman"/>
          <w:color w:val="0A0A0A"/>
          <w:sz w:val="26"/>
          <w:szCs w:val="26"/>
          <w:highlight w:val="none"/>
        </w:rPr>
        <w:br w:type="textWrapping"/>
      </w:r>
      <w:r>
        <w:rPr>
          <w:rFonts w:hint="default" w:ascii="Times New Roman" w:hAnsi="Times New Roman" w:cs="Times New Roman"/>
          <w:b/>
          <w:bCs/>
          <w:color w:val="0A0A0A"/>
          <w:sz w:val="26"/>
          <w:szCs w:val="26"/>
          <w:highlight w:val="none"/>
          <w:lang w:val="vi-VN"/>
        </w:rPr>
        <w:t>22.</w:t>
      </w:r>
      <w:r>
        <w:rPr>
          <w:rFonts w:hint="default" w:ascii="Times New Roman" w:hAnsi="Times New Roman" w:cs="Times New Roman"/>
          <w:color w:val="0A0A0A"/>
          <w:sz w:val="26"/>
          <w:szCs w:val="26"/>
          <w:highlight w:val="none"/>
          <w:shd w:val="clear" w:color="auto" w:fill="FFFFFF"/>
        </w:rPr>
        <w:t xml:space="preserve"> The white ceiling</w:t>
      </w:r>
      <w:r>
        <w:rPr>
          <w:rFonts w:hint="default" w:ascii="Times New Roman" w:hAnsi="Times New Roman" w:cs="Times New Roman"/>
          <w:color w:val="0A0A0A"/>
          <w:sz w:val="26"/>
          <w:szCs w:val="26"/>
          <w:highlight w:val="none"/>
          <w:shd w:val="clear" w:color="auto" w:fill="FFFFFF"/>
          <w:lang w:val="vi-VN"/>
        </w:rPr>
        <w:t xml:space="preserve"> ________ </w:t>
      </w:r>
      <w:r>
        <w:rPr>
          <w:rFonts w:hint="default" w:ascii="Times New Roman" w:hAnsi="Times New Roman" w:cs="Times New Roman"/>
          <w:color w:val="0A0A0A"/>
          <w:sz w:val="26"/>
          <w:szCs w:val="26"/>
          <w:highlight w:val="none"/>
          <w:shd w:val="clear" w:color="auto" w:fill="FFFFFF"/>
        </w:rPr>
        <w:t>the room and made it look larger. (LIGHT)</w:t>
      </w:r>
      <w:r>
        <w:rPr>
          <w:rFonts w:hint="default" w:ascii="Times New Roman" w:hAnsi="Times New Roman" w:cs="Times New Roman"/>
          <w:color w:val="0A0A0A"/>
          <w:sz w:val="26"/>
          <w:szCs w:val="26"/>
          <w:highlight w:val="none"/>
        </w:rPr>
        <w:br w:type="textWrapping"/>
      </w:r>
      <w:r>
        <w:rPr>
          <w:rFonts w:hint="default" w:ascii="Times New Roman" w:hAnsi="Times New Roman" w:cs="Times New Roman"/>
          <w:b/>
          <w:bCs/>
          <w:color w:val="0A0A0A"/>
          <w:sz w:val="26"/>
          <w:szCs w:val="26"/>
          <w:highlight w:val="none"/>
          <w:lang w:val="vi-VN"/>
        </w:rPr>
        <w:t>23</w:t>
      </w:r>
      <w:r>
        <w:rPr>
          <w:rFonts w:hint="default" w:ascii="Times New Roman" w:hAnsi="Times New Roman" w:cs="Times New Roman"/>
          <w:b/>
          <w:bCs/>
          <w:color w:val="0A0A0A"/>
          <w:sz w:val="26"/>
          <w:szCs w:val="26"/>
          <w:highlight w:val="none"/>
          <w:shd w:val="clear" w:color="auto" w:fill="FFFFFF"/>
        </w:rPr>
        <w:t>.</w:t>
      </w:r>
      <w:r>
        <w:rPr>
          <w:rFonts w:hint="default" w:ascii="Times New Roman" w:hAnsi="Times New Roman" w:cs="Times New Roman"/>
          <w:color w:val="0A0A0A"/>
          <w:sz w:val="26"/>
          <w:szCs w:val="26"/>
          <w:highlight w:val="none"/>
          <w:shd w:val="clear" w:color="auto" w:fill="FFFFFF"/>
        </w:rPr>
        <w:t xml:space="preserve"> The </w:t>
      </w:r>
      <w:r>
        <w:rPr>
          <w:rFonts w:hint="default" w:ascii="Times New Roman" w:hAnsi="Times New Roman" w:cs="Times New Roman"/>
          <w:color w:val="0A0A0A"/>
          <w:sz w:val="26"/>
          <w:szCs w:val="26"/>
          <w:highlight w:val="none"/>
          <w:shd w:val="clear" w:color="auto" w:fill="FFFFFF"/>
          <w:lang w:val="vi-VN"/>
        </w:rPr>
        <w:t xml:space="preserve">__________ </w:t>
      </w:r>
      <w:r>
        <w:rPr>
          <w:rFonts w:hint="default" w:ascii="Times New Roman" w:hAnsi="Times New Roman" w:cs="Times New Roman"/>
          <w:color w:val="0A0A0A"/>
          <w:sz w:val="26"/>
          <w:szCs w:val="26"/>
          <w:highlight w:val="none"/>
          <w:shd w:val="clear" w:color="auto" w:fill="FFFFFF"/>
        </w:rPr>
        <w:t xml:space="preserve"> is just coming into court</w:t>
      </w:r>
      <w:r>
        <w:rPr>
          <w:rFonts w:hint="default" w:ascii="Times New Roman" w:hAnsi="Times New Roman" w:cs="Times New Roman"/>
          <w:color w:val="0A0A0A"/>
          <w:sz w:val="26"/>
          <w:szCs w:val="26"/>
          <w:highlight w:val="none"/>
          <w:shd w:val="clear" w:color="auto" w:fill="FFFFFF"/>
          <w:lang w:val="vi-VN"/>
        </w:rPr>
        <w:t xml:space="preserve"> to present evidence. </w:t>
      </w:r>
      <w:r>
        <w:rPr>
          <w:rFonts w:hint="default" w:ascii="Times New Roman" w:hAnsi="Times New Roman" w:cs="Times New Roman"/>
          <w:color w:val="0A0A0A"/>
          <w:sz w:val="26"/>
          <w:szCs w:val="26"/>
          <w:highlight w:val="none"/>
          <w:shd w:val="clear" w:color="auto" w:fill="FFFFFF"/>
        </w:rPr>
        <w:t>(PROSECUTE)</w:t>
      </w:r>
      <w:r>
        <w:rPr>
          <w:rFonts w:hint="default" w:ascii="Times New Roman" w:hAnsi="Times New Roman" w:cs="Times New Roman"/>
          <w:color w:val="0A0A0A"/>
          <w:sz w:val="26"/>
          <w:szCs w:val="26"/>
          <w:highlight w:val="none"/>
        </w:rPr>
        <w:br w:type="textWrapping"/>
      </w:r>
      <w:r>
        <w:rPr>
          <w:rFonts w:hint="default" w:ascii="Times New Roman" w:hAnsi="Times New Roman" w:cs="Times New Roman"/>
          <w:b/>
          <w:bCs/>
          <w:color w:val="0A0A0A"/>
          <w:sz w:val="26"/>
          <w:szCs w:val="26"/>
          <w:highlight w:val="none"/>
          <w:lang w:val="vi-VN"/>
        </w:rPr>
        <w:t>24</w:t>
      </w:r>
      <w:r>
        <w:rPr>
          <w:rFonts w:hint="default" w:ascii="Times New Roman" w:hAnsi="Times New Roman" w:cs="Times New Roman"/>
          <w:b/>
          <w:bCs/>
          <w:color w:val="0A0A0A"/>
          <w:sz w:val="26"/>
          <w:szCs w:val="26"/>
          <w:highlight w:val="none"/>
          <w:shd w:val="clear" w:color="auto" w:fill="FFFFFF"/>
        </w:rPr>
        <w:t>.</w:t>
      </w:r>
      <w:r>
        <w:rPr>
          <w:rFonts w:hint="default" w:ascii="Times New Roman" w:hAnsi="Times New Roman" w:cs="Times New Roman"/>
          <w:color w:val="0A0A0A"/>
          <w:sz w:val="26"/>
          <w:szCs w:val="26"/>
          <w:highlight w:val="none"/>
          <w:shd w:val="clear" w:color="auto" w:fill="FFFFFF"/>
        </w:rPr>
        <w:t xml:space="preserve"> Mosquitoes are known to be </w:t>
      </w:r>
      <w:r>
        <w:rPr>
          <w:rFonts w:hint="default" w:ascii="Times New Roman" w:hAnsi="Times New Roman" w:cs="Times New Roman"/>
          <w:color w:val="0A0A0A"/>
          <w:sz w:val="26"/>
          <w:szCs w:val="26"/>
          <w:highlight w:val="none"/>
          <w:shd w:val="clear" w:color="auto" w:fill="FFFFFF"/>
          <w:lang w:val="vi-VN"/>
        </w:rPr>
        <w:t xml:space="preserve">_______ </w:t>
      </w:r>
      <w:r>
        <w:rPr>
          <w:rFonts w:hint="default" w:ascii="Times New Roman" w:hAnsi="Times New Roman" w:cs="Times New Roman"/>
          <w:color w:val="0A0A0A"/>
          <w:sz w:val="26"/>
          <w:szCs w:val="26"/>
          <w:highlight w:val="none"/>
          <w:shd w:val="clear" w:color="auto" w:fill="FFFFFF"/>
        </w:rPr>
        <w:t>of malaria. (CARRY)</w:t>
      </w:r>
      <w:r>
        <w:rPr>
          <w:rFonts w:hint="default" w:ascii="Times New Roman" w:hAnsi="Times New Roman" w:cs="Times New Roman"/>
          <w:color w:val="0A0A0A"/>
          <w:sz w:val="26"/>
          <w:szCs w:val="26"/>
          <w:highlight w:val="none"/>
        </w:rPr>
        <w:br w:type="textWrapping"/>
      </w:r>
      <w:r>
        <w:rPr>
          <w:rFonts w:hint="default" w:ascii="Times New Roman" w:hAnsi="Times New Roman" w:cs="Times New Roman"/>
          <w:b/>
          <w:bCs/>
          <w:color w:val="0A0A0A"/>
          <w:sz w:val="26"/>
          <w:szCs w:val="26"/>
          <w:highlight w:val="none"/>
          <w:lang w:val="vi-VN"/>
        </w:rPr>
        <w:t>25</w:t>
      </w:r>
      <w:r>
        <w:rPr>
          <w:rFonts w:hint="default" w:ascii="Times New Roman" w:hAnsi="Times New Roman" w:cs="Times New Roman"/>
          <w:b/>
          <w:bCs/>
          <w:color w:val="0A0A0A"/>
          <w:sz w:val="26"/>
          <w:szCs w:val="26"/>
          <w:highlight w:val="none"/>
          <w:shd w:val="clear" w:color="auto" w:fill="FFFFFF"/>
        </w:rPr>
        <w:t>.</w:t>
      </w:r>
      <w:r>
        <w:rPr>
          <w:rFonts w:hint="default" w:ascii="Times New Roman" w:hAnsi="Times New Roman" w:cs="Times New Roman"/>
          <w:color w:val="0A0A0A"/>
          <w:sz w:val="26"/>
          <w:szCs w:val="26"/>
          <w:highlight w:val="none"/>
          <w:shd w:val="clear" w:color="auto" w:fill="FFFFFF"/>
        </w:rPr>
        <w:t xml:space="preserve"> We must admit that his arguments were so</w:t>
      </w:r>
      <w:r>
        <w:rPr>
          <w:rFonts w:hint="default" w:ascii="Times New Roman" w:hAnsi="Times New Roman" w:cs="Times New Roman"/>
          <w:color w:val="0A0A0A"/>
          <w:sz w:val="26"/>
          <w:szCs w:val="26"/>
          <w:highlight w:val="none"/>
          <w:shd w:val="clear" w:color="auto" w:fill="FFFFFF"/>
          <w:lang w:val="vi-VN"/>
        </w:rPr>
        <w:t xml:space="preserve"> ________ </w:t>
      </w:r>
      <w:r>
        <w:rPr>
          <w:rFonts w:hint="default" w:ascii="Times New Roman" w:hAnsi="Times New Roman" w:cs="Times New Roman"/>
          <w:color w:val="0A0A0A"/>
          <w:sz w:val="26"/>
          <w:szCs w:val="26"/>
          <w:highlight w:val="none"/>
          <w:shd w:val="clear" w:color="auto" w:fill="FFFFFF"/>
        </w:rPr>
        <w:t xml:space="preserve"> (PERSUADE)</w:t>
      </w:r>
    </w:p>
    <w:p w14:paraId="1C3188D1">
      <w:pPr>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276" w:lineRule="auto"/>
        <w:jc w:val="both"/>
        <w:textAlignment w:val="auto"/>
        <w:rPr>
          <w:rFonts w:hint="default" w:ascii="Times New Roman" w:hAnsi="Times New Roman" w:cs="Times New Roman"/>
          <w:b/>
          <w:sz w:val="26"/>
          <w:szCs w:val="26"/>
          <w:highlight w:val="none"/>
        </w:rPr>
      </w:pPr>
      <w:r>
        <w:rPr>
          <w:rFonts w:hint="default" w:ascii="Times New Roman" w:hAnsi="Times New Roman" w:cs="Times New Roman"/>
          <w:b/>
          <w:bCs/>
          <w:sz w:val="26"/>
          <w:szCs w:val="26"/>
          <w:highlight w:val="none"/>
          <w:lang w:val="vi-VN"/>
        </w:rPr>
        <w:t>26.</w:t>
      </w:r>
      <w:r>
        <w:rPr>
          <w:rFonts w:hint="default" w:ascii="Times New Roman" w:hAnsi="Times New Roman" w:cs="Times New Roman"/>
          <w:sz w:val="26"/>
          <w:szCs w:val="26"/>
          <w:highlight w:val="none"/>
        </w:rPr>
        <w:t xml:space="preserve">The situation is so _________ </w:t>
      </w:r>
      <w:r>
        <w:rPr>
          <w:rFonts w:hint="default" w:ascii="Times New Roman" w:hAnsi="Times New Roman" w:cs="Times New Roman"/>
          <w:b/>
          <w:sz w:val="26"/>
          <w:szCs w:val="26"/>
          <w:highlight w:val="none"/>
        </w:rPr>
        <w:t xml:space="preserve"> </w:t>
      </w:r>
      <w:r>
        <w:rPr>
          <w:rFonts w:hint="default" w:ascii="Times New Roman" w:hAnsi="Times New Roman" w:cs="Times New Roman"/>
          <w:sz w:val="26"/>
          <w:szCs w:val="26"/>
          <w:highlight w:val="none"/>
        </w:rPr>
        <w:t>in some countries now that it is difficult to see any solution.</w:t>
      </w:r>
      <w:r>
        <w:rPr>
          <w:rFonts w:hint="default" w:ascii="Times New Roman" w:hAnsi="Times New Roman" w:cs="Times New Roman"/>
          <w:sz w:val="26"/>
          <w:szCs w:val="26"/>
          <w:highlight w:val="none"/>
          <w:lang w:val="vi-VN"/>
        </w:rPr>
        <w:t xml:space="preserve"> </w:t>
      </w:r>
      <w:r>
        <w:rPr>
          <w:rFonts w:hint="default" w:ascii="Times New Roman" w:hAnsi="Times New Roman" w:cs="Times New Roman"/>
          <w:sz w:val="26"/>
          <w:szCs w:val="26"/>
          <w:highlight w:val="none"/>
        </w:rPr>
        <w:t>(CHAOS</w:t>
      </w:r>
      <w:r>
        <w:rPr>
          <w:rFonts w:hint="default" w:ascii="Times New Roman" w:hAnsi="Times New Roman" w:cs="Times New Roman"/>
          <w:b/>
          <w:sz w:val="26"/>
          <w:szCs w:val="26"/>
          <w:highlight w:val="none"/>
        </w:rPr>
        <w:t>)</w:t>
      </w:r>
    </w:p>
    <w:tbl>
      <w:tblPr>
        <w:tblStyle w:val="111"/>
        <w:tblpPr w:leftFromText="180" w:rightFromText="180" w:vertAnchor="text" w:horzAnchor="page" w:tblpX="1315" w:tblpY="20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52"/>
        <w:gridCol w:w="2513"/>
        <w:gridCol w:w="2433"/>
        <w:gridCol w:w="2292"/>
      </w:tblGrid>
      <w:tr w14:paraId="226F8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Pr>
          <w:p w14:paraId="6F6E7BB8">
            <w:pPr>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276" w:lineRule="auto"/>
              <w:jc w:val="both"/>
              <w:textAlignment w:val="auto"/>
              <w:rPr>
                <w:rFonts w:hint="default" w:ascii="Times New Roman" w:hAnsi="Times New Roman" w:cs="Times New Roman"/>
                <w:b/>
                <w:sz w:val="26"/>
                <w:szCs w:val="26"/>
                <w:highlight w:val="none"/>
                <w:vertAlign w:val="baseline"/>
                <w:lang w:val="vi-VN"/>
              </w:rPr>
            </w:pPr>
            <w:r>
              <w:rPr>
                <w:rFonts w:hint="default" w:ascii="Times New Roman" w:hAnsi="Times New Roman" w:cs="Times New Roman"/>
                <w:b/>
                <w:sz w:val="26"/>
                <w:szCs w:val="26"/>
                <w:highlight w:val="none"/>
                <w:vertAlign w:val="baseline"/>
                <w:lang w:val="vi-VN"/>
              </w:rPr>
              <w:t>20.</w:t>
            </w:r>
          </w:p>
        </w:tc>
        <w:tc>
          <w:tcPr>
            <w:tcW w:w="2513" w:type="dxa"/>
          </w:tcPr>
          <w:p w14:paraId="1D6869D4">
            <w:pPr>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276" w:lineRule="auto"/>
              <w:jc w:val="both"/>
              <w:textAlignment w:val="auto"/>
              <w:rPr>
                <w:rFonts w:hint="default" w:ascii="Times New Roman" w:hAnsi="Times New Roman" w:cs="Times New Roman"/>
                <w:b/>
                <w:sz w:val="26"/>
                <w:szCs w:val="26"/>
                <w:highlight w:val="none"/>
                <w:vertAlign w:val="baseline"/>
                <w:lang w:val="vi-VN"/>
              </w:rPr>
            </w:pPr>
            <w:r>
              <w:rPr>
                <w:rFonts w:hint="default" w:ascii="Times New Roman" w:hAnsi="Times New Roman" w:cs="Times New Roman"/>
                <w:b/>
                <w:sz w:val="26"/>
                <w:szCs w:val="26"/>
                <w:highlight w:val="none"/>
                <w:vertAlign w:val="baseline"/>
                <w:lang w:val="vi-VN"/>
              </w:rPr>
              <w:t>21.</w:t>
            </w:r>
          </w:p>
        </w:tc>
        <w:tc>
          <w:tcPr>
            <w:tcW w:w="2433" w:type="dxa"/>
          </w:tcPr>
          <w:p w14:paraId="47EFBD30">
            <w:pPr>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276" w:lineRule="auto"/>
              <w:jc w:val="both"/>
              <w:textAlignment w:val="auto"/>
              <w:rPr>
                <w:rFonts w:hint="default" w:ascii="Times New Roman" w:hAnsi="Times New Roman" w:cs="Times New Roman"/>
                <w:b/>
                <w:sz w:val="26"/>
                <w:szCs w:val="26"/>
                <w:highlight w:val="none"/>
                <w:vertAlign w:val="baseline"/>
                <w:lang w:val="vi-VN"/>
              </w:rPr>
            </w:pPr>
            <w:r>
              <w:rPr>
                <w:rFonts w:hint="default" w:ascii="Times New Roman" w:hAnsi="Times New Roman" w:cs="Times New Roman"/>
                <w:b/>
                <w:sz w:val="26"/>
                <w:szCs w:val="26"/>
                <w:highlight w:val="none"/>
                <w:vertAlign w:val="baseline"/>
                <w:lang w:val="vi-VN"/>
              </w:rPr>
              <w:t>22.</w:t>
            </w:r>
          </w:p>
        </w:tc>
        <w:tc>
          <w:tcPr>
            <w:tcW w:w="2292" w:type="dxa"/>
          </w:tcPr>
          <w:p w14:paraId="577A4F64">
            <w:pPr>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276" w:lineRule="auto"/>
              <w:jc w:val="both"/>
              <w:textAlignment w:val="auto"/>
              <w:rPr>
                <w:rFonts w:hint="default" w:ascii="Times New Roman" w:hAnsi="Times New Roman" w:cs="Times New Roman"/>
                <w:b/>
                <w:sz w:val="26"/>
                <w:szCs w:val="26"/>
                <w:highlight w:val="none"/>
                <w:vertAlign w:val="baseline"/>
                <w:lang w:val="vi-VN"/>
              </w:rPr>
            </w:pPr>
            <w:r>
              <w:rPr>
                <w:rFonts w:hint="default" w:ascii="Times New Roman" w:hAnsi="Times New Roman" w:cs="Times New Roman"/>
                <w:b/>
                <w:sz w:val="26"/>
                <w:szCs w:val="26"/>
                <w:highlight w:val="none"/>
                <w:vertAlign w:val="baseline"/>
                <w:lang w:val="vi-VN"/>
              </w:rPr>
              <w:t>23.</w:t>
            </w:r>
          </w:p>
        </w:tc>
      </w:tr>
      <w:tr w14:paraId="42746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Pr>
          <w:p w14:paraId="10522B44">
            <w:pPr>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276" w:lineRule="auto"/>
              <w:jc w:val="both"/>
              <w:textAlignment w:val="auto"/>
              <w:rPr>
                <w:rFonts w:hint="default" w:ascii="Times New Roman" w:hAnsi="Times New Roman" w:cs="Times New Roman"/>
                <w:b/>
                <w:sz w:val="26"/>
                <w:szCs w:val="26"/>
                <w:highlight w:val="none"/>
                <w:vertAlign w:val="baseline"/>
                <w:lang w:val="vi-VN"/>
              </w:rPr>
            </w:pPr>
            <w:r>
              <w:rPr>
                <w:rFonts w:hint="default" w:ascii="Times New Roman" w:hAnsi="Times New Roman" w:cs="Times New Roman"/>
                <w:b/>
                <w:sz w:val="26"/>
                <w:szCs w:val="26"/>
                <w:highlight w:val="none"/>
                <w:vertAlign w:val="baseline"/>
                <w:lang w:val="vi-VN"/>
              </w:rPr>
              <w:t>24.</w:t>
            </w:r>
          </w:p>
        </w:tc>
        <w:tc>
          <w:tcPr>
            <w:tcW w:w="2513" w:type="dxa"/>
          </w:tcPr>
          <w:p w14:paraId="49170D31">
            <w:pPr>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276" w:lineRule="auto"/>
              <w:jc w:val="both"/>
              <w:textAlignment w:val="auto"/>
              <w:rPr>
                <w:rFonts w:hint="default" w:ascii="Times New Roman" w:hAnsi="Times New Roman" w:cs="Times New Roman"/>
                <w:b/>
                <w:sz w:val="26"/>
                <w:szCs w:val="26"/>
                <w:highlight w:val="none"/>
                <w:vertAlign w:val="baseline"/>
                <w:lang w:val="vi-VN"/>
              </w:rPr>
            </w:pPr>
            <w:r>
              <w:rPr>
                <w:rFonts w:hint="default" w:ascii="Times New Roman" w:hAnsi="Times New Roman" w:cs="Times New Roman"/>
                <w:b/>
                <w:sz w:val="26"/>
                <w:szCs w:val="26"/>
                <w:highlight w:val="none"/>
                <w:vertAlign w:val="baseline"/>
                <w:lang w:val="vi-VN"/>
              </w:rPr>
              <w:t>25.</w:t>
            </w:r>
          </w:p>
        </w:tc>
        <w:tc>
          <w:tcPr>
            <w:tcW w:w="2433" w:type="dxa"/>
          </w:tcPr>
          <w:p w14:paraId="24592693">
            <w:pPr>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276" w:lineRule="auto"/>
              <w:jc w:val="both"/>
              <w:textAlignment w:val="auto"/>
              <w:rPr>
                <w:rFonts w:hint="default" w:ascii="Times New Roman" w:hAnsi="Times New Roman" w:cs="Times New Roman"/>
                <w:b/>
                <w:sz w:val="26"/>
                <w:szCs w:val="26"/>
                <w:highlight w:val="none"/>
                <w:vertAlign w:val="baseline"/>
                <w:lang w:val="vi-VN"/>
              </w:rPr>
            </w:pPr>
            <w:r>
              <w:rPr>
                <w:rFonts w:hint="default" w:ascii="Times New Roman" w:hAnsi="Times New Roman" w:cs="Times New Roman"/>
                <w:b/>
                <w:sz w:val="26"/>
                <w:szCs w:val="26"/>
                <w:highlight w:val="none"/>
                <w:vertAlign w:val="baseline"/>
                <w:lang w:val="vi-VN"/>
              </w:rPr>
              <w:t>26.</w:t>
            </w:r>
          </w:p>
        </w:tc>
        <w:tc>
          <w:tcPr>
            <w:tcW w:w="2292" w:type="dxa"/>
            <w:tcBorders>
              <w:bottom w:val="nil"/>
              <w:right w:val="nil"/>
            </w:tcBorders>
          </w:tcPr>
          <w:p w14:paraId="1EF2005D">
            <w:pPr>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276" w:lineRule="auto"/>
              <w:jc w:val="both"/>
              <w:textAlignment w:val="auto"/>
              <w:rPr>
                <w:rFonts w:hint="default" w:ascii="Times New Roman" w:hAnsi="Times New Roman" w:cs="Times New Roman"/>
                <w:b/>
                <w:sz w:val="26"/>
                <w:szCs w:val="26"/>
                <w:highlight w:val="none"/>
                <w:vertAlign w:val="baseline"/>
              </w:rPr>
            </w:pPr>
          </w:p>
        </w:tc>
      </w:tr>
    </w:tbl>
    <w:p w14:paraId="34AC61D4">
      <w:pPr>
        <w:keepNext w:val="0"/>
        <w:keepLines w:val="0"/>
        <w:pageBreakBefore w:val="0"/>
        <w:kinsoku/>
        <w:wordWrap/>
        <w:overflowPunct/>
        <w:topLinePunct w:val="0"/>
        <w:bidi w:val="0"/>
        <w:snapToGrid/>
        <w:spacing w:line="276" w:lineRule="auto"/>
        <w:jc w:val="both"/>
        <w:textAlignment w:val="auto"/>
        <w:rPr>
          <w:rFonts w:hint="default" w:cs="Times New Roman"/>
          <w:b/>
          <w:bCs/>
          <w:i w:val="0"/>
          <w:iCs w:val="0"/>
          <w:sz w:val="26"/>
          <w:szCs w:val="26"/>
          <w:highlight w:val="none"/>
          <w:lang w:val="vi-VN"/>
        </w:rPr>
      </w:pPr>
    </w:p>
    <w:p w14:paraId="65BA6B51">
      <w:pPr>
        <w:spacing w:after="0" w:line="273" w:lineRule="auto"/>
        <w:contextualSpacing/>
        <w:jc w:val="both"/>
        <w:rPr>
          <w:rFonts w:ascii="Times New Roman" w:hAnsi="Times New Roman" w:eastAsia="Times New Roman" w:cs="Times New Roman"/>
          <w:b/>
          <w:i/>
          <w:sz w:val="26"/>
          <w:szCs w:val="26"/>
          <w:highlight w:val="none"/>
        </w:rPr>
      </w:pPr>
      <w:r>
        <w:rPr>
          <w:rFonts w:hint="default" w:cs="Times New Roman"/>
          <w:b/>
          <w:bCs/>
          <w:i w:val="0"/>
          <w:iCs w:val="0"/>
          <w:sz w:val="26"/>
          <w:szCs w:val="26"/>
          <w:highlight w:val="none"/>
          <w:lang w:val="vi-VN"/>
        </w:rPr>
        <w:t>Part</w:t>
      </w:r>
      <w:r>
        <w:rPr>
          <w:rFonts w:hint="default" w:ascii="Times New Roman" w:hAnsi="Times New Roman" w:cs="Times New Roman"/>
          <w:b/>
          <w:bCs/>
          <w:i w:val="0"/>
          <w:iCs w:val="0"/>
          <w:sz w:val="26"/>
          <w:szCs w:val="26"/>
          <w:highlight w:val="none"/>
          <w:lang w:val="vi-VN"/>
        </w:rPr>
        <w:t xml:space="preserve"> </w:t>
      </w:r>
      <w:r>
        <w:rPr>
          <w:rFonts w:hint="default" w:cs="Times New Roman"/>
          <w:b/>
          <w:bCs/>
          <w:i w:val="0"/>
          <w:iCs w:val="0"/>
          <w:sz w:val="26"/>
          <w:szCs w:val="26"/>
          <w:highlight w:val="none"/>
          <w:lang w:val="vi-VN"/>
        </w:rPr>
        <w:t>4.</w:t>
      </w:r>
      <w:r>
        <w:rPr>
          <w:rFonts w:hint="default" w:ascii="Times New Roman" w:hAnsi="Times New Roman" w:cs="Times New Roman"/>
          <w:b/>
          <w:i/>
          <w:iCs/>
          <w:sz w:val="26"/>
          <w:szCs w:val="26"/>
          <w:highlight w:val="none"/>
        </w:rPr>
        <w:t xml:space="preserve"> </w:t>
      </w:r>
      <w:r>
        <w:rPr>
          <w:rFonts w:hint="default" w:ascii="Times New Roman" w:hAnsi="Times New Roman" w:cs="Times New Roman"/>
          <w:b/>
          <w:i/>
          <w:iCs/>
          <w:sz w:val="26"/>
          <w:szCs w:val="26"/>
          <w:highlight w:val="none"/>
          <w:lang w:val="en-GB"/>
        </w:rPr>
        <w:t xml:space="preserve">Fill in each blank with a suitable PREPOSITION or PARTICLE. </w:t>
      </w:r>
      <w:r>
        <w:rPr>
          <w:rFonts w:ascii="Times New Roman" w:hAnsi="Times New Roman" w:eastAsia="Times New Roman" w:cs="Times New Roman"/>
          <w:b/>
          <w:i/>
          <w:sz w:val="26"/>
          <w:szCs w:val="26"/>
          <w:highlight w:val="none"/>
        </w:rPr>
        <w:t>(1.</w:t>
      </w:r>
      <w:r>
        <w:rPr>
          <w:rFonts w:hint="default" w:eastAsia="Times New Roman" w:cs="Times New Roman"/>
          <w:b/>
          <w:i/>
          <w:sz w:val="26"/>
          <w:szCs w:val="26"/>
          <w:highlight w:val="none"/>
          <w:lang w:val="vi-VN"/>
        </w:rPr>
        <w:t>2</w:t>
      </w:r>
      <w:r>
        <w:rPr>
          <w:rFonts w:ascii="Times New Roman" w:hAnsi="Times New Roman" w:eastAsia="Times New Roman" w:cs="Times New Roman"/>
          <w:b/>
          <w:i/>
          <w:sz w:val="26"/>
          <w:szCs w:val="26"/>
          <w:highlight w:val="none"/>
        </w:rPr>
        <w:t xml:space="preserve"> point)</w:t>
      </w:r>
    </w:p>
    <w:p w14:paraId="7C21D1E6">
      <w:pPr>
        <w:keepNext w:val="0"/>
        <w:keepLines w:val="0"/>
        <w:pageBreakBefore w:val="0"/>
        <w:widowControl/>
        <w:tabs>
          <w:tab w:val="left" w:pos="2289"/>
          <w:tab w:val="left" w:pos="4578"/>
          <w:tab w:val="left" w:pos="6758"/>
        </w:tabs>
        <w:kinsoku/>
        <w:wordWrap/>
        <w:overflowPunct/>
        <w:topLinePunct w:val="0"/>
        <w:autoSpaceDE/>
        <w:autoSpaceDN/>
        <w:bidi w:val="0"/>
        <w:adjustRightInd/>
        <w:snapToGrid/>
        <w:spacing w:before="181" w:beforeLines="50" w:after="181" w:afterLines="50" w:line="276" w:lineRule="auto"/>
        <w:ind w:right="43"/>
        <w:jc w:val="both"/>
        <w:textAlignment w:val="auto"/>
        <w:rPr>
          <w:rFonts w:hint="default" w:ascii="Times New Roman" w:hAnsi="Times New Roman" w:cs="Times New Roman"/>
          <w:sz w:val="26"/>
          <w:szCs w:val="26"/>
          <w:highlight w:val="none"/>
        </w:rPr>
      </w:pPr>
      <w:r>
        <w:rPr>
          <w:rFonts w:hint="default" w:ascii="Times New Roman" w:hAnsi="Times New Roman" w:cs="Times New Roman"/>
          <w:b/>
          <w:bCs/>
          <w:sz w:val="26"/>
          <w:szCs w:val="26"/>
          <w:highlight w:val="none"/>
          <w:lang w:val="vi-VN"/>
        </w:rPr>
        <w:t>27</w:t>
      </w:r>
      <w:r>
        <w:rPr>
          <w:rFonts w:hint="default" w:ascii="Times New Roman" w:hAnsi="Times New Roman" w:cs="Times New Roman"/>
          <w:sz w:val="26"/>
          <w:szCs w:val="26"/>
          <w:highlight w:val="none"/>
        </w:rPr>
        <w:t>. Without a fridge, fresh food will go _________ very quickly.</w:t>
      </w:r>
    </w:p>
    <w:p w14:paraId="2C636256">
      <w:pPr>
        <w:keepNext w:val="0"/>
        <w:keepLines w:val="0"/>
        <w:pageBreakBefore w:val="0"/>
        <w:widowControl/>
        <w:tabs>
          <w:tab w:val="left" w:pos="2130"/>
        </w:tabs>
        <w:kinsoku/>
        <w:wordWrap/>
        <w:overflowPunct/>
        <w:topLinePunct w:val="0"/>
        <w:autoSpaceDE/>
        <w:autoSpaceDN/>
        <w:bidi w:val="0"/>
        <w:adjustRightInd/>
        <w:snapToGrid/>
        <w:spacing w:before="181" w:beforeLines="50" w:after="181" w:afterLines="50" w:line="276" w:lineRule="auto"/>
        <w:jc w:val="both"/>
        <w:textAlignment w:val="auto"/>
        <w:rPr>
          <w:rFonts w:hint="default" w:ascii="Times New Roman" w:hAnsi="Times New Roman" w:cs="Times New Roman"/>
          <w:color w:val="000000"/>
          <w:sz w:val="26"/>
          <w:szCs w:val="26"/>
          <w:highlight w:val="none"/>
        </w:rPr>
      </w:pPr>
      <w:r>
        <w:rPr>
          <w:rFonts w:hint="default" w:ascii="Times New Roman" w:hAnsi="Times New Roman" w:cs="Times New Roman"/>
          <w:b/>
          <w:bCs/>
          <w:sz w:val="26"/>
          <w:szCs w:val="26"/>
          <w:highlight w:val="none"/>
          <w:lang w:val="vi-VN"/>
        </w:rPr>
        <w:t>28</w:t>
      </w:r>
      <w:r>
        <w:rPr>
          <w:rFonts w:hint="default" w:ascii="Times New Roman" w:hAnsi="Times New Roman" w:cs="Times New Roman"/>
          <w:b/>
          <w:bCs/>
          <w:sz w:val="26"/>
          <w:szCs w:val="26"/>
          <w:highlight w:val="none"/>
        </w:rPr>
        <w:t>.</w:t>
      </w:r>
      <w:r>
        <w:rPr>
          <w:rFonts w:hint="default" w:ascii="Times New Roman" w:hAnsi="Times New Roman" w:cs="Times New Roman"/>
          <w:sz w:val="26"/>
          <w:szCs w:val="26"/>
          <w:highlight w:val="none"/>
        </w:rPr>
        <w:t xml:space="preserve"> The monk told me that the old woman had not really died. He said that she simply passed _______ </w:t>
      </w:r>
      <w:r>
        <w:rPr>
          <w:rFonts w:hint="default" w:ascii="Times New Roman" w:hAnsi="Times New Roman" w:cs="Times New Roman"/>
          <w:sz w:val="26"/>
          <w:szCs w:val="26"/>
          <w:highlight w:val="none"/>
          <w:lang w:val="vi-VN"/>
        </w:rPr>
        <w:t xml:space="preserve"> </w:t>
      </w:r>
      <w:r>
        <w:rPr>
          <w:rFonts w:hint="default" w:ascii="Times New Roman" w:hAnsi="Times New Roman" w:cs="Times New Roman"/>
          <w:sz w:val="26"/>
          <w:szCs w:val="26"/>
          <w:highlight w:val="none"/>
        </w:rPr>
        <w:t>her next life.</w:t>
      </w:r>
    </w:p>
    <w:p w14:paraId="5AC3CABC">
      <w:pPr>
        <w:pStyle w:val="249"/>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rFonts w:hint="default" w:ascii="Times New Roman" w:hAnsi="Times New Roman" w:cs="Times New Roman"/>
          <w:sz w:val="26"/>
          <w:szCs w:val="26"/>
          <w:highlight w:val="none"/>
        </w:rPr>
      </w:pPr>
      <w:r>
        <w:rPr>
          <w:rFonts w:hint="default" w:ascii="Times New Roman" w:hAnsi="Times New Roman" w:cs="Times New Roman"/>
          <w:b/>
          <w:bCs/>
          <w:sz w:val="26"/>
          <w:szCs w:val="26"/>
          <w:highlight w:val="none"/>
          <w:lang w:val="vi-VN"/>
        </w:rPr>
        <w:t>29</w:t>
      </w:r>
      <w:r>
        <w:rPr>
          <w:rFonts w:hint="default" w:ascii="Times New Roman" w:hAnsi="Times New Roman" w:cs="Times New Roman"/>
          <w:b/>
          <w:bCs/>
          <w:sz w:val="26"/>
          <w:szCs w:val="26"/>
          <w:highlight w:val="none"/>
        </w:rPr>
        <w:t>.</w:t>
      </w:r>
      <w:r>
        <w:rPr>
          <w:rFonts w:hint="default" w:ascii="Times New Roman" w:hAnsi="Times New Roman" w:cs="Times New Roman"/>
          <w:sz w:val="26"/>
          <w:szCs w:val="26"/>
          <w:highlight w:val="none"/>
        </w:rPr>
        <w:t xml:space="preserve"> Jim managed to climb into the house __</w:t>
      </w:r>
      <w:r>
        <w:rPr>
          <w:rFonts w:hint="default" w:ascii="Times New Roman" w:hAnsi="Times New Roman" w:cs="Times New Roman"/>
          <w:sz w:val="26"/>
          <w:szCs w:val="26"/>
          <w:highlight w:val="none"/>
          <w:lang w:val="vi-VN"/>
        </w:rPr>
        <w:t>___</w:t>
      </w:r>
      <w:r>
        <w:rPr>
          <w:rFonts w:hint="default" w:ascii="Times New Roman" w:hAnsi="Times New Roman" w:cs="Times New Roman"/>
          <w:sz w:val="26"/>
          <w:szCs w:val="26"/>
          <w:highlight w:val="none"/>
        </w:rPr>
        <w:t>_  means _</w:t>
      </w:r>
      <w:r>
        <w:rPr>
          <w:rFonts w:hint="default" w:ascii="Times New Roman" w:hAnsi="Times New Roman" w:cs="Times New Roman"/>
          <w:sz w:val="26"/>
          <w:szCs w:val="26"/>
          <w:highlight w:val="none"/>
          <w:lang w:val="vi-VN"/>
        </w:rPr>
        <w:t>___</w:t>
      </w:r>
      <w:r>
        <w:rPr>
          <w:rFonts w:hint="default" w:ascii="Times New Roman" w:hAnsi="Times New Roman" w:cs="Times New Roman"/>
          <w:sz w:val="26"/>
          <w:szCs w:val="26"/>
          <w:highlight w:val="none"/>
        </w:rPr>
        <w:t>_  a ladder he found.</w:t>
      </w:r>
    </w:p>
    <w:p w14:paraId="068C4DB6">
      <w:pPr>
        <w:pStyle w:val="249"/>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rFonts w:hint="default" w:ascii="Times New Roman" w:hAnsi="Times New Roman" w:cs="Times New Roman"/>
          <w:color w:val="000000" w:themeColor="text1"/>
          <w:sz w:val="26"/>
          <w:szCs w:val="26"/>
          <w:highlight w:val="none"/>
          <w14:textFill>
            <w14:solidFill>
              <w14:schemeClr w14:val="tx1"/>
            </w14:solidFill>
          </w14:textFill>
        </w:rPr>
      </w:pPr>
      <w:r>
        <w:rPr>
          <w:rFonts w:hint="default" w:ascii="Times New Roman" w:hAnsi="Times New Roman" w:cs="Times New Roman"/>
          <w:b/>
          <w:bCs/>
          <w:color w:val="000000" w:themeColor="text1"/>
          <w:sz w:val="26"/>
          <w:szCs w:val="26"/>
          <w:highlight w:val="none"/>
          <w:lang w:val="vi-VN"/>
          <w14:textFill>
            <w14:solidFill>
              <w14:schemeClr w14:val="tx1"/>
            </w14:solidFill>
          </w14:textFill>
        </w:rPr>
        <w:t>30.</w:t>
      </w:r>
      <w:r>
        <w:rPr>
          <w:rFonts w:hint="default" w:ascii="Times New Roman" w:hAnsi="Times New Roman" w:cs="Times New Roman"/>
          <w:color w:val="000000" w:themeColor="text1"/>
          <w:sz w:val="26"/>
          <w:szCs w:val="26"/>
          <w:highlight w:val="none"/>
          <w14:textFill>
            <w14:solidFill>
              <w14:schemeClr w14:val="tx1"/>
            </w14:solidFill>
          </w14:textFill>
        </w:rPr>
        <w:t xml:space="preserve"> A diet deficient ________vitamin D may cause the disease rickets. </w:t>
      </w:r>
    </w:p>
    <w:p w14:paraId="10FE71DF">
      <w:pPr>
        <w:pStyle w:val="85"/>
        <w:keepNext w:val="0"/>
        <w:keepLines w:val="0"/>
        <w:pageBreakBefore w:val="0"/>
        <w:widowControl/>
        <w:kinsoku/>
        <w:wordWrap/>
        <w:overflowPunct/>
        <w:topLinePunct w:val="0"/>
        <w:autoSpaceDE/>
        <w:autoSpaceDN/>
        <w:bidi w:val="0"/>
        <w:adjustRightInd/>
        <w:snapToGrid/>
        <w:spacing w:before="181" w:beforeLines="50" w:beforeAutospacing="0" w:after="181" w:afterLines="50" w:afterAutospacing="0" w:line="276" w:lineRule="auto"/>
        <w:textAlignment w:val="auto"/>
        <w:rPr>
          <w:rFonts w:hint="default" w:ascii="Times New Roman" w:hAnsi="Times New Roman" w:cs="Times New Roman"/>
          <w:color w:val="000000" w:themeColor="text1"/>
          <w:sz w:val="26"/>
          <w:szCs w:val="26"/>
          <w:highlight w:val="none"/>
          <w14:textFill>
            <w14:solidFill>
              <w14:schemeClr w14:val="tx1"/>
            </w14:solidFill>
          </w14:textFill>
        </w:rPr>
      </w:pPr>
      <w:r>
        <w:rPr>
          <w:rFonts w:hint="default" w:ascii="Times New Roman" w:hAnsi="Times New Roman" w:cs="Times New Roman"/>
          <w:b/>
          <w:bCs/>
          <w:color w:val="000000" w:themeColor="text1"/>
          <w:sz w:val="26"/>
          <w:szCs w:val="26"/>
          <w:highlight w:val="none"/>
          <w:lang w:val="vi-VN"/>
          <w14:textFill>
            <w14:solidFill>
              <w14:schemeClr w14:val="tx1"/>
            </w14:solidFill>
          </w14:textFill>
        </w:rPr>
        <w:t>31.</w:t>
      </w:r>
      <w:r>
        <w:rPr>
          <w:rFonts w:hint="default" w:ascii="Times New Roman" w:hAnsi="Times New Roman" w:cs="Times New Roman"/>
          <w:color w:val="000000" w:themeColor="text1"/>
          <w:sz w:val="26"/>
          <w:szCs w:val="26"/>
          <w:highlight w:val="none"/>
          <w14:textFill>
            <w14:solidFill>
              <w14:schemeClr w14:val="tx1"/>
            </w14:solidFill>
          </w14:textFill>
        </w:rPr>
        <w:t xml:space="preserve"> The people who demonstrated yesterday were protesting________ nuclear weapons. </w:t>
      </w:r>
    </w:p>
    <w:p w14:paraId="6A9DDE84">
      <w:pPr>
        <w:pStyle w:val="85"/>
        <w:keepNext w:val="0"/>
        <w:keepLines w:val="0"/>
        <w:pageBreakBefore w:val="0"/>
        <w:widowControl/>
        <w:kinsoku/>
        <w:wordWrap/>
        <w:overflowPunct/>
        <w:topLinePunct w:val="0"/>
        <w:autoSpaceDE/>
        <w:autoSpaceDN/>
        <w:bidi w:val="0"/>
        <w:adjustRightInd/>
        <w:snapToGrid/>
        <w:spacing w:before="181" w:beforeLines="50" w:beforeAutospacing="0" w:after="181" w:afterLines="50" w:afterAutospacing="0" w:line="276" w:lineRule="auto"/>
        <w:textAlignment w:val="auto"/>
        <w:rPr>
          <w:rFonts w:hint="default" w:ascii="Times New Roman" w:hAnsi="Times New Roman" w:cs="Times New Roman"/>
          <w:color w:val="000000" w:themeColor="text1"/>
          <w:sz w:val="26"/>
          <w:szCs w:val="26"/>
          <w:highlight w:val="none"/>
          <w14:textFill>
            <w14:solidFill>
              <w14:schemeClr w14:val="tx1"/>
            </w14:solidFill>
          </w14:textFill>
        </w:rPr>
      </w:pPr>
      <w:r>
        <w:rPr>
          <w:rFonts w:hint="default" w:ascii="Times New Roman" w:hAnsi="Times New Roman" w:cs="Times New Roman"/>
          <w:b/>
          <w:bCs/>
          <w:color w:val="000000" w:themeColor="text1"/>
          <w:sz w:val="26"/>
          <w:szCs w:val="26"/>
          <w:highlight w:val="none"/>
          <w:lang w:val="vi-VN"/>
          <w14:textFill>
            <w14:solidFill>
              <w14:schemeClr w14:val="tx1"/>
            </w14:solidFill>
          </w14:textFill>
        </w:rPr>
        <w:t>32.</w:t>
      </w:r>
      <w:r>
        <w:rPr>
          <w:rFonts w:hint="default" w:ascii="Times New Roman" w:hAnsi="Times New Roman" w:cs="Times New Roman"/>
          <w:color w:val="000000" w:themeColor="text1"/>
          <w:sz w:val="26"/>
          <w:szCs w:val="26"/>
          <w:highlight w:val="none"/>
          <w14:textFill>
            <w14:solidFill>
              <w14:schemeClr w14:val="tx1"/>
            </w14:solidFill>
          </w14:textFill>
        </w:rPr>
        <w:t xml:space="preserve"> His parents don't approve_______what he does but they can't stop him________doing that.</w:t>
      </w:r>
    </w:p>
    <w:tbl>
      <w:tblPr>
        <w:tblStyle w:val="111"/>
        <w:tblpPr w:leftFromText="180" w:rightFromText="180" w:vertAnchor="text" w:horzAnchor="page" w:tblpX="2341" w:tblpY="28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48"/>
        <w:gridCol w:w="2448"/>
        <w:gridCol w:w="2448"/>
      </w:tblGrid>
      <w:tr w14:paraId="5C9D3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 w:hRule="atLeast"/>
        </w:trPr>
        <w:tc>
          <w:tcPr>
            <w:tcW w:w="2448" w:type="dxa"/>
          </w:tcPr>
          <w:p w14:paraId="2470365B">
            <w:pPr>
              <w:pStyle w:val="85"/>
              <w:keepNext w:val="0"/>
              <w:keepLines w:val="0"/>
              <w:pageBreakBefore w:val="0"/>
              <w:widowControl/>
              <w:numPr>
                <w:ilvl w:val="0"/>
                <w:numId w:val="0"/>
              </w:numPr>
              <w:kinsoku/>
              <w:wordWrap/>
              <w:overflowPunct/>
              <w:topLinePunct w:val="0"/>
              <w:autoSpaceDE/>
              <w:autoSpaceDN/>
              <w:bidi w:val="0"/>
              <w:adjustRightInd/>
              <w:snapToGrid/>
              <w:spacing w:before="181" w:beforeLines="50" w:beforeAutospacing="0" w:after="181" w:afterLines="50" w:afterAutospacing="0" w:line="240" w:lineRule="auto"/>
              <w:ind w:right="0" w:rightChars="0"/>
              <w:jc w:val="left"/>
              <w:textAlignment w:val="auto"/>
              <w:rPr>
                <w:rFonts w:hint="default" w:ascii="Times New Roman" w:hAnsi="Times New Roman" w:cs="Times New Roman"/>
                <w:b/>
                <w:bCs/>
                <w:color w:val="000000" w:themeColor="text1"/>
                <w:sz w:val="26"/>
                <w:szCs w:val="26"/>
                <w:highlight w:val="none"/>
                <w:vertAlign w:val="baseline"/>
                <w:lang w:val="vi-VN"/>
                <w14:textFill>
                  <w14:solidFill>
                    <w14:schemeClr w14:val="tx1"/>
                  </w14:solidFill>
                </w14:textFill>
              </w:rPr>
            </w:pPr>
            <w:r>
              <w:rPr>
                <w:rFonts w:hint="default" w:ascii="Times New Roman" w:hAnsi="Times New Roman" w:cs="Times New Roman"/>
                <w:b/>
                <w:bCs/>
                <w:color w:val="000000" w:themeColor="text1"/>
                <w:sz w:val="26"/>
                <w:szCs w:val="26"/>
                <w:highlight w:val="none"/>
                <w:vertAlign w:val="baseline"/>
                <w:lang w:val="vi-VN"/>
                <w14:textFill>
                  <w14:solidFill>
                    <w14:schemeClr w14:val="tx1"/>
                  </w14:solidFill>
                </w14:textFill>
              </w:rPr>
              <w:t>27.</w:t>
            </w:r>
          </w:p>
        </w:tc>
        <w:tc>
          <w:tcPr>
            <w:tcW w:w="2448" w:type="dxa"/>
          </w:tcPr>
          <w:p w14:paraId="0B8D4981">
            <w:pPr>
              <w:pStyle w:val="85"/>
              <w:keepNext w:val="0"/>
              <w:keepLines w:val="0"/>
              <w:pageBreakBefore w:val="0"/>
              <w:widowControl/>
              <w:numPr>
                <w:ilvl w:val="0"/>
                <w:numId w:val="0"/>
              </w:numPr>
              <w:kinsoku/>
              <w:wordWrap/>
              <w:overflowPunct/>
              <w:topLinePunct w:val="0"/>
              <w:autoSpaceDE/>
              <w:autoSpaceDN/>
              <w:bidi w:val="0"/>
              <w:adjustRightInd/>
              <w:snapToGrid/>
              <w:spacing w:before="181" w:beforeLines="50" w:beforeAutospacing="0" w:after="181" w:afterLines="50" w:afterAutospacing="0" w:line="240" w:lineRule="auto"/>
              <w:ind w:right="0" w:rightChars="0"/>
              <w:jc w:val="left"/>
              <w:textAlignment w:val="auto"/>
              <w:rPr>
                <w:rFonts w:hint="default" w:ascii="Times New Roman" w:hAnsi="Times New Roman" w:cs="Times New Roman"/>
                <w:b/>
                <w:bCs/>
                <w:color w:val="000000" w:themeColor="text1"/>
                <w:sz w:val="26"/>
                <w:szCs w:val="26"/>
                <w:highlight w:val="none"/>
                <w:vertAlign w:val="baseline"/>
                <w:lang w:val="vi-VN"/>
                <w14:textFill>
                  <w14:solidFill>
                    <w14:schemeClr w14:val="tx1"/>
                  </w14:solidFill>
                </w14:textFill>
              </w:rPr>
            </w:pPr>
            <w:r>
              <w:rPr>
                <w:rFonts w:hint="default" w:ascii="Times New Roman" w:hAnsi="Times New Roman" w:cs="Times New Roman"/>
                <w:b/>
                <w:bCs/>
                <w:color w:val="000000" w:themeColor="text1"/>
                <w:sz w:val="26"/>
                <w:szCs w:val="26"/>
                <w:highlight w:val="none"/>
                <w:vertAlign w:val="baseline"/>
                <w:lang w:val="vi-VN"/>
                <w14:textFill>
                  <w14:solidFill>
                    <w14:schemeClr w14:val="tx1"/>
                  </w14:solidFill>
                </w14:textFill>
              </w:rPr>
              <w:t>28.</w:t>
            </w:r>
          </w:p>
        </w:tc>
        <w:tc>
          <w:tcPr>
            <w:tcW w:w="2448" w:type="dxa"/>
          </w:tcPr>
          <w:p w14:paraId="09E4B75F">
            <w:pPr>
              <w:pStyle w:val="85"/>
              <w:keepNext w:val="0"/>
              <w:keepLines w:val="0"/>
              <w:pageBreakBefore w:val="0"/>
              <w:widowControl/>
              <w:numPr>
                <w:ilvl w:val="0"/>
                <w:numId w:val="12"/>
              </w:numPr>
              <w:kinsoku/>
              <w:wordWrap/>
              <w:overflowPunct/>
              <w:topLinePunct w:val="0"/>
              <w:autoSpaceDE/>
              <w:autoSpaceDN/>
              <w:bidi w:val="0"/>
              <w:adjustRightInd/>
              <w:snapToGrid/>
              <w:spacing w:before="181" w:beforeLines="50" w:beforeAutospacing="0" w:after="181" w:afterLines="50" w:afterAutospacing="0" w:line="240" w:lineRule="auto"/>
              <w:ind w:right="0" w:rightChars="0"/>
              <w:jc w:val="left"/>
              <w:textAlignment w:val="auto"/>
              <w:rPr>
                <w:rFonts w:hint="default" w:ascii="Times New Roman" w:hAnsi="Times New Roman" w:cs="Times New Roman"/>
                <w:b/>
                <w:bCs/>
                <w:color w:val="000000" w:themeColor="text1"/>
                <w:sz w:val="26"/>
                <w:szCs w:val="26"/>
                <w:highlight w:val="none"/>
                <w:vertAlign w:val="baseline"/>
                <w:lang w:val="vi-VN"/>
                <w14:textFill>
                  <w14:solidFill>
                    <w14:schemeClr w14:val="tx1"/>
                  </w14:solidFill>
                </w14:textFill>
              </w:rPr>
            </w:pPr>
            <w:r>
              <w:rPr>
                <w:rFonts w:hint="default" w:ascii="Times New Roman" w:hAnsi="Times New Roman" w:cs="Times New Roman"/>
                <w:b/>
                <w:bCs/>
                <w:color w:val="000000" w:themeColor="text1"/>
                <w:sz w:val="26"/>
                <w:szCs w:val="26"/>
                <w:highlight w:val="none"/>
                <w:vertAlign w:val="baseline"/>
                <w:lang w:val="vi-VN"/>
                <w14:textFill>
                  <w14:solidFill>
                    <w14:schemeClr w14:val="tx1"/>
                  </w14:solidFill>
                </w14:textFill>
              </w:rPr>
              <w:t xml:space="preserve">          </w:t>
            </w:r>
            <w:r>
              <w:rPr>
                <w:rFonts w:hint="default" w:cs="Times New Roman"/>
                <w:b/>
                <w:bCs/>
                <w:color w:val="000000" w:themeColor="text1"/>
                <w:sz w:val="26"/>
                <w:szCs w:val="26"/>
                <w:highlight w:val="none"/>
                <w:vertAlign w:val="baseline"/>
                <w:lang w:val="vi-VN"/>
                <w14:textFill>
                  <w14:solidFill>
                    <w14:schemeClr w14:val="tx1"/>
                  </w14:solidFill>
                </w14:textFill>
              </w:rPr>
              <w:t>-</w:t>
            </w:r>
          </w:p>
        </w:tc>
      </w:tr>
      <w:tr w14:paraId="4FC25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 w:hRule="atLeast"/>
        </w:trPr>
        <w:tc>
          <w:tcPr>
            <w:tcW w:w="2448" w:type="dxa"/>
          </w:tcPr>
          <w:p w14:paraId="32617A9D">
            <w:pPr>
              <w:pStyle w:val="85"/>
              <w:keepNext w:val="0"/>
              <w:keepLines w:val="0"/>
              <w:pageBreakBefore w:val="0"/>
              <w:widowControl/>
              <w:numPr>
                <w:ilvl w:val="0"/>
                <w:numId w:val="0"/>
              </w:numPr>
              <w:kinsoku/>
              <w:wordWrap/>
              <w:overflowPunct/>
              <w:topLinePunct w:val="0"/>
              <w:autoSpaceDE/>
              <w:autoSpaceDN/>
              <w:bidi w:val="0"/>
              <w:adjustRightInd/>
              <w:snapToGrid/>
              <w:spacing w:before="181" w:beforeLines="50" w:beforeAutospacing="0" w:after="181" w:afterLines="50" w:afterAutospacing="0" w:line="240" w:lineRule="auto"/>
              <w:ind w:right="0" w:rightChars="0"/>
              <w:jc w:val="left"/>
              <w:textAlignment w:val="auto"/>
              <w:rPr>
                <w:rFonts w:hint="default" w:ascii="Times New Roman" w:hAnsi="Times New Roman" w:cs="Times New Roman"/>
                <w:b/>
                <w:bCs/>
                <w:color w:val="000000" w:themeColor="text1"/>
                <w:sz w:val="26"/>
                <w:szCs w:val="26"/>
                <w:highlight w:val="none"/>
                <w:vertAlign w:val="baseline"/>
                <w:lang w:val="vi-VN"/>
                <w14:textFill>
                  <w14:solidFill>
                    <w14:schemeClr w14:val="tx1"/>
                  </w14:solidFill>
                </w14:textFill>
              </w:rPr>
            </w:pPr>
            <w:r>
              <w:rPr>
                <w:rFonts w:hint="default" w:ascii="Times New Roman" w:hAnsi="Times New Roman" w:cs="Times New Roman"/>
                <w:b/>
                <w:bCs/>
                <w:color w:val="000000" w:themeColor="text1"/>
                <w:sz w:val="26"/>
                <w:szCs w:val="26"/>
                <w:highlight w:val="none"/>
                <w:vertAlign w:val="baseline"/>
                <w:lang w:val="vi-VN"/>
                <w14:textFill>
                  <w14:solidFill>
                    <w14:schemeClr w14:val="tx1"/>
                  </w14:solidFill>
                </w14:textFill>
              </w:rPr>
              <w:t>30.</w:t>
            </w:r>
          </w:p>
        </w:tc>
        <w:tc>
          <w:tcPr>
            <w:tcW w:w="2448" w:type="dxa"/>
          </w:tcPr>
          <w:p w14:paraId="23DDA58B">
            <w:pPr>
              <w:pStyle w:val="85"/>
              <w:keepNext w:val="0"/>
              <w:keepLines w:val="0"/>
              <w:pageBreakBefore w:val="0"/>
              <w:widowControl/>
              <w:numPr>
                <w:ilvl w:val="0"/>
                <w:numId w:val="0"/>
              </w:numPr>
              <w:kinsoku/>
              <w:wordWrap/>
              <w:overflowPunct/>
              <w:topLinePunct w:val="0"/>
              <w:autoSpaceDE/>
              <w:autoSpaceDN/>
              <w:bidi w:val="0"/>
              <w:adjustRightInd/>
              <w:snapToGrid/>
              <w:spacing w:before="181" w:beforeLines="50" w:beforeAutospacing="0" w:after="181" w:afterLines="50" w:afterAutospacing="0" w:line="240" w:lineRule="auto"/>
              <w:ind w:right="0" w:rightChars="0"/>
              <w:jc w:val="left"/>
              <w:textAlignment w:val="auto"/>
              <w:rPr>
                <w:rFonts w:hint="default" w:ascii="Times New Roman" w:hAnsi="Times New Roman" w:cs="Times New Roman"/>
                <w:b/>
                <w:bCs/>
                <w:color w:val="000000" w:themeColor="text1"/>
                <w:sz w:val="26"/>
                <w:szCs w:val="26"/>
                <w:highlight w:val="none"/>
                <w:vertAlign w:val="baseline"/>
                <w:lang w:val="vi-VN"/>
                <w14:textFill>
                  <w14:solidFill>
                    <w14:schemeClr w14:val="tx1"/>
                  </w14:solidFill>
                </w14:textFill>
              </w:rPr>
            </w:pPr>
            <w:r>
              <w:rPr>
                <w:rFonts w:hint="default" w:ascii="Times New Roman" w:hAnsi="Times New Roman" w:cs="Times New Roman"/>
                <w:b/>
                <w:bCs/>
                <w:color w:val="000000" w:themeColor="text1"/>
                <w:sz w:val="26"/>
                <w:szCs w:val="26"/>
                <w:highlight w:val="none"/>
                <w:vertAlign w:val="baseline"/>
                <w:lang w:val="vi-VN"/>
                <w14:textFill>
                  <w14:solidFill>
                    <w14:schemeClr w14:val="tx1"/>
                  </w14:solidFill>
                </w14:textFill>
              </w:rPr>
              <w:t>31.</w:t>
            </w:r>
          </w:p>
        </w:tc>
        <w:tc>
          <w:tcPr>
            <w:tcW w:w="2448" w:type="dxa"/>
          </w:tcPr>
          <w:p w14:paraId="0F845920">
            <w:pPr>
              <w:pStyle w:val="85"/>
              <w:keepNext w:val="0"/>
              <w:keepLines w:val="0"/>
              <w:pageBreakBefore w:val="0"/>
              <w:widowControl/>
              <w:numPr>
                <w:ilvl w:val="0"/>
                <w:numId w:val="13"/>
              </w:numPr>
              <w:kinsoku/>
              <w:wordWrap/>
              <w:overflowPunct/>
              <w:topLinePunct w:val="0"/>
              <w:autoSpaceDE/>
              <w:autoSpaceDN/>
              <w:bidi w:val="0"/>
              <w:adjustRightInd/>
              <w:snapToGrid/>
              <w:spacing w:before="181" w:beforeLines="50" w:beforeAutospacing="0" w:after="181" w:afterLines="50" w:afterAutospacing="0" w:line="240" w:lineRule="auto"/>
              <w:ind w:right="0" w:rightChars="0"/>
              <w:jc w:val="left"/>
              <w:textAlignment w:val="auto"/>
              <w:rPr>
                <w:rFonts w:hint="default" w:ascii="Times New Roman" w:hAnsi="Times New Roman" w:cs="Times New Roman"/>
                <w:b/>
                <w:bCs/>
                <w:color w:val="000000" w:themeColor="text1"/>
                <w:sz w:val="26"/>
                <w:szCs w:val="26"/>
                <w:highlight w:val="none"/>
                <w:vertAlign w:val="baseline"/>
                <w:lang w:val="vi-VN"/>
                <w14:textFill>
                  <w14:solidFill>
                    <w14:schemeClr w14:val="tx1"/>
                  </w14:solidFill>
                </w14:textFill>
              </w:rPr>
            </w:pPr>
            <w:r>
              <w:rPr>
                <w:rFonts w:hint="default" w:cs="Times New Roman"/>
                <w:b/>
                <w:bCs/>
                <w:color w:val="000000" w:themeColor="text1"/>
                <w:sz w:val="26"/>
                <w:szCs w:val="26"/>
                <w:highlight w:val="none"/>
                <w:vertAlign w:val="baseline"/>
                <w:lang w:val="vi-VN"/>
                <w14:textFill>
                  <w14:solidFill>
                    <w14:schemeClr w14:val="tx1"/>
                  </w14:solidFill>
                </w14:textFill>
              </w:rPr>
              <w:t xml:space="preserve">          -</w:t>
            </w:r>
          </w:p>
        </w:tc>
      </w:tr>
    </w:tbl>
    <w:p w14:paraId="3176E7A4">
      <w:pPr>
        <w:pStyle w:val="85"/>
        <w:keepNext w:val="0"/>
        <w:keepLines w:val="0"/>
        <w:pageBreakBefore w:val="0"/>
        <w:numPr>
          <w:ilvl w:val="0"/>
          <w:numId w:val="0"/>
        </w:numPr>
        <w:kinsoku/>
        <w:wordWrap/>
        <w:overflowPunct/>
        <w:topLinePunct w:val="0"/>
        <w:bidi w:val="0"/>
        <w:snapToGrid/>
        <w:spacing w:before="0" w:beforeAutospacing="0" w:after="0" w:afterAutospacing="0" w:line="276" w:lineRule="auto"/>
        <w:ind w:right="0" w:rightChars="0"/>
        <w:jc w:val="left"/>
        <w:textAlignment w:val="auto"/>
        <w:rPr>
          <w:rFonts w:hint="default" w:ascii="Times New Roman" w:hAnsi="Times New Roman" w:cs="Times New Roman"/>
          <w:color w:val="000000" w:themeColor="text1"/>
          <w:sz w:val="26"/>
          <w:szCs w:val="26"/>
          <w:highlight w:val="none"/>
          <w14:textFill>
            <w14:solidFill>
              <w14:schemeClr w14:val="tx1"/>
            </w14:solidFill>
          </w14:textFill>
        </w:rPr>
      </w:pPr>
    </w:p>
    <w:p w14:paraId="74236ACA">
      <w:pPr>
        <w:pStyle w:val="85"/>
        <w:keepNext w:val="0"/>
        <w:keepLines w:val="0"/>
        <w:pageBreakBefore w:val="0"/>
        <w:numPr>
          <w:ilvl w:val="0"/>
          <w:numId w:val="0"/>
        </w:numPr>
        <w:kinsoku/>
        <w:wordWrap/>
        <w:overflowPunct/>
        <w:topLinePunct w:val="0"/>
        <w:bidi w:val="0"/>
        <w:snapToGrid/>
        <w:spacing w:before="0" w:beforeAutospacing="0" w:after="0" w:afterAutospacing="0" w:line="276" w:lineRule="auto"/>
        <w:ind w:right="0" w:rightChars="0"/>
        <w:jc w:val="left"/>
        <w:textAlignment w:val="auto"/>
        <w:rPr>
          <w:rFonts w:hint="default" w:ascii="Times New Roman" w:hAnsi="Times New Roman" w:cs="Times New Roman"/>
          <w:color w:val="000000" w:themeColor="text1"/>
          <w:sz w:val="26"/>
          <w:szCs w:val="26"/>
          <w:highlight w:val="none"/>
          <w14:textFill>
            <w14:solidFill>
              <w14:schemeClr w14:val="tx1"/>
            </w14:solidFill>
          </w14:textFill>
        </w:rPr>
      </w:pPr>
    </w:p>
    <w:p w14:paraId="7F51E301">
      <w:pPr>
        <w:pStyle w:val="85"/>
        <w:keepNext w:val="0"/>
        <w:keepLines w:val="0"/>
        <w:pageBreakBefore w:val="0"/>
        <w:numPr>
          <w:ilvl w:val="0"/>
          <w:numId w:val="0"/>
        </w:numPr>
        <w:kinsoku/>
        <w:wordWrap/>
        <w:overflowPunct/>
        <w:topLinePunct w:val="0"/>
        <w:bidi w:val="0"/>
        <w:snapToGrid/>
        <w:spacing w:before="0" w:beforeAutospacing="0" w:after="0" w:afterAutospacing="0" w:line="276" w:lineRule="auto"/>
        <w:ind w:right="0" w:rightChars="0"/>
        <w:jc w:val="left"/>
        <w:textAlignment w:val="auto"/>
        <w:rPr>
          <w:rFonts w:hint="default" w:ascii="Times New Roman" w:hAnsi="Times New Roman" w:cs="Times New Roman"/>
          <w:color w:val="000000" w:themeColor="text1"/>
          <w:sz w:val="26"/>
          <w:szCs w:val="26"/>
          <w:highlight w:val="none"/>
          <w14:textFill>
            <w14:solidFill>
              <w14:schemeClr w14:val="tx1"/>
            </w14:solidFill>
          </w14:textFill>
        </w:rPr>
      </w:pPr>
    </w:p>
    <w:p w14:paraId="25D1C3CB">
      <w:pPr>
        <w:pStyle w:val="85"/>
        <w:keepNext w:val="0"/>
        <w:keepLines w:val="0"/>
        <w:pageBreakBefore w:val="0"/>
        <w:numPr>
          <w:ilvl w:val="0"/>
          <w:numId w:val="0"/>
        </w:numPr>
        <w:kinsoku/>
        <w:wordWrap/>
        <w:overflowPunct/>
        <w:topLinePunct w:val="0"/>
        <w:bidi w:val="0"/>
        <w:snapToGrid/>
        <w:spacing w:before="0" w:beforeAutospacing="0" w:after="0" w:afterAutospacing="0" w:line="276" w:lineRule="auto"/>
        <w:ind w:right="0" w:rightChars="0"/>
        <w:jc w:val="left"/>
        <w:textAlignment w:val="auto"/>
        <w:rPr>
          <w:rFonts w:hint="default" w:ascii="Times New Roman" w:hAnsi="Times New Roman" w:cs="Times New Roman"/>
          <w:color w:val="000000" w:themeColor="text1"/>
          <w:sz w:val="26"/>
          <w:szCs w:val="26"/>
          <w:highlight w:val="none"/>
          <w14:textFill>
            <w14:solidFill>
              <w14:schemeClr w14:val="tx1"/>
            </w14:solidFill>
          </w14:textFill>
        </w:rPr>
      </w:pPr>
    </w:p>
    <w:p w14:paraId="7C4926C9">
      <w:pPr>
        <w:pStyle w:val="85"/>
        <w:keepNext w:val="0"/>
        <w:keepLines w:val="0"/>
        <w:pageBreakBefore w:val="0"/>
        <w:numPr>
          <w:ilvl w:val="0"/>
          <w:numId w:val="0"/>
        </w:numPr>
        <w:kinsoku/>
        <w:wordWrap/>
        <w:overflowPunct/>
        <w:topLinePunct w:val="0"/>
        <w:bidi w:val="0"/>
        <w:snapToGrid/>
        <w:spacing w:before="0" w:beforeAutospacing="0" w:after="0" w:afterAutospacing="0" w:line="276" w:lineRule="auto"/>
        <w:ind w:right="0" w:rightChars="0"/>
        <w:jc w:val="left"/>
        <w:textAlignment w:val="auto"/>
        <w:rPr>
          <w:rFonts w:hint="default" w:ascii="Times New Roman" w:hAnsi="Times New Roman" w:cs="Times New Roman"/>
          <w:color w:val="000000" w:themeColor="text1"/>
          <w:sz w:val="26"/>
          <w:szCs w:val="26"/>
          <w:highlight w:val="none"/>
          <w14:textFill>
            <w14:solidFill>
              <w14:schemeClr w14:val="tx1"/>
            </w14:solidFill>
          </w14:textFill>
        </w:rPr>
      </w:pPr>
    </w:p>
    <w:p w14:paraId="2F897254">
      <w:pPr>
        <w:spacing w:after="0" w:line="273" w:lineRule="auto"/>
        <w:contextualSpacing/>
        <w:jc w:val="both"/>
        <w:rPr>
          <w:rFonts w:ascii="Times New Roman" w:hAnsi="Times New Roman" w:eastAsia="Times New Roman" w:cs="Times New Roman"/>
          <w:b/>
          <w:i/>
          <w:sz w:val="26"/>
          <w:szCs w:val="26"/>
          <w:highlight w:val="none"/>
        </w:rPr>
      </w:pPr>
      <w:r>
        <w:rPr>
          <w:rFonts w:hint="default" w:cs="Times New Roman"/>
          <w:b/>
          <w:bCs/>
          <w:i w:val="0"/>
          <w:iCs w:val="0"/>
          <w:sz w:val="26"/>
          <w:szCs w:val="26"/>
          <w:highlight w:val="none"/>
          <w:lang w:val="vi-VN"/>
        </w:rPr>
        <w:t>Part</w:t>
      </w:r>
      <w:r>
        <w:rPr>
          <w:rFonts w:hint="default" w:ascii="Times New Roman" w:hAnsi="Times New Roman" w:cs="Times New Roman"/>
          <w:b/>
          <w:bCs/>
          <w:i w:val="0"/>
          <w:iCs w:val="0"/>
          <w:sz w:val="26"/>
          <w:szCs w:val="26"/>
          <w:highlight w:val="none"/>
          <w:lang w:val="vi-VN"/>
        </w:rPr>
        <w:t xml:space="preserve"> </w:t>
      </w:r>
      <w:r>
        <w:rPr>
          <w:rFonts w:hint="default" w:cs="Times New Roman"/>
          <w:b/>
          <w:bCs/>
          <w:i w:val="0"/>
          <w:iCs w:val="0"/>
          <w:sz w:val="26"/>
          <w:szCs w:val="26"/>
          <w:highlight w:val="none"/>
          <w:lang w:val="vi-VN"/>
        </w:rPr>
        <w:t xml:space="preserve">5. </w:t>
      </w:r>
      <w:r>
        <w:rPr>
          <w:rFonts w:hint="default" w:ascii="Times New Roman" w:hAnsi="Times New Roman" w:cs="Times New Roman"/>
          <w:b/>
          <w:i/>
          <w:sz w:val="26"/>
          <w:szCs w:val="26"/>
          <w:highlight w:val="none"/>
        </w:rPr>
        <w:t>Complete each sentence with the correct form of ONE of the phrasal verbs below.  Each verb is used only once.</w:t>
      </w:r>
      <w:r>
        <w:rPr>
          <w:rFonts w:hint="default" w:ascii="Times New Roman" w:hAnsi="Times New Roman" w:cs="Times New Roman"/>
          <w:b/>
          <w:i/>
          <w:sz w:val="26"/>
          <w:szCs w:val="26"/>
          <w:highlight w:val="none"/>
          <w:lang w:val="vi-VN"/>
        </w:rPr>
        <w:t xml:space="preserve"> There are two extra options.</w:t>
      </w:r>
      <w:r>
        <w:rPr>
          <w:rFonts w:hint="default" w:ascii="Times New Roman" w:hAnsi="Times New Roman" w:cs="Times New Roman"/>
          <w:b/>
          <w:sz w:val="26"/>
          <w:szCs w:val="26"/>
          <w:highlight w:val="none"/>
        </w:rPr>
        <w:t xml:space="preserve"> </w:t>
      </w:r>
      <w:r>
        <w:rPr>
          <w:rFonts w:ascii="Times New Roman" w:hAnsi="Times New Roman" w:eastAsia="Times New Roman" w:cs="Times New Roman"/>
          <w:b/>
          <w:i/>
          <w:sz w:val="26"/>
          <w:szCs w:val="26"/>
          <w:highlight w:val="none"/>
        </w:rPr>
        <w:t>(1.0 point)</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9"/>
        <w:gridCol w:w="2037"/>
        <w:gridCol w:w="2037"/>
        <w:gridCol w:w="2038"/>
      </w:tblGrid>
      <w:tr w14:paraId="05EB2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9" w:type="dxa"/>
            <w:shd w:val="clear" w:color="auto" w:fill="auto"/>
            <w:noWrap w:val="0"/>
            <w:vAlign w:val="top"/>
          </w:tcPr>
          <w:p w14:paraId="54C7E70C">
            <w:pPr>
              <w:pStyle w:val="249"/>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rFonts w:hint="default" w:ascii="Times New Roman" w:hAnsi="Times New Roman" w:cs="Times New Roman"/>
                <w:sz w:val="26"/>
                <w:szCs w:val="26"/>
                <w:highlight w:val="none"/>
              </w:rPr>
            </w:pPr>
            <w:r>
              <w:rPr>
                <w:rFonts w:hint="default" w:ascii="Times New Roman" w:hAnsi="Times New Roman" w:cs="Times New Roman"/>
                <w:sz w:val="26"/>
                <w:szCs w:val="26"/>
                <w:highlight w:val="none"/>
              </w:rPr>
              <w:t>put out</w:t>
            </w:r>
          </w:p>
        </w:tc>
        <w:tc>
          <w:tcPr>
            <w:tcW w:w="2037" w:type="dxa"/>
            <w:shd w:val="clear" w:color="auto" w:fill="auto"/>
            <w:noWrap w:val="0"/>
            <w:vAlign w:val="top"/>
          </w:tcPr>
          <w:p w14:paraId="3DDD9060">
            <w:pPr>
              <w:pStyle w:val="249"/>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rFonts w:hint="default" w:ascii="Times New Roman" w:hAnsi="Times New Roman" w:cs="Times New Roman"/>
                <w:sz w:val="26"/>
                <w:szCs w:val="26"/>
                <w:highlight w:val="none"/>
              </w:rPr>
            </w:pPr>
            <w:r>
              <w:rPr>
                <w:rFonts w:hint="default" w:ascii="Times New Roman" w:hAnsi="Times New Roman" w:cs="Times New Roman"/>
                <w:sz w:val="26"/>
                <w:szCs w:val="26"/>
                <w:highlight w:val="none"/>
              </w:rPr>
              <w:t>slip up</w:t>
            </w:r>
          </w:p>
        </w:tc>
        <w:tc>
          <w:tcPr>
            <w:tcW w:w="2037" w:type="dxa"/>
            <w:shd w:val="clear" w:color="auto" w:fill="auto"/>
            <w:noWrap w:val="0"/>
            <w:vAlign w:val="top"/>
          </w:tcPr>
          <w:p w14:paraId="3E44144B">
            <w:pPr>
              <w:pStyle w:val="249"/>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rFonts w:hint="default" w:ascii="Times New Roman" w:hAnsi="Times New Roman" w:cs="Times New Roman"/>
                <w:sz w:val="26"/>
                <w:szCs w:val="26"/>
                <w:highlight w:val="none"/>
              </w:rPr>
            </w:pPr>
            <w:r>
              <w:rPr>
                <w:rFonts w:hint="default" w:ascii="Times New Roman" w:hAnsi="Times New Roman" w:cs="Times New Roman"/>
                <w:sz w:val="26"/>
                <w:szCs w:val="26"/>
                <w:highlight w:val="none"/>
              </w:rPr>
              <w:t>carry on</w:t>
            </w:r>
          </w:p>
        </w:tc>
        <w:tc>
          <w:tcPr>
            <w:tcW w:w="2038" w:type="dxa"/>
            <w:shd w:val="clear" w:color="auto" w:fill="auto"/>
            <w:noWrap w:val="0"/>
            <w:vAlign w:val="top"/>
          </w:tcPr>
          <w:p w14:paraId="1FFCF0D0">
            <w:pPr>
              <w:pStyle w:val="249"/>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rFonts w:hint="default" w:ascii="Times New Roman" w:hAnsi="Times New Roman" w:cs="Times New Roman"/>
                <w:sz w:val="26"/>
                <w:szCs w:val="26"/>
                <w:highlight w:val="none"/>
              </w:rPr>
            </w:pPr>
            <w:r>
              <w:rPr>
                <w:rFonts w:hint="default" w:ascii="Times New Roman" w:hAnsi="Times New Roman" w:cs="Times New Roman"/>
                <w:sz w:val="26"/>
                <w:szCs w:val="26"/>
                <w:highlight w:val="none"/>
              </w:rPr>
              <w:t>g</w:t>
            </w:r>
            <w:r>
              <w:rPr>
                <w:rFonts w:hint="default" w:ascii="Times New Roman" w:hAnsi="Times New Roman" w:cs="Times New Roman"/>
                <w:sz w:val="26"/>
                <w:szCs w:val="26"/>
                <w:highlight w:val="none"/>
              </w:rPr>
              <w:t>et by</w:t>
            </w:r>
          </w:p>
        </w:tc>
      </w:tr>
      <w:tr w14:paraId="685BF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9" w:type="dxa"/>
            <w:shd w:val="clear" w:color="auto" w:fill="auto"/>
            <w:noWrap w:val="0"/>
            <w:vAlign w:val="top"/>
          </w:tcPr>
          <w:p w14:paraId="78CC6119">
            <w:pPr>
              <w:pStyle w:val="249"/>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rFonts w:hint="default" w:ascii="Times New Roman" w:hAnsi="Times New Roman" w:cs="Times New Roman"/>
                <w:sz w:val="26"/>
                <w:szCs w:val="26"/>
                <w:highlight w:val="none"/>
              </w:rPr>
            </w:pPr>
            <w:r>
              <w:rPr>
                <w:rFonts w:hint="default" w:ascii="Times New Roman" w:hAnsi="Times New Roman" w:cs="Times New Roman"/>
                <w:sz w:val="26"/>
                <w:szCs w:val="26"/>
                <w:highlight w:val="none"/>
              </w:rPr>
              <w:t>take after</w:t>
            </w:r>
          </w:p>
        </w:tc>
        <w:tc>
          <w:tcPr>
            <w:tcW w:w="2037" w:type="dxa"/>
            <w:shd w:val="clear" w:color="auto" w:fill="auto"/>
            <w:noWrap w:val="0"/>
            <w:vAlign w:val="top"/>
          </w:tcPr>
          <w:p w14:paraId="7B396314">
            <w:pPr>
              <w:pStyle w:val="249"/>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rFonts w:hint="default" w:ascii="Times New Roman" w:hAnsi="Times New Roman" w:cs="Times New Roman"/>
                <w:sz w:val="26"/>
                <w:szCs w:val="26"/>
                <w:highlight w:val="none"/>
              </w:rPr>
            </w:pPr>
            <w:r>
              <w:rPr>
                <w:rFonts w:hint="default" w:ascii="Times New Roman" w:hAnsi="Times New Roman" w:cs="Times New Roman"/>
                <w:sz w:val="26"/>
                <w:szCs w:val="26"/>
                <w:highlight w:val="none"/>
              </w:rPr>
              <w:t>get down</w:t>
            </w:r>
          </w:p>
        </w:tc>
        <w:tc>
          <w:tcPr>
            <w:tcW w:w="2037" w:type="dxa"/>
            <w:shd w:val="clear" w:color="auto" w:fill="auto"/>
            <w:noWrap w:val="0"/>
            <w:vAlign w:val="top"/>
          </w:tcPr>
          <w:p w14:paraId="12ACC510">
            <w:pPr>
              <w:pStyle w:val="249"/>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rFonts w:hint="default" w:ascii="Times New Roman" w:hAnsi="Times New Roman" w:cs="Times New Roman"/>
                <w:sz w:val="26"/>
                <w:szCs w:val="26"/>
                <w:highlight w:val="none"/>
              </w:rPr>
            </w:pPr>
            <w:r>
              <w:rPr>
                <w:rFonts w:hint="default" w:ascii="Times New Roman" w:hAnsi="Times New Roman" w:cs="Times New Roman"/>
                <w:sz w:val="26"/>
                <w:szCs w:val="26"/>
                <w:highlight w:val="none"/>
              </w:rPr>
              <w:t>look up</w:t>
            </w:r>
          </w:p>
        </w:tc>
        <w:tc>
          <w:tcPr>
            <w:tcW w:w="2038" w:type="dxa"/>
            <w:shd w:val="clear" w:color="auto" w:fill="auto"/>
            <w:noWrap w:val="0"/>
            <w:vAlign w:val="top"/>
          </w:tcPr>
          <w:p w14:paraId="47D29740">
            <w:pPr>
              <w:pStyle w:val="249"/>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rFonts w:hint="default" w:ascii="Times New Roman" w:hAnsi="Times New Roman" w:cs="Times New Roman"/>
                <w:sz w:val="26"/>
                <w:szCs w:val="26"/>
                <w:highlight w:val="none"/>
              </w:rPr>
            </w:pPr>
            <w:r>
              <w:rPr>
                <w:rFonts w:hint="default" w:ascii="Times New Roman" w:hAnsi="Times New Roman" w:cs="Times New Roman"/>
                <w:sz w:val="26"/>
                <w:szCs w:val="26"/>
                <w:highlight w:val="none"/>
              </w:rPr>
              <w:t>go through</w:t>
            </w:r>
          </w:p>
        </w:tc>
      </w:tr>
    </w:tbl>
    <w:p w14:paraId="2019C37C">
      <w:pPr>
        <w:pStyle w:val="249"/>
        <w:keepNext w:val="0"/>
        <w:keepLines w:val="0"/>
        <w:pageBreakBefore w:val="0"/>
        <w:kinsoku/>
        <w:wordWrap/>
        <w:overflowPunct/>
        <w:topLinePunct w:val="0"/>
        <w:bidi w:val="0"/>
        <w:snapToGrid/>
        <w:spacing w:line="276" w:lineRule="auto"/>
        <w:textAlignment w:val="auto"/>
        <w:rPr>
          <w:rFonts w:hint="default" w:ascii="Times New Roman" w:hAnsi="Times New Roman" w:cs="Times New Roman"/>
          <w:sz w:val="26"/>
          <w:szCs w:val="26"/>
          <w:highlight w:val="none"/>
        </w:rPr>
      </w:pPr>
    </w:p>
    <w:p w14:paraId="6107C9C8">
      <w:pPr>
        <w:pStyle w:val="249"/>
        <w:keepNext w:val="0"/>
        <w:keepLines w:val="0"/>
        <w:pageBreakBefore w:val="0"/>
        <w:kinsoku/>
        <w:wordWrap/>
        <w:overflowPunct/>
        <w:topLinePunct w:val="0"/>
        <w:bidi w:val="0"/>
        <w:snapToGrid/>
        <w:spacing w:line="276" w:lineRule="auto"/>
        <w:textAlignment w:val="auto"/>
        <w:rPr>
          <w:rFonts w:hint="default" w:ascii="Times New Roman" w:hAnsi="Times New Roman" w:cs="Times New Roman"/>
          <w:sz w:val="26"/>
          <w:szCs w:val="26"/>
          <w:highlight w:val="none"/>
        </w:rPr>
      </w:pPr>
      <w:r>
        <w:rPr>
          <w:rFonts w:hint="default" w:ascii="Times New Roman" w:hAnsi="Times New Roman" w:cs="Times New Roman"/>
          <w:b/>
          <w:bCs/>
          <w:sz w:val="26"/>
          <w:szCs w:val="26"/>
          <w:highlight w:val="none"/>
          <w:lang w:val="vi-VN"/>
        </w:rPr>
        <w:t>33</w:t>
      </w:r>
      <w:r>
        <w:rPr>
          <w:rFonts w:hint="default" w:ascii="Times New Roman" w:hAnsi="Times New Roman" w:cs="Times New Roman"/>
          <w:b/>
          <w:bCs/>
          <w:sz w:val="26"/>
          <w:szCs w:val="26"/>
          <w:highlight w:val="none"/>
        </w:rPr>
        <w:t>.</w:t>
      </w:r>
      <w:r>
        <w:rPr>
          <w:rFonts w:hint="default" w:ascii="Times New Roman" w:hAnsi="Times New Roman" w:cs="Times New Roman"/>
          <w:sz w:val="26"/>
          <w:szCs w:val="26"/>
          <w:highlight w:val="none"/>
        </w:rPr>
        <w:t xml:space="preserve"> </w:t>
      </w:r>
      <w:r>
        <w:rPr>
          <w:rFonts w:hint="default" w:ascii="Times New Roman" w:hAnsi="Times New Roman" w:cs="Times New Roman"/>
          <w:sz w:val="26"/>
          <w:szCs w:val="26"/>
          <w:highlight w:val="none"/>
        </w:rPr>
        <w:t>If you’</w:t>
      </w:r>
      <w:r>
        <w:rPr>
          <w:rFonts w:hint="default" w:ascii="Times New Roman" w:hAnsi="Times New Roman" w:cs="Times New Roman"/>
          <w:sz w:val="26"/>
          <w:szCs w:val="26"/>
          <w:highlight w:val="none"/>
        </w:rPr>
        <w:t>re finding it difficult to _____ on your salary, why don’t you ask for a raise?</w:t>
      </w:r>
    </w:p>
    <w:p w14:paraId="224BF7E8">
      <w:pPr>
        <w:pStyle w:val="249"/>
        <w:keepNext w:val="0"/>
        <w:keepLines w:val="0"/>
        <w:pageBreakBefore w:val="0"/>
        <w:kinsoku/>
        <w:wordWrap/>
        <w:overflowPunct/>
        <w:topLinePunct w:val="0"/>
        <w:bidi w:val="0"/>
        <w:snapToGrid/>
        <w:spacing w:line="276" w:lineRule="auto"/>
        <w:textAlignment w:val="auto"/>
        <w:rPr>
          <w:rFonts w:hint="default" w:ascii="Times New Roman" w:hAnsi="Times New Roman" w:cs="Times New Roman"/>
          <w:sz w:val="26"/>
          <w:szCs w:val="26"/>
          <w:highlight w:val="none"/>
        </w:rPr>
      </w:pPr>
      <w:r>
        <w:rPr>
          <w:rFonts w:hint="default" w:ascii="Times New Roman" w:hAnsi="Times New Roman" w:cs="Times New Roman"/>
          <w:b/>
          <w:bCs/>
          <w:sz w:val="26"/>
          <w:szCs w:val="26"/>
          <w:highlight w:val="none"/>
          <w:lang w:val="vi-VN"/>
        </w:rPr>
        <w:t>34</w:t>
      </w:r>
      <w:r>
        <w:rPr>
          <w:rFonts w:hint="default" w:ascii="Times New Roman" w:hAnsi="Times New Roman" w:cs="Times New Roman"/>
          <w:b/>
          <w:bCs/>
          <w:sz w:val="26"/>
          <w:szCs w:val="26"/>
          <w:highlight w:val="none"/>
        </w:rPr>
        <w:t>.</w:t>
      </w:r>
      <w:r>
        <w:rPr>
          <w:rFonts w:hint="default" w:ascii="Times New Roman" w:hAnsi="Times New Roman" w:cs="Times New Roman"/>
          <w:sz w:val="26"/>
          <w:szCs w:val="26"/>
          <w:highlight w:val="none"/>
        </w:rPr>
        <w:t xml:space="preserve"> </w:t>
      </w:r>
      <w:r>
        <w:rPr>
          <w:rFonts w:hint="default" w:ascii="Times New Roman" w:hAnsi="Times New Roman" w:cs="Times New Roman"/>
          <w:sz w:val="26"/>
          <w:szCs w:val="26"/>
          <w:highlight w:val="none"/>
        </w:rPr>
        <w:t>You’d bett</w:t>
      </w:r>
      <w:r>
        <w:rPr>
          <w:rFonts w:hint="default" w:ascii="Times New Roman" w:hAnsi="Times New Roman" w:cs="Times New Roman"/>
          <w:sz w:val="26"/>
          <w:szCs w:val="26"/>
          <w:highlight w:val="none"/>
        </w:rPr>
        <w:t>er _____ your cigarette because smoking isn’t allowed in here.</w:t>
      </w:r>
    </w:p>
    <w:p w14:paraId="7D67C03E">
      <w:pPr>
        <w:pStyle w:val="249"/>
        <w:keepNext w:val="0"/>
        <w:keepLines w:val="0"/>
        <w:pageBreakBefore w:val="0"/>
        <w:kinsoku/>
        <w:wordWrap/>
        <w:overflowPunct/>
        <w:topLinePunct w:val="0"/>
        <w:bidi w:val="0"/>
        <w:snapToGrid/>
        <w:spacing w:line="276" w:lineRule="auto"/>
        <w:textAlignment w:val="auto"/>
        <w:rPr>
          <w:rFonts w:hint="default" w:ascii="Times New Roman" w:hAnsi="Times New Roman" w:cs="Times New Roman"/>
          <w:sz w:val="26"/>
          <w:szCs w:val="26"/>
          <w:highlight w:val="none"/>
        </w:rPr>
      </w:pPr>
      <w:r>
        <w:rPr>
          <w:rFonts w:hint="default" w:ascii="Times New Roman" w:hAnsi="Times New Roman" w:cs="Times New Roman"/>
          <w:b/>
          <w:bCs/>
          <w:sz w:val="26"/>
          <w:szCs w:val="26"/>
          <w:highlight w:val="none"/>
          <w:lang w:val="vi-VN"/>
        </w:rPr>
        <w:t>35</w:t>
      </w:r>
      <w:r>
        <w:rPr>
          <w:rFonts w:hint="default" w:ascii="Times New Roman" w:hAnsi="Times New Roman" w:cs="Times New Roman"/>
          <w:b/>
          <w:bCs/>
          <w:sz w:val="26"/>
          <w:szCs w:val="26"/>
          <w:highlight w:val="none"/>
        </w:rPr>
        <w:t>.</w:t>
      </w:r>
      <w:r>
        <w:rPr>
          <w:rFonts w:hint="default" w:ascii="Times New Roman" w:hAnsi="Times New Roman" w:cs="Times New Roman"/>
          <w:sz w:val="26"/>
          <w:szCs w:val="26"/>
          <w:highlight w:val="none"/>
        </w:rPr>
        <w:t xml:space="preserve"> If you</w:t>
      </w:r>
      <w:r>
        <w:rPr>
          <w:rFonts w:hint="default" w:ascii="Times New Roman" w:hAnsi="Times New Roman" w:cs="Times New Roman"/>
          <w:sz w:val="26"/>
          <w:szCs w:val="26"/>
          <w:highlight w:val="none"/>
        </w:rPr>
        <w:t xml:space="preserve"> _____ working so hard, you’ll make yourself ill.</w:t>
      </w:r>
    </w:p>
    <w:p w14:paraId="14A0EAE5">
      <w:pPr>
        <w:pStyle w:val="249"/>
        <w:keepNext w:val="0"/>
        <w:keepLines w:val="0"/>
        <w:pageBreakBefore w:val="0"/>
        <w:kinsoku/>
        <w:wordWrap/>
        <w:overflowPunct/>
        <w:topLinePunct w:val="0"/>
        <w:bidi w:val="0"/>
        <w:snapToGrid/>
        <w:spacing w:line="276" w:lineRule="auto"/>
        <w:textAlignment w:val="auto"/>
        <w:rPr>
          <w:rFonts w:hint="default" w:ascii="Times New Roman" w:hAnsi="Times New Roman" w:cs="Times New Roman"/>
          <w:sz w:val="26"/>
          <w:szCs w:val="26"/>
          <w:highlight w:val="none"/>
        </w:rPr>
      </w:pPr>
      <w:r>
        <w:rPr>
          <w:rFonts w:hint="default" w:ascii="Times New Roman" w:hAnsi="Times New Roman" w:cs="Times New Roman"/>
          <w:b/>
          <w:bCs/>
          <w:sz w:val="26"/>
          <w:szCs w:val="26"/>
          <w:highlight w:val="none"/>
          <w:lang w:val="vi-VN"/>
        </w:rPr>
        <w:t>36</w:t>
      </w:r>
      <w:r>
        <w:rPr>
          <w:rFonts w:hint="default" w:ascii="Times New Roman" w:hAnsi="Times New Roman" w:cs="Times New Roman"/>
          <w:b/>
          <w:bCs/>
          <w:sz w:val="26"/>
          <w:szCs w:val="26"/>
          <w:highlight w:val="none"/>
        </w:rPr>
        <w:t>.</w:t>
      </w:r>
      <w:r>
        <w:rPr>
          <w:rFonts w:hint="default" w:ascii="Times New Roman" w:hAnsi="Times New Roman" w:cs="Times New Roman"/>
          <w:sz w:val="26"/>
          <w:szCs w:val="26"/>
          <w:highlight w:val="none"/>
        </w:rPr>
        <w:t xml:space="preserve"> </w:t>
      </w:r>
      <w:r>
        <w:rPr>
          <w:rFonts w:hint="default" w:ascii="Times New Roman" w:hAnsi="Times New Roman" w:cs="Times New Roman"/>
          <w:sz w:val="26"/>
          <w:szCs w:val="26"/>
          <w:highlight w:val="none"/>
        </w:rPr>
        <w:t>Stop worryin</w:t>
      </w:r>
      <w:r>
        <w:rPr>
          <w:rFonts w:hint="default" w:ascii="Times New Roman" w:hAnsi="Times New Roman" w:cs="Times New Roman"/>
          <w:sz w:val="26"/>
          <w:szCs w:val="26"/>
          <w:highlight w:val="none"/>
        </w:rPr>
        <w:t>g about it. Don’t let this failure ____ you _____.</w:t>
      </w:r>
    </w:p>
    <w:p w14:paraId="145C5B67">
      <w:pPr>
        <w:pStyle w:val="249"/>
        <w:keepNext w:val="0"/>
        <w:keepLines w:val="0"/>
        <w:pageBreakBefore w:val="0"/>
        <w:kinsoku/>
        <w:wordWrap/>
        <w:overflowPunct/>
        <w:topLinePunct w:val="0"/>
        <w:bidi w:val="0"/>
        <w:snapToGrid/>
        <w:spacing w:line="276" w:lineRule="auto"/>
        <w:textAlignment w:val="auto"/>
        <w:rPr>
          <w:rFonts w:hint="default" w:ascii="Times New Roman" w:hAnsi="Times New Roman" w:cs="Times New Roman"/>
          <w:sz w:val="26"/>
          <w:szCs w:val="26"/>
          <w:highlight w:val="none"/>
        </w:rPr>
      </w:pPr>
      <w:r>
        <w:rPr>
          <w:rFonts w:hint="default" w:ascii="Times New Roman" w:hAnsi="Times New Roman" w:cs="Times New Roman"/>
          <w:b/>
          <w:bCs/>
          <w:sz w:val="26"/>
          <w:szCs w:val="26"/>
          <w:highlight w:val="none"/>
          <w:lang w:val="vi-VN"/>
        </w:rPr>
        <w:t>37</w:t>
      </w:r>
      <w:r>
        <w:rPr>
          <w:rFonts w:hint="default" w:ascii="Times New Roman" w:hAnsi="Times New Roman" w:cs="Times New Roman"/>
          <w:b/>
          <w:bCs/>
          <w:sz w:val="26"/>
          <w:szCs w:val="26"/>
          <w:highlight w:val="none"/>
        </w:rPr>
        <w:t>.</w:t>
      </w:r>
      <w:r>
        <w:rPr>
          <w:rFonts w:hint="default" w:ascii="Times New Roman" w:hAnsi="Times New Roman" w:cs="Times New Roman"/>
          <w:sz w:val="26"/>
          <w:szCs w:val="26"/>
          <w:highlight w:val="none"/>
        </w:rPr>
        <w:t xml:space="preserve"> When I was i</w:t>
      </w:r>
      <w:r>
        <w:rPr>
          <w:rFonts w:hint="default" w:ascii="Times New Roman" w:hAnsi="Times New Roman" w:cs="Times New Roman"/>
          <w:sz w:val="26"/>
          <w:szCs w:val="26"/>
          <w:highlight w:val="none"/>
        </w:rPr>
        <w:t>n New York, I was able to _____ several old friends I hadn’t seen for years.</w:t>
      </w:r>
    </w:p>
    <w:tbl>
      <w:tblPr>
        <w:tblStyle w:val="111"/>
        <w:tblpPr w:leftFromText="180" w:rightFromText="180" w:vertAnchor="text" w:horzAnchor="page" w:tblpX="2609" w:tblpY="326"/>
        <w:tblOverlap w:val="never"/>
        <w:tblW w:w="0" w:type="auto"/>
        <w:tblInd w:w="0" w:type="dxa"/>
        <w:tblBorders>
          <w:top w:val="single" w:color="auto" w:sz="4" w:space="0"/>
          <w:left w:val="single" w:color="auto" w:sz="4"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352"/>
        <w:gridCol w:w="2513"/>
        <w:gridCol w:w="2433"/>
      </w:tblGrid>
      <w:tr w14:paraId="5BBFCDE5">
        <w:tblPrEx>
          <w:tblBorders>
            <w:top w:val="single" w:color="auto" w:sz="4" w:space="0"/>
            <w:left w:val="single" w:color="auto" w:sz="4"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352" w:type="dxa"/>
            <w:tcBorders>
              <w:tl2br w:val="nil"/>
              <w:tr2bl w:val="nil"/>
            </w:tcBorders>
          </w:tcPr>
          <w:p w14:paraId="146A27CA">
            <w:pPr>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276" w:lineRule="auto"/>
              <w:jc w:val="both"/>
              <w:textAlignment w:val="auto"/>
              <w:rPr>
                <w:rFonts w:hint="default" w:ascii="Times New Roman" w:hAnsi="Times New Roman" w:cs="Times New Roman"/>
                <w:b/>
                <w:sz w:val="26"/>
                <w:szCs w:val="26"/>
                <w:highlight w:val="none"/>
                <w:vertAlign w:val="baseline"/>
                <w:lang w:val="vi-VN"/>
              </w:rPr>
            </w:pPr>
            <w:r>
              <w:rPr>
                <w:rFonts w:hint="default" w:cs="Times New Roman"/>
                <w:b/>
                <w:sz w:val="26"/>
                <w:szCs w:val="26"/>
                <w:highlight w:val="none"/>
                <w:vertAlign w:val="baseline"/>
                <w:lang w:val="vi-VN"/>
              </w:rPr>
              <w:t>33</w:t>
            </w:r>
            <w:r>
              <w:rPr>
                <w:rFonts w:hint="default" w:ascii="Times New Roman" w:hAnsi="Times New Roman" w:cs="Times New Roman"/>
                <w:b/>
                <w:sz w:val="26"/>
                <w:szCs w:val="26"/>
                <w:highlight w:val="none"/>
                <w:vertAlign w:val="baseline"/>
                <w:lang w:val="vi-VN"/>
              </w:rPr>
              <w:t>.</w:t>
            </w:r>
          </w:p>
        </w:tc>
        <w:tc>
          <w:tcPr>
            <w:tcW w:w="2513" w:type="dxa"/>
            <w:tcBorders>
              <w:tl2br w:val="nil"/>
              <w:tr2bl w:val="nil"/>
            </w:tcBorders>
          </w:tcPr>
          <w:p w14:paraId="47BBF896">
            <w:pPr>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276" w:lineRule="auto"/>
              <w:jc w:val="both"/>
              <w:textAlignment w:val="auto"/>
              <w:rPr>
                <w:rFonts w:hint="default" w:ascii="Times New Roman" w:hAnsi="Times New Roman" w:cs="Times New Roman"/>
                <w:b/>
                <w:sz w:val="26"/>
                <w:szCs w:val="26"/>
                <w:highlight w:val="none"/>
                <w:vertAlign w:val="baseline"/>
                <w:lang w:val="vi-VN"/>
              </w:rPr>
            </w:pPr>
            <w:r>
              <w:rPr>
                <w:rFonts w:hint="default" w:cs="Times New Roman"/>
                <w:b/>
                <w:sz w:val="26"/>
                <w:szCs w:val="26"/>
                <w:highlight w:val="none"/>
                <w:vertAlign w:val="baseline"/>
                <w:lang w:val="vi-VN"/>
              </w:rPr>
              <w:t>34</w:t>
            </w:r>
            <w:r>
              <w:rPr>
                <w:rFonts w:hint="default" w:ascii="Times New Roman" w:hAnsi="Times New Roman" w:cs="Times New Roman"/>
                <w:b/>
                <w:sz w:val="26"/>
                <w:szCs w:val="26"/>
                <w:highlight w:val="none"/>
                <w:vertAlign w:val="baseline"/>
                <w:lang w:val="vi-VN"/>
              </w:rPr>
              <w:t>.</w:t>
            </w:r>
          </w:p>
        </w:tc>
        <w:tc>
          <w:tcPr>
            <w:tcW w:w="2433" w:type="dxa"/>
            <w:tcBorders>
              <w:right w:val="single" w:color="000000" w:sz="4" w:space="0"/>
              <w:tl2br w:val="nil"/>
              <w:tr2bl w:val="nil"/>
            </w:tcBorders>
          </w:tcPr>
          <w:p w14:paraId="0ABE2757">
            <w:pPr>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276" w:lineRule="auto"/>
              <w:jc w:val="both"/>
              <w:textAlignment w:val="auto"/>
              <w:rPr>
                <w:rFonts w:hint="default" w:ascii="Times New Roman" w:hAnsi="Times New Roman" w:cs="Times New Roman"/>
                <w:b/>
                <w:sz w:val="26"/>
                <w:szCs w:val="26"/>
                <w:highlight w:val="none"/>
                <w:vertAlign w:val="baseline"/>
                <w:lang w:val="vi-VN"/>
              </w:rPr>
            </w:pPr>
            <w:r>
              <w:rPr>
                <w:rFonts w:hint="default" w:cs="Times New Roman"/>
                <w:b/>
                <w:sz w:val="26"/>
                <w:szCs w:val="26"/>
                <w:highlight w:val="none"/>
                <w:vertAlign w:val="baseline"/>
                <w:lang w:val="vi-VN"/>
              </w:rPr>
              <w:t>35</w:t>
            </w:r>
            <w:r>
              <w:rPr>
                <w:rFonts w:hint="default" w:ascii="Times New Roman" w:hAnsi="Times New Roman" w:cs="Times New Roman"/>
                <w:b/>
                <w:sz w:val="26"/>
                <w:szCs w:val="26"/>
                <w:highlight w:val="none"/>
                <w:vertAlign w:val="baseline"/>
                <w:lang w:val="vi-VN"/>
              </w:rPr>
              <w:t>.</w:t>
            </w:r>
          </w:p>
        </w:tc>
      </w:tr>
      <w:tr w14:paraId="38CFE96E">
        <w:tblPrEx>
          <w:tblBorders>
            <w:top w:val="single" w:color="auto" w:sz="4" w:space="0"/>
            <w:left w:val="single" w:color="auto" w:sz="4"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352" w:type="dxa"/>
            <w:tcBorders>
              <w:bottom w:val="single" w:color="auto" w:sz="4" w:space="0"/>
            </w:tcBorders>
          </w:tcPr>
          <w:p w14:paraId="09E4D10C">
            <w:pPr>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276" w:lineRule="auto"/>
              <w:jc w:val="both"/>
              <w:textAlignment w:val="auto"/>
              <w:rPr>
                <w:rFonts w:hint="default" w:ascii="Times New Roman" w:hAnsi="Times New Roman" w:cs="Times New Roman"/>
                <w:b/>
                <w:sz w:val="26"/>
                <w:szCs w:val="26"/>
                <w:highlight w:val="none"/>
                <w:vertAlign w:val="baseline"/>
                <w:lang w:val="vi-VN"/>
              </w:rPr>
            </w:pPr>
            <w:r>
              <w:rPr>
                <w:rFonts w:hint="default" w:cs="Times New Roman"/>
                <w:b/>
                <w:sz w:val="26"/>
                <w:szCs w:val="26"/>
                <w:highlight w:val="none"/>
                <w:vertAlign w:val="baseline"/>
                <w:lang w:val="vi-VN"/>
              </w:rPr>
              <w:t>36</w:t>
            </w:r>
            <w:r>
              <w:rPr>
                <w:rFonts w:hint="default" w:ascii="Times New Roman" w:hAnsi="Times New Roman" w:cs="Times New Roman"/>
                <w:b/>
                <w:sz w:val="26"/>
                <w:szCs w:val="26"/>
                <w:highlight w:val="none"/>
                <w:vertAlign w:val="baseline"/>
                <w:lang w:val="vi-VN"/>
              </w:rPr>
              <w:t>.</w:t>
            </w:r>
          </w:p>
        </w:tc>
        <w:tc>
          <w:tcPr>
            <w:tcW w:w="2513" w:type="dxa"/>
            <w:tcBorders>
              <w:bottom w:val="single" w:color="auto" w:sz="4" w:space="0"/>
            </w:tcBorders>
          </w:tcPr>
          <w:p w14:paraId="075933AA">
            <w:pPr>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276" w:lineRule="auto"/>
              <w:jc w:val="both"/>
              <w:textAlignment w:val="auto"/>
              <w:rPr>
                <w:rFonts w:hint="default" w:ascii="Times New Roman" w:hAnsi="Times New Roman" w:cs="Times New Roman"/>
                <w:b/>
                <w:sz w:val="26"/>
                <w:szCs w:val="26"/>
                <w:highlight w:val="none"/>
                <w:vertAlign w:val="baseline"/>
                <w:lang w:val="vi-VN"/>
              </w:rPr>
            </w:pPr>
            <w:r>
              <w:rPr>
                <w:rFonts w:hint="default" w:cs="Times New Roman"/>
                <w:b/>
                <w:sz w:val="26"/>
                <w:szCs w:val="26"/>
                <w:highlight w:val="none"/>
                <w:vertAlign w:val="baseline"/>
                <w:lang w:val="vi-VN"/>
              </w:rPr>
              <w:t>37</w:t>
            </w:r>
            <w:r>
              <w:rPr>
                <w:rFonts w:hint="default" w:ascii="Times New Roman" w:hAnsi="Times New Roman" w:cs="Times New Roman"/>
                <w:b/>
                <w:sz w:val="26"/>
                <w:szCs w:val="26"/>
                <w:highlight w:val="none"/>
                <w:vertAlign w:val="baseline"/>
                <w:lang w:val="vi-VN"/>
              </w:rPr>
              <w:t>.</w:t>
            </w:r>
          </w:p>
        </w:tc>
        <w:tc>
          <w:tcPr>
            <w:tcW w:w="2433" w:type="dxa"/>
            <w:tcBorders>
              <w:tl2br w:val="nil"/>
              <w:tr2bl w:val="nil"/>
            </w:tcBorders>
          </w:tcPr>
          <w:p w14:paraId="4D93FF83">
            <w:pPr>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276" w:lineRule="auto"/>
              <w:jc w:val="both"/>
              <w:textAlignment w:val="auto"/>
              <w:rPr>
                <w:rFonts w:hint="default" w:ascii="Times New Roman" w:hAnsi="Times New Roman" w:cs="Times New Roman"/>
                <w:b/>
                <w:sz w:val="26"/>
                <w:szCs w:val="26"/>
                <w:highlight w:val="none"/>
                <w:vertAlign w:val="baseline"/>
                <w:lang w:val="vi-VN"/>
              </w:rPr>
            </w:pPr>
          </w:p>
        </w:tc>
      </w:tr>
    </w:tbl>
    <w:p w14:paraId="77260825">
      <w:pPr>
        <w:pStyle w:val="249"/>
        <w:keepNext w:val="0"/>
        <w:keepLines w:val="0"/>
        <w:pageBreakBefore w:val="0"/>
        <w:kinsoku/>
        <w:wordWrap/>
        <w:overflowPunct/>
        <w:topLinePunct w:val="0"/>
        <w:bidi w:val="0"/>
        <w:snapToGrid/>
        <w:spacing w:line="276" w:lineRule="auto"/>
        <w:textAlignment w:val="auto"/>
        <w:rPr>
          <w:rFonts w:hint="default" w:ascii="Times New Roman" w:hAnsi="Times New Roman" w:cs="Times New Roman"/>
          <w:sz w:val="26"/>
          <w:szCs w:val="26"/>
          <w:highlight w:val="none"/>
        </w:rPr>
      </w:pPr>
    </w:p>
    <w:p w14:paraId="256D6B09">
      <w:pPr>
        <w:keepNext w:val="0"/>
        <w:keepLines w:val="0"/>
        <w:pageBreakBefore w:val="0"/>
        <w:kinsoku/>
        <w:wordWrap/>
        <w:overflowPunct/>
        <w:topLinePunct w:val="0"/>
        <w:bidi w:val="0"/>
        <w:snapToGrid/>
        <w:spacing w:after="0" w:line="276" w:lineRule="auto"/>
        <w:jc w:val="both"/>
        <w:textAlignment w:val="auto"/>
        <w:rPr>
          <w:rFonts w:hint="default" w:ascii="Times New Roman" w:hAnsi="Times New Roman" w:cs="Times New Roman"/>
          <w:b/>
          <w:bCs/>
          <w:sz w:val="26"/>
          <w:szCs w:val="26"/>
          <w:highlight w:val="none"/>
        </w:rPr>
      </w:pPr>
    </w:p>
    <w:p w14:paraId="222CEAFF">
      <w:pPr>
        <w:keepNext w:val="0"/>
        <w:keepLines w:val="0"/>
        <w:pageBreakBefore w:val="0"/>
        <w:kinsoku/>
        <w:wordWrap/>
        <w:overflowPunct/>
        <w:topLinePunct w:val="0"/>
        <w:bidi w:val="0"/>
        <w:snapToGrid/>
        <w:spacing w:after="0" w:line="276" w:lineRule="auto"/>
        <w:jc w:val="both"/>
        <w:textAlignment w:val="auto"/>
        <w:rPr>
          <w:rFonts w:hint="default" w:ascii="Times New Roman" w:hAnsi="Times New Roman" w:cs="Times New Roman"/>
          <w:b/>
          <w:bCs/>
          <w:sz w:val="26"/>
          <w:szCs w:val="26"/>
          <w:highlight w:val="none"/>
        </w:rPr>
      </w:pPr>
    </w:p>
    <w:p w14:paraId="2EB5F47E">
      <w:pPr>
        <w:keepNext w:val="0"/>
        <w:keepLines w:val="0"/>
        <w:pageBreakBefore w:val="0"/>
        <w:kinsoku/>
        <w:wordWrap/>
        <w:overflowPunct/>
        <w:topLinePunct w:val="0"/>
        <w:bidi w:val="0"/>
        <w:snapToGrid/>
        <w:spacing w:after="0" w:line="276" w:lineRule="auto"/>
        <w:jc w:val="both"/>
        <w:textAlignment w:val="auto"/>
        <w:rPr>
          <w:rFonts w:hint="default" w:ascii="Times New Roman" w:hAnsi="Times New Roman" w:cs="Times New Roman"/>
          <w:b/>
          <w:bCs/>
          <w:sz w:val="26"/>
          <w:szCs w:val="26"/>
          <w:highlight w:val="none"/>
        </w:rPr>
      </w:pPr>
    </w:p>
    <w:p w14:paraId="4081BE4D">
      <w:pPr>
        <w:keepNext w:val="0"/>
        <w:keepLines w:val="0"/>
        <w:pageBreakBefore w:val="0"/>
        <w:kinsoku/>
        <w:wordWrap/>
        <w:overflowPunct/>
        <w:topLinePunct w:val="0"/>
        <w:bidi w:val="0"/>
        <w:snapToGrid/>
        <w:spacing w:after="0" w:line="276" w:lineRule="auto"/>
        <w:jc w:val="both"/>
        <w:textAlignment w:val="auto"/>
        <w:rPr>
          <w:rFonts w:hint="default" w:ascii="Times New Roman" w:hAnsi="Times New Roman" w:cs="Times New Roman"/>
          <w:b/>
          <w:bCs/>
          <w:sz w:val="26"/>
          <w:szCs w:val="26"/>
          <w:highlight w:val="none"/>
        </w:rPr>
      </w:pPr>
    </w:p>
    <w:p w14:paraId="25049FC0">
      <w:pPr>
        <w:spacing w:after="0" w:line="360" w:lineRule="auto"/>
        <w:contextualSpacing/>
        <w:jc w:val="both"/>
        <w:rPr>
          <w:rFonts w:ascii="Times New Roman" w:hAnsi="Times New Roman" w:eastAsia="Times New Roman" w:cs="Times New Roman"/>
          <w:b/>
          <w:i/>
          <w:sz w:val="26"/>
          <w:szCs w:val="26"/>
          <w:highlight w:val="none"/>
        </w:rPr>
      </w:pPr>
      <w:r>
        <w:rPr>
          <w:rFonts w:hint="default" w:ascii="Times New Roman" w:hAnsi="Times New Roman" w:cs="Times New Roman"/>
          <w:b/>
          <w:bCs/>
          <w:sz w:val="26"/>
          <w:szCs w:val="26"/>
          <w:highlight w:val="none"/>
          <w:lang w:val="vi-VN"/>
        </w:rPr>
        <w:t xml:space="preserve">Part </w:t>
      </w:r>
      <w:r>
        <w:rPr>
          <w:rFonts w:hint="default" w:cs="Times New Roman"/>
          <w:b/>
          <w:bCs/>
          <w:sz w:val="26"/>
          <w:szCs w:val="26"/>
          <w:highlight w:val="none"/>
          <w:lang w:val="vi-VN"/>
        </w:rPr>
        <w:t>6</w:t>
      </w:r>
      <w:r>
        <w:rPr>
          <w:rFonts w:hint="default" w:ascii="Times New Roman" w:hAnsi="Times New Roman" w:cs="Times New Roman"/>
          <w:b/>
          <w:bCs/>
          <w:sz w:val="26"/>
          <w:szCs w:val="26"/>
          <w:highlight w:val="none"/>
          <w:lang w:val="vi-VN"/>
        </w:rPr>
        <w:t>.</w:t>
      </w:r>
      <w:r>
        <w:rPr>
          <w:rFonts w:hint="default" w:cs="Times New Roman"/>
          <w:b/>
          <w:bCs/>
          <w:sz w:val="26"/>
          <w:szCs w:val="26"/>
          <w:highlight w:val="none"/>
          <w:lang w:val="vi-VN"/>
        </w:rPr>
        <w:t xml:space="preserve"> </w:t>
      </w:r>
      <w:r>
        <w:rPr>
          <w:rFonts w:hint="default" w:cs="Times New Roman"/>
          <w:b/>
          <w:bCs/>
          <w:i/>
          <w:iCs/>
          <w:sz w:val="26"/>
          <w:szCs w:val="26"/>
          <w:highlight w:val="none"/>
          <w:lang w:val="vi-VN"/>
        </w:rPr>
        <w:t xml:space="preserve">Fill in the  gap with one suitable verb phrase with LOOK </w:t>
      </w:r>
      <w:r>
        <w:rPr>
          <w:rFonts w:ascii="Times New Roman" w:hAnsi="Times New Roman" w:eastAsia="Times New Roman" w:cs="Times New Roman"/>
          <w:b/>
          <w:i/>
          <w:sz w:val="26"/>
          <w:szCs w:val="26"/>
          <w:highlight w:val="none"/>
        </w:rPr>
        <w:t>(</w:t>
      </w:r>
      <w:r>
        <w:rPr>
          <w:rFonts w:hint="default" w:eastAsia="Times New Roman" w:cs="Times New Roman"/>
          <w:b/>
          <w:i/>
          <w:sz w:val="26"/>
          <w:szCs w:val="26"/>
          <w:highlight w:val="none"/>
          <w:lang w:val="vi-VN"/>
        </w:rPr>
        <w:t>0.6</w:t>
      </w:r>
      <w:r>
        <w:rPr>
          <w:rFonts w:ascii="Times New Roman" w:hAnsi="Times New Roman" w:eastAsia="Times New Roman" w:cs="Times New Roman"/>
          <w:b/>
          <w:i/>
          <w:sz w:val="26"/>
          <w:szCs w:val="26"/>
          <w:highlight w:val="none"/>
        </w:rPr>
        <w:t xml:space="preserve"> point)</w:t>
      </w:r>
    </w:p>
    <w:p w14:paraId="15790E62">
      <w:pPr>
        <w:spacing w:line="360" w:lineRule="auto"/>
        <w:rPr>
          <w:rFonts w:hint="default" w:ascii="Times New Roman" w:hAnsi="Times New Roman" w:eastAsia="SimSun" w:cs="Times New Roman"/>
          <w:sz w:val="26"/>
          <w:szCs w:val="26"/>
          <w:highlight w:val="none"/>
        </w:rPr>
      </w:pPr>
      <w:r>
        <w:rPr>
          <w:rFonts w:hint="default" w:ascii="Times New Roman" w:hAnsi="Times New Roman" w:eastAsia="SimSun" w:cs="Times New Roman"/>
          <w:b/>
          <w:bCs/>
          <w:sz w:val="26"/>
          <w:szCs w:val="26"/>
          <w:highlight w:val="none"/>
          <w:lang w:val="vi-VN"/>
        </w:rPr>
        <w:t>38.</w:t>
      </w:r>
      <w:r>
        <w:rPr>
          <w:rFonts w:hint="default" w:ascii="Times New Roman" w:hAnsi="Times New Roman" w:eastAsia="SimSun" w:cs="Times New Roman"/>
          <w:sz w:val="26"/>
          <w:szCs w:val="26"/>
          <w:highlight w:val="none"/>
          <w:lang w:val="vi-VN"/>
        </w:rPr>
        <w:t xml:space="preserve"> </w:t>
      </w:r>
      <w:r>
        <w:rPr>
          <w:rFonts w:hint="default" w:ascii="Times New Roman" w:hAnsi="Times New Roman" w:eastAsia="SimSun" w:cs="Times New Roman"/>
          <w:sz w:val="26"/>
          <w:szCs w:val="26"/>
          <w:highlight w:val="none"/>
        </w:rPr>
        <w:t>The teacher told the students to ________ any unfamiliar words in the dictionary.</w:t>
      </w:r>
    </w:p>
    <w:p w14:paraId="66826409">
      <w:pPr>
        <w:rPr>
          <w:rFonts w:hint="default" w:ascii="Times New Roman" w:hAnsi="Times New Roman" w:eastAsia="SimSun" w:cs="Times New Roman"/>
          <w:sz w:val="26"/>
          <w:szCs w:val="26"/>
          <w:highlight w:val="none"/>
        </w:rPr>
      </w:pPr>
      <w:r>
        <w:rPr>
          <w:rFonts w:hint="default" w:ascii="Times New Roman" w:hAnsi="Times New Roman" w:eastAsia="SimSun" w:cs="Times New Roman"/>
          <w:b/>
          <w:bCs/>
          <w:sz w:val="26"/>
          <w:szCs w:val="26"/>
          <w:highlight w:val="none"/>
          <w:lang w:val="vi-VN"/>
        </w:rPr>
        <w:t>39.</w:t>
      </w:r>
      <w:r>
        <w:rPr>
          <w:rFonts w:hint="default" w:ascii="Times New Roman" w:hAnsi="Times New Roman" w:eastAsia="SimSun" w:cs="Times New Roman"/>
          <w:sz w:val="26"/>
          <w:szCs w:val="26"/>
          <w:highlight w:val="none"/>
          <w:lang w:val="vi-VN"/>
        </w:rPr>
        <w:t xml:space="preserve"> .</w:t>
      </w:r>
      <w:r>
        <w:rPr>
          <w:rFonts w:hint="default" w:ascii="Times New Roman" w:hAnsi="Times New Roman" w:eastAsia="SimSun" w:cs="Times New Roman"/>
          <w:sz w:val="26"/>
          <w:szCs w:val="26"/>
          <w:highlight w:val="none"/>
        </w:rPr>
        <w:t>Many people tend to ________ those who do not have high social status.</w:t>
      </w:r>
    </w:p>
    <w:p w14:paraId="38FF0613">
      <w:pPr>
        <w:rPr>
          <w:rFonts w:hint="default" w:ascii="Times New Roman" w:hAnsi="Times New Roman" w:eastAsia="SimSun" w:cs="Times New Roman"/>
          <w:sz w:val="26"/>
          <w:szCs w:val="26"/>
          <w:highlight w:val="none"/>
        </w:rPr>
      </w:pPr>
      <w:r>
        <w:rPr>
          <w:rFonts w:hint="default" w:ascii="Times New Roman" w:hAnsi="Times New Roman" w:eastAsia="SimSun" w:cs="Times New Roman"/>
          <w:b/>
          <w:bCs/>
          <w:sz w:val="26"/>
          <w:szCs w:val="26"/>
          <w:highlight w:val="none"/>
          <w:lang w:val="vi-VN"/>
        </w:rPr>
        <w:t>40.</w:t>
      </w:r>
      <w:r>
        <w:rPr>
          <w:rFonts w:hint="default" w:ascii="Times New Roman" w:hAnsi="Times New Roman" w:eastAsia="SimSun" w:cs="Times New Roman"/>
          <w:sz w:val="26"/>
          <w:szCs w:val="26"/>
          <w:highlight w:val="none"/>
          <w:lang w:val="vi-VN"/>
        </w:rPr>
        <w:t xml:space="preserve"> </w:t>
      </w:r>
      <w:r>
        <w:rPr>
          <w:rFonts w:hint="default" w:ascii="Times New Roman" w:hAnsi="Times New Roman" w:eastAsia="SimSun" w:cs="Times New Roman"/>
          <w:sz w:val="26"/>
          <w:szCs w:val="26"/>
          <w:highlight w:val="none"/>
        </w:rPr>
        <w:t>The manager asked his assistant to ________ the documents for any errors.</w:t>
      </w:r>
    </w:p>
    <w:tbl>
      <w:tblPr>
        <w:tblStyle w:val="111"/>
        <w:tblW w:w="0" w:type="auto"/>
        <w:tblInd w:w="3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51"/>
        <w:gridCol w:w="3029"/>
        <w:gridCol w:w="2979"/>
      </w:tblGrid>
      <w:tr w14:paraId="0CCBA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3151" w:type="dxa"/>
          </w:tcPr>
          <w:p w14:paraId="7C6E1288">
            <w:pPr>
              <w:rPr>
                <w:rFonts w:hint="default" w:ascii="Times New Roman" w:hAnsi="Times New Roman" w:eastAsia="SimSun" w:cs="Times New Roman"/>
                <w:b/>
                <w:bCs/>
                <w:sz w:val="26"/>
                <w:szCs w:val="26"/>
                <w:highlight w:val="none"/>
                <w:vertAlign w:val="baseline"/>
                <w:lang w:val="vi-VN"/>
              </w:rPr>
            </w:pPr>
            <w:r>
              <w:rPr>
                <w:rFonts w:hint="default" w:ascii="Times New Roman" w:hAnsi="Times New Roman" w:eastAsia="SimSun" w:cs="Times New Roman"/>
                <w:b/>
                <w:bCs/>
                <w:sz w:val="26"/>
                <w:szCs w:val="26"/>
                <w:highlight w:val="none"/>
                <w:vertAlign w:val="baseline"/>
                <w:lang w:val="vi-VN"/>
              </w:rPr>
              <w:t>38.</w:t>
            </w:r>
          </w:p>
        </w:tc>
        <w:tc>
          <w:tcPr>
            <w:tcW w:w="3029" w:type="dxa"/>
          </w:tcPr>
          <w:p w14:paraId="15EBD32B">
            <w:pPr>
              <w:rPr>
                <w:rFonts w:hint="default" w:ascii="Times New Roman" w:hAnsi="Times New Roman" w:eastAsia="SimSun" w:cs="Times New Roman"/>
                <w:b/>
                <w:bCs/>
                <w:sz w:val="26"/>
                <w:szCs w:val="26"/>
                <w:highlight w:val="none"/>
                <w:vertAlign w:val="baseline"/>
                <w:lang w:val="vi-VN"/>
              </w:rPr>
            </w:pPr>
            <w:r>
              <w:rPr>
                <w:rFonts w:hint="default" w:ascii="Times New Roman" w:hAnsi="Times New Roman" w:eastAsia="SimSun" w:cs="Times New Roman"/>
                <w:b/>
                <w:bCs/>
                <w:sz w:val="26"/>
                <w:szCs w:val="26"/>
                <w:highlight w:val="none"/>
                <w:vertAlign w:val="baseline"/>
                <w:lang w:val="vi-VN"/>
              </w:rPr>
              <w:t>39.</w:t>
            </w:r>
          </w:p>
        </w:tc>
        <w:tc>
          <w:tcPr>
            <w:tcW w:w="2979" w:type="dxa"/>
          </w:tcPr>
          <w:p w14:paraId="1E8A54A3">
            <w:pPr>
              <w:rPr>
                <w:rFonts w:hint="default" w:ascii="Times New Roman" w:hAnsi="Times New Roman" w:eastAsia="SimSun" w:cs="Times New Roman"/>
                <w:b/>
                <w:bCs/>
                <w:sz w:val="26"/>
                <w:szCs w:val="26"/>
                <w:highlight w:val="none"/>
                <w:vertAlign w:val="baseline"/>
                <w:lang w:val="vi-VN"/>
              </w:rPr>
            </w:pPr>
            <w:r>
              <w:rPr>
                <w:rFonts w:hint="default" w:ascii="Times New Roman" w:hAnsi="Times New Roman" w:eastAsia="SimSun" w:cs="Times New Roman"/>
                <w:b/>
                <w:bCs/>
                <w:sz w:val="26"/>
                <w:szCs w:val="26"/>
                <w:highlight w:val="none"/>
                <w:vertAlign w:val="baseline"/>
                <w:lang w:val="vi-VN"/>
              </w:rPr>
              <w:t>40.</w:t>
            </w:r>
          </w:p>
        </w:tc>
      </w:tr>
    </w:tbl>
    <w:p w14:paraId="31A7AC05">
      <w:pPr>
        <w:keepNext w:val="0"/>
        <w:keepLines w:val="0"/>
        <w:pageBreakBefore w:val="0"/>
        <w:kinsoku/>
        <w:wordWrap/>
        <w:overflowPunct/>
        <w:topLinePunct w:val="0"/>
        <w:bidi w:val="0"/>
        <w:snapToGrid/>
        <w:spacing w:after="0" w:line="276" w:lineRule="auto"/>
        <w:jc w:val="both"/>
        <w:textAlignment w:val="auto"/>
        <w:rPr>
          <w:rFonts w:hint="default" w:ascii="Times New Roman" w:hAnsi="Times New Roman" w:cs="Times New Roman"/>
          <w:b/>
          <w:bCs/>
          <w:sz w:val="26"/>
          <w:szCs w:val="26"/>
          <w:highlight w:val="none"/>
        </w:rPr>
      </w:pPr>
    </w:p>
    <w:p w14:paraId="1718A30F">
      <w:pPr>
        <w:keepNext w:val="0"/>
        <w:keepLines w:val="0"/>
        <w:pageBreakBefore w:val="0"/>
        <w:kinsoku/>
        <w:wordWrap/>
        <w:overflowPunct/>
        <w:topLinePunct w:val="0"/>
        <w:bidi w:val="0"/>
        <w:snapToGrid/>
        <w:spacing w:after="0" w:line="276" w:lineRule="auto"/>
        <w:jc w:val="both"/>
        <w:textAlignment w:val="auto"/>
        <w:rPr>
          <w:rFonts w:hint="default" w:ascii="Times New Roman" w:hAnsi="Times New Roman" w:cs="Times New Roman"/>
          <w:color w:val="000000" w:themeColor="text1"/>
          <w:sz w:val="26"/>
          <w:szCs w:val="26"/>
          <w:highlight w:val="none"/>
          <w:lang w:val="vi-VN"/>
          <w14:textFill>
            <w14:solidFill>
              <w14:schemeClr w14:val="tx1"/>
            </w14:solidFill>
          </w14:textFill>
        </w:rPr>
      </w:pPr>
      <w:r>
        <w:rPr>
          <w:rFonts w:hint="default" w:ascii="Times New Roman" w:hAnsi="Times New Roman" w:cs="Times New Roman"/>
          <w:b/>
          <w:bCs/>
          <w:sz w:val="26"/>
          <w:szCs w:val="26"/>
          <w:highlight w:val="none"/>
        </w:rPr>
        <w:t>C</w:t>
      </w:r>
      <w:r>
        <w:rPr>
          <w:rFonts w:hint="default" w:ascii="Times New Roman" w:hAnsi="Times New Roman" w:cs="Times New Roman"/>
          <w:b/>
          <w:bCs/>
          <w:sz w:val="26"/>
          <w:szCs w:val="26"/>
          <w:highlight w:val="none"/>
          <w:lang w:val="vi-VN"/>
        </w:rPr>
        <w:t>.</w:t>
      </w:r>
      <w:r>
        <w:rPr>
          <w:rFonts w:hint="default" w:ascii="Times New Roman" w:hAnsi="Times New Roman" w:cs="Times New Roman"/>
          <w:b/>
          <w:bCs/>
          <w:sz w:val="26"/>
          <w:szCs w:val="26"/>
          <w:highlight w:val="none"/>
        </w:rPr>
        <w:t xml:space="preserve"> READING</w:t>
      </w:r>
      <w:r>
        <w:rPr>
          <w:rFonts w:hint="default" w:ascii="Times New Roman" w:hAnsi="Times New Roman" w:cs="Times New Roman"/>
          <w:b/>
          <w:bCs/>
          <w:sz w:val="26"/>
          <w:szCs w:val="26"/>
          <w:highlight w:val="none"/>
          <w:lang w:val="vi-VN"/>
        </w:rPr>
        <w:t xml:space="preserve"> </w:t>
      </w:r>
    </w:p>
    <w:p w14:paraId="5EB15788">
      <w:pPr>
        <w:spacing w:after="0" w:line="273" w:lineRule="auto"/>
        <w:contextualSpacing/>
        <w:jc w:val="both"/>
        <w:rPr>
          <w:rFonts w:ascii="Times New Roman" w:hAnsi="Times New Roman" w:eastAsia="Times New Roman" w:cs="Times New Roman"/>
          <w:b/>
          <w:i/>
          <w:sz w:val="26"/>
          <w:szCs w:val="26"/>
          <w:highlight w:val="none"/>
        </w:rPr>
      </w:pPr>
      <w:r>
        <w:rPr>
          <w:rFonts w:hint="default" w:ascii="Times New Roman" w:hAnsi="Times New Roman" w:cs="Times New Roman"/>
          <w:b/>
          <w:sz w:val="26"/>
          <w:szCs w:val="26"/>
          <w:highlight w:val="none"/>
          <w:lang w:val="vi-VN"/>
        </w:rPr>
        <w:t>Part</w:t>
      </w:r>
      <w:r>
        <w:rPr>
          <w:rFonts w:hint="default" w:ascii="Times New Roman" w:hAnsi="Times New Roman" w:cs="Times New Roman"/>
          <w:b/>
          <w:sz w:val="26"/>
          <w:szCs w:val="26"/>
          <w:highlight w:val="none"/>
        </w:rPr>
        <w:t xml:space="preserve"> 1. </w:t>
      </w:r>
      <w:r>
        <w:rPr>
          <w:rFonts w:hint="default" w:ascii="Times New Roman" w:hAnsi="Times New Roman" w:cs="Times New Roman"/>
          <w:b/>
          <w:i/>
          <w:iCs w:val="0"/>
          <w:color w:val="000000" w:themeColor="text1"/>
          <w:sz w:val="26"/>
          <w:szCs w:val="26"/>
          <w:highlight w:val="none"/>
          <w:lang w:val="vi-VN"/>
          <w14:textFill>
            <w14:solidFill>
              <w14:schemeClr w14:val="tx1"/>
            </w14:solidFill>
          </w14:textFill>
        </w:rPr>
        <w:t>Read the following passage and decide which answer (A, B, C, or D) best fits each gap. Write your answers in corresponding numbered boxes.</w:t>
      </w:r>
      <w:r>
        <w:rPr>
          <w:rFonts w:ascii="Times New Roman" w:hAnsi="Times New Roman" w:eastAsia="Times New Roman" w:cs="Times New Roman"/>
          <w:b/>
          <w:i/>
          <w:sz w:val="26"/>
          <w:szCs w:val="26"/>
          <w:highlight w:val="none"/>
        </w:rPr>
        <w:t>(1.0 point)</w:t>
      </w:r>
    </w:p>
    <w:p w14:paraId="08569595">
      <w:pPr>
        <w:pStyle w:val="85"/>
        <w:keepNext w:val="0"/>
        <w:keepLines w:val="0"/>
        <w:pageBreakBefore w:val="0"/>
        <w:widowControl/>
        <w:suppressLineNumbers w:val="0"/>
        <w:kinsoku/>
        <w:wordWrap/>
        <w:overflowPunct/>
        <w:topLinePunct w:val="0"/>
        <w:bidi w:val="0"/>
        <w:snapToGrid/>
        <w:spacing w:line="276" w:lineRule="auto"/>
        <w:textAlignment w:val="auto"/>
        <w:rPr>
          <w:rFonts w:hint="default" w:ascii="Times New Roman" w:hAnsi="Times New Roman" w:cs="Times New Roman"/>
          <w:sz w:val="26"/>
          <w:szCs w:val="26"/>
          <w:highlight w:val="none"/>
        </w:rPr>
      </w:pPr>
      <w:r>
        <w:rPr>
          <w:rFonts w:hint="default" w:ascii="Times New Roman" w:hAnsi="Times New Roman" w:cs="Times New Roman"/>
          <w:sz w:val="26"/>
          <w:szCs w:val="26"/>
          <w:highlight w:val="none"/>
        </w:rPr>
        <w:t xml:space="preserve">Artificial intelligence is no longer a distant concept but a rapidly developing force that is reshaping modern society. While AI promises greater efficiency and innovation, its widespread adoption also raises serious concerns. One major issue is the extent to which human judgment may be </w:t>
      </w:r>
      <w:r>
        <w:rPr>
          <w:rFonts w:hint="default" w:ascii="Times New Roman" w:hAnsi="Times New Roman" w:cs="Times New Roman"/>
          <w:b/>
          <w:bCs/>
          <w:sz w:val="26"/>
          <w:szCs w:val="26"/>
          <w:highlight w:val="none"/>
        </w:rPr>
        <w:t>(1)</w:t>
      </w:r>
      <w:r>
        <w:rPr>
          <w:rFonts w:hint="default" w:ascii="Times New Roman" w:hAnsi="Times New Roman" w:cs="Times New Roman"/>
          <w:sz w:val="26"/>
          <w:szCs w:val="26"/>
          <w:highlight w:val="none"/>
        </w:rPr>
        <w:t xml:space="preserve"> ________ by automated decision-making systems. When algorithms are relied upon without sufficient oversight, they can reinforce existing biases rather than eliminate them.</w:t>
      </w:r>
    </w:p>
    <w:p w14:paraId="298532D4">
      <w:pPr>
        <w:pStyle w:val="85"/>
        <w:keepNext w:val="0"/>
        <w:keepLines w:val="0"/>
        <w:pageBreakBefore w:val="0"/>
        <w:widowControl/>
        <w:suppressLineNumbers w:val="0"/>
        <w:kinsoku/>
        <w:wordWrap/>
        <w:overflowPunct/>
        <w:topLinePunct w:val="0"/>
        <w:bidi w:val="0"/>
        <w:snapToGrid/>
        <w:spacing w:line="276" w:lineRule="auto"/>
        <w:textAlignment w:val="auto"/>
        <w:rPr>
          <w:rFonts w:hint="default" w:ascii="Times New Roman" w:hAnsi="Times New Roman" w:cs="Times New Roman"/>
          <w:sz w:val="26"/>
          <w:szCs w:val="26"/>
          <w:highlight w:val="none"/>
        </w:rPr>
      </w:pPr>
      <w:r>
        <w:rPr>
          <w:rFonts w:hint="default" w:ascii="Times New Roman" w:hAnsi="Times New Roman" w:cs="Times New Roman"/>
          <w:sz w:val="26"/>
          <w:szCs w:val="26"/>
          <w:highlight w:val="none"/>
        </w:rPr>
        <w:t xml:space="preserve">Moreover, the speed at which AI evolves often </w:t>
      </w:r>
      <w:r>
        <w:rPr>
          <w:rFonts w:hint="default" w:ascii="Times New Roman" w:hAnsi="Times New Roman" w:cs="Times New Roman"/>
          <w:b/>
          <w:bCs/>
          <w:sz w:val="26"/>
          <w:szCs w:val="26"/>
          <w:highlight w:val="none"/>
        </w:rPr>
        <w:t>(2)</w:t>
      </w:r>
      <w:r>
        <w:rPr>
          <w:rFonts w:hint="default" w:ascii="Times New Roman" w:hAnsi="Times New Roman" w:cs="Times New Roman"/>
          <w:sz w:val="26"/>
          <w:szCs w:val="26"/>
          <w:highlight w:val="none"/>
        </w:rPr>
        <w:t xml:space="preserve"> ________ the ability of legal frameworks to adapt, leaving significant ethical questions unresolved. Governments and institutions are therefore under increasing pressure to </w:t>
      </w:r>
      <w:r>
        <w:rPr>
          <w:rFonts w:hint="default" w:ascii="Times New Roman" w:hAnsi="Times New Roman" w:cs="Times New Roman"/>
          <w:b/>
          <w:bCs/>
          <w:sz w:val="26"/>
          <w:szCs w:val="26"/>
          <w:highlight w:val="none"/>
        </w:rPr>
        <w:t>(3)</w:t>
      </w:r>
      <w:r>
        <w:rPr>
          <w:rFonts w:hint="default" w:ascii="Times New Roman" w:hAnsi="Times New Roman" w:cs="Times New Roman"/>
          <w:sz w:val="26"/>
          <w:szCs w:val="26"/>
          <w:highlight w:val="none"/>
        </w:rPr>
        <w:t xml:space="preserve"> ________ clear regulations that balance technological progress with social responsibility.</w:t>
      </w:r>
    </w:p>
    <w:p w14:paraId="0BAA66EF">
      <w:pPr>
        <w:pStyle w:val="85"/>
        <w:keepNext w:val="0"/>
        <w:keepLines w:val="0"/>
        <w:pageBreakBefore w:val="0"/>
        <w:widowControl/>
        <w:suppressLineNumbers w:val="0"/>
        <w:kinsoku/>
        <w:wordWrap/>
        <w:overflowPunct/>
        <w:topLinePunct w:val="0"/>
        <w:bidi w:val="0"/>
        <w:snapToGrid/>
        <w:spacing w:line="276" w:lineRule="auto"/>
        <w:textAlignment w:val="auto"/>
        <w:rPr>
          <w:rFonts w:hint="default" w:ascii="Times New Roman" w:hAnsi="Times New Roman" w:cs="Times New Roman"/>
          <w:sz w:val="26"/>
          <w:szCs w:val="26"/>
          <w:highlight w:val="none"/>
        </w:rPr>
      </w:pPr>
      <w:r>
        <w:rPr>
          <w:rFonts w:hint="default" w:ascii="Times New Roman" w:hAnsi="Times New Roman" w:cs="Times New Roman"/>
          <w:sz w:val="26"/>
          <w:szCs w:val="26"/>
          <w:highlight w:val="none"/>
        </w:rPr>
        <w:t xml:space="preserve">Another concern lies in the impact of AI on employment. Although new opportunities may emerge, many traditional jobs risk being </w:t>
      </w:r>
      <w:r>
        <w:rPr>
          <w:rFonts w:hint="default" w:ascii="Times New Roman" w:hAnsi="Times New Roman" w:cs="Times New Roman"/>
          <w:b/>
          <w:bCs/>
          <w:sz w:val="26"/>
          <w:szCs w:val="26"/>
          <w:highlight w:val="none"/>
        </w:rPr>
        <w:t>(4)</w:t>
      </w:r>
      <w:r>
        <w:rPr>
          <w:rFonts w:hint="default" w:ascii="Times New Roman" w:hAnsi="Times New Roman" w:cs="Times New Roman"/>
          <w:sz w:val="26"/>
          <w:szCs w:val="26"/>
          <w:highlight w:val="none"/>
        </w:rPr>
        <w:t xml:space="preserve"> ________ by intelligent machines. This has prompted calls for long-term strategies that focus on education and skill development, ensuring that workers are better </w:t>
      </w:r>
      <w:r>
        <w:rPr>
          <w:rFonts w:hint="default" w:ascii="Times New Roman" w:hAnsi="Times New Roman" w:cs="Times New Roman"/>
          <w:b/>
          <w:bCs/>
          <w:sz w:val="26"/>
          <w:szCs w:val="26"/>
          <w:highlight w:val="none"/>
        </w:rPr>
        <w:t>(5)</w:t>
      </w:r>
      <w:r>
        <w:rPr>
          <w:rFonts w:hint="default" w:ascii="Times New Roman" w:hAnsi="Times New Roman" w:cs="Times New Roman"/>
          <w:sz w:val="26"/>
          <w:szCs w:val="26"/>
          <w:highlight w:val="none"/>
        </w:rPr>
        <w:t xml:space="preserve"> ________ for the challenges of an AI-driven future.</w:t>
      </w:r>
    </w:p>
    <w:tbl>
      <w:tblPr>
        <w:tblStyle w:val="1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30"/>
        <w:gridCol w:w="2530"/>
        <w:gridCol w:w="2531"/>
        <w:gridCol w:w="2532"/>
      </w:tblGrid>
      <w:tr w14:paraId="7B118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5" w:type="dxa"/>
            <w:tcBorders>
              <w:tl2br w:val="nil"/>
              <w:tr2bl w:val="nil"/>
            </w:tcBorders>
          </w:tcPr>
          <w:p w14:paraId="4600AA1D">
            <w:pPr>
              <w:pStyle w:val="85"/>
              <w:keepNext w:val="0"/>
              <w:keepLines w:val="0"/>
              <w:pageBreakBefore w:val="0"/>
              <w:widowControl/>
              <w:suppressLineNumbers w:val="0"/>
              <w:kinsoku/>
              <w:wordWrap/>
              <w:overflowPunct/>
              <w:topLinePunct w:val="0"/>
              <w:bidi w:val="0"/>
              <w:snapToGrid/>
              <w:spacing w:line="276" w:lineRule="auto"/>
              <w:textAlignment w:val="auto"/>
              <w:rPr>
                <w:rFonts w:hint="default" w:ascii="Times New Roman" w:hAnsi="Times New Roman" w:cs="Times New Roman"/>
                <w:sz w:val="26"/>
                <w:szCs w:val="26"/>
                <w:highlight w:val="none"/>
                <w:vertAlign w:val="baseline"/>
              </w:rPr>
            </w:pPr>
            <w:r>
              <w:rPr>
                <w:rFonts w:hint="default" w:cs="Times New Roman"/>
                <w:b/>
                <w:bCs/>
                <w:sz w:val="26"/>
                <w:szCs w:val="26"/>
                <w:highlight w:val="none"/>
                <w:lang w:val="vi-VN"/>
              </w:rPr>
              <w:t>1</w:t>
            </w:r>
            <w:r>
              <w:rPr>
                <w:rFonts w:hint="default" w:cs="Times New Roman"/>
                <w:sz w:val="26"/>
                <w:szCs w:val="26"/>
                <w:highlight w:val="none"/>
                <w:lang w:val="vi-VN"/>
              </w:rPr>
              <w:t>.</w:t>
            </w:r>
            <w:r>
              <w:rPr>
                <w:rFonts w:hint="default" w:ascii="Times New Roman" w:hAnsi="Times New Roman" w:cs="Times New Roman"/>
                <w:sz w:val="26"/>
                <w:szCs w:val="26"/>
                <w:highlight w:val="none"/>
              </w:rPr>
              <w:t>A. overridden</w:t>
            </w:r>
          </w:p>
        </w:tc>
        <w:tc>
          <w:tcPr>
            <w:tcW w:w="2535" w:type="dxa"/>
            <w:tcBorders>
              <w:tl2br w:val="nil"/>
              <w:tr2bl w:val="nil"/>
            </w:tcBorders>
            <w:vAlign w:val="top"/>
          </w:tcPr>
          <w:p w14:paraId="5B64A7EB">
            <w:pPr>
              <w:pStyle w:val="85"/>
              <w:keepNext w:val="0"/>
              <w:keepLines w:val="0"/>
              <w:pageBreakBefore w:val="0"/>
              <w:widowControl/>
              <w:suppressLineNumbers w:val="0"/>
              <w:kinsoku/>
              <w:wordWrap/>
              <w:overflowPunct/>
              <w:topLinePunct w:val="0"/>
              <w:bidi w:val="0"/>
              <w:snapToGrid/>
              <w:spacing w:line="276" w:lineRule="auto"/>
              <w:jc w:val="both"/>
              <w:textAlignment w:val="auto"/>
              <w:rPr>
                <w:rFonts w:hint="default" w:ascii="Times New Roman" w:hAnsi="Times New Roman" w:cs="Times New Roman"/>
                <w:sz w:val="26"/>
                <w:szCs w:val="26"/>
                <w:highlight w:val="none"/>
                <w:vertAlign w:val="baseline"/>
              </w:rPr>
            </w:pPr>
            <w:r>
              <w:rPr>
                <w:rFonts w:hint="default" w:ascii="Times New Roman" w:hAnsi="Times New Roman" w:cs="Times New Roman"/>
                <w:sz w:val="26"/>
                <w:szCs w:val="26"/>
                <w:highlight w:val="none"/>
              </w:rPr>
              <w:t>B. outdone</w:t>
            </w:r>
          </w:p>
        </w:tc>
        <w:tc>
          <w:tcPr>
            <w:tcW w:w="2535" w:type="dxa"/>
            <w:tcBorders>
              <w:tl2br w:val="nil"/>
              <w:tr2bl w:val="nil"/>
            </w:tcBorders>
          </w:tcPr>
          <w:p w14:paraId="070A9BDD">
            <w:pPr>
              <w:pStyle w:val="85"/>
              <w:keepNext w:val="0"/>
              <w:keepLines w:val="0"/>
              <w:pageBreakBefore w:val="0"/>
              <w:widowControl/>
              <w:suppressLineNumbers w:val="0"/>
              <w:kinsoku/>
              <w:wordWrap/>
              <w:overflowPunct/>
              <w:topLinePunct w:val="0"/>
              <w:bidi w:val="0"/>
              <w:snapToGrid/>
              <w:spacing w:line="276" w:lineRule="auto"/>
              <w:textAlignment w:val="auto"/>
              <w:rPr>
                <w:rFonts w:hint="default" w:ascii="Times New Roman" w:hAnsi="Times New Roman" w:cs="Times New Roman"/>
                <w:sz w:val="26"/>
                <w:szCs w:val="26"/>
                <w:highlight w:val="none"/>
                <w:vertAlign w:val="baseline"/>
              </w:rPr>
            </w:pPr>
            <w:r>
              <w:rPr>
                <w:rFonts w:hint="default" w:ascii="Times New Roman" w:hAnsi="Times New Roman" w:cs="Times New Roman"/>
                <w:sz w:val="26"/>
                <w:szCs w:val="26"/>
                <w:highlight w:val="none"/>
              </w:rPr>
              <w:t>C. dismissed</w:t>
            </w:r>
          </w:p>
        </w:tc>
        <w:tc>
          <w:tcPr>
            <w:tcW w:w="2536" w:type="dxa"/>
            <w:tcBorders>
              <w:tl2br w:val="nil"/>
              <w:tr2bl w:val="nil"/>
            </w:tcBorders>
          </w:tcPr>
          <w:p w14:paraId="4E96B28E">
            <w:pPr>
              <w:pStyle w:val="85"/>
              <w:keepNext w:val="0"/>
              <w:keepLines w:val="0"/>
              <w:pageBreakBefore w:val="0"/>
              <w:widowControl/>
              <w:suppressLineNumbers w:val="0"/>
              <w:kinsoku/>
              <w:wordWrap/>
              <w:overflowPunct/>
              <w:topLinePunct w:val="0"/>
              <w:bidi w:val="0"/>
              <w:snapToGrid/>
              <w:spacing w:line="276" w:lineRule="auto"/>
              <w:textAlignment w:val="auto"/>
              <w:rPr>
                <w:rFonts w:hint="default" w:ascii="Times New Roman" w:hAnsi="Times New Roman" w:cs="Times New Roman"/>
                <w:sz w:val="26"/>
                <w:szCs w:val="26"/>
                <w:highlight w:val="none"/>
                <w:vertAlign w:val="baseline"/>
              </w:rPr>
            </w:pPr>
            <w:r>
              <w:rPr>
                <w:rFonts w:hint="default" w:ascii="Times New Roman" w:hAnsi="Times New Roman" w:cs="Times New Roman"/>
                <w:sz w:val="26"/>
                <w:szCs w:val="26"/>
                <w:highlight w:val="none"/>
                <w:lang w:val="vi-VN"/>
              </w:rPr>
              <w:t xml:space="preserve"> </w:t>
            </w:r>
            <w:r>
              <w:rPr>
                <w:rFonts w:hint="default" w:ascii="Times New Roman" w:hAnsi="Times New Roman" w:cs="Times New Roman"/>
                <w:sz w:val="26"/>
                <w:szCs w:val="26"/>
                <w:highlight w:val="none"/>
              </w:rPr>
              <w:t xml:space="preserve">D. </w:t>
            </w:r>
            <w:r>
              <w:rPr>
                <w:rFonts w:hint="default" w:cs="Times New Roman"/>
                <w:sz w:val="26"/>
                <w:szCs w:val="26"/>
                <w:highlight w:val="none"/>
                <w:lang w:val="vi-VN"/>
              </w:rPr>
              <w:t>fir</w:t>
            </w:r>
            <w:r>
              <w:rPr>
                <w:rFonts w:hint="default" w:ascii="Times New Roman" w:hAnsi="Times New Roman" w:cs="Times New Roman"/>
                <w:sz w:val="26"/>
                <w:szCs w:val="26"/>
                <w:highlight w:val="none"/>
              </w:rPr>
              <w:t>ed</w:t>
            </w:r>
          </w:p>
        </w:tc>
      </w:tr>
      <w:tr w14:paraId="7D0E3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5" w:type="dxa"/>
            <w:tcBorders>
              <w:tl2br w:val="nil"/>
              <w:tr2bl w:val="nil"/>
            </w:tcBorders>
          </w:tcPr>
          <w:p w14:paraId="53F1D8D0">
            <w:pPr>
              <w:pStyle w:val="85"/>
              <w:keepNext w:val="0"/>
              <w:keepLines w:val="0"/>
              <w:pageBreakBefore w:val="0"/>
              <w:widowControl/>
              <w:suppressLineNumbers w:val="0"/>
              <w:kinsoku/>
              <w:wordWrap/>
              <w:overflowPunct/>
              <w:topLinePunct w:val="0"/>
              <w:bidi w:val="0"/>
              <w:snapToGrid/>
              <w:spacing w:line="276" w:lineRule="auto"/>
              <w:textAlignment w:val="auto"/>
              <w:rPr>
                <w:rFonts w:hint="default" w:ascii="Times New Roman" w:hAnsi="Times New Roman" w:cs="Times New Roman"/>
                <w:sz w:val="26"/>
                <w:szCs w:val="26"/>
                <w:highlight w:val="none"/>
                <w:vertAlign w:val="baseline"/>
              </w:rPr>
            </w:pPr>
            <w:r>
              <w:rPr>
                <w:rFonts w:hint="default" w:cs="Times New Roman"/>
                <w:b/>
                <w:bCs/>
                <w:sz w:val="26"/>
                <w:szCs w:val="26"/>
                <w:highlight w:val="none"/>
                <w:lang w:val="vi-VN"/>
              </w:rPr>
              <w:t>2</w:t>
            </w:r>
            <w:r>
              <w:rPr>
                <w:rFonts w:hint="default" w:cs="Times New Roman"/>
                <w:sz w:val="26"/>
                <w:szCs w:val="26"/>
                <w:highlight w:val="none"/>
                <w:lang w:val="vi-VN"/>
              </w:rPr>
              <w:t>.</w:t>
            </w:r>
            <w:r>
              <w:rPr>
                <w:rFonts w:hint="default" w:ascii="Times New Roman" w:hAnsi="Times New Roman" w:cs="Times New Roman"/>
                <w:sz w:val="26"/>
                <w:szCs w:val="26"/>
                <w:highlight w:val="none"/>
              </w:rPr>
              <w:t>A. overtakes</w:t>
            </w:r>
          </w:p>
        </w:tc>
        <w:tc>
          <w:tcPr>
            <w:tcW w:w="2535" w:type="dxa"/>
            <w:tcBorders>
              <w:tl2br w:val="nil"/>
              <w:tr2bl w:val="nil"/>
            </w:tcBorders>
          </w:tcPr>
          <w:p w14:paraId="73FDFB56">
            <w:pPr>
              <w:pStyle w:val="85"/>
              <w:keepNext w:val="0"/>
              <w:keepLines w:val="0"/>
              <w:pageBreakBefore w:val="0"/>
              <w:widowControl/>
              <w:suppressLineNumbers w:val="0"/>
              <w:kinsoku/>
              <w:wordWrap/>
              <w:overflowPunct/>
              <w:topLinePunct w:val="0"/>
              <w:bidi w:val="0"/>
              <w:snapToGrid/>
              <w:spacing w:line="276" w:lineRule="auto"/>
              <w:textAlignment w:val="auto"/>
              <w:rPr>
                <w:rFonts w:hint="default" w:ascii="Times New Roman" w:hAnsi="Times New Roman" w:cs="Times New Roman"/>
                <w:sz w:val="26"/>
                <w:szCs w:val="26"/>
                <w:highlight w:val="none"/>
                <w:vertAlign w:val="baseline"/>
              </w:rPr>
            </w:pPr>
            <w:r>
              <w:rPr>
                <w:rFonts w:hint="default" w:ascii="Times New Roman" w:hAnsi="Times New Roman" w:cs="Times New Roman"/>
                <w:sz w:val="26"/>
                <w:szCs w:val="26"/>
                <w:highlight w:val="none"/>
              </w:rPr>
              <w:t>B. outruns </w:t>
            </w:r>
          </w:p>
        </w:tc>
        <w:tc>
          <w:tcPr>
            <w:tcW w:w="2535" w:type="dxa"/>
            <w:tcBorders>
              <w:tl2br w:val="nil"/>
              <w:tr2bl w:val="nil"/>
            </w:tcBorders>
          </w:tcPr>
          <w:p w14:paraId="1D067877">
            <w:pPr>
              <w:pStyle w:val="85"/>
              <w:keepNext w:val="0"/>
              <w:keepLines w:val="0"/>
              <w:pageBreakBefore w:val="0"/>
              <w:widowControl/>
              <w:suppressLineNumbers w:val="0"/>
              <w:kinsoku/>
              <w:wordWrap/>
              <w:overflowPunct/>
              <w:topLinePunct w:val="0"/>
              <w:bidi w:val="0"/>
              <w:snapToGrid/>
              <w:spacing w:line="276" w:lineRule="auto"/>
              <w:textAlignment w:val="auto"/>
              <w:rPr>
                <w:rFonts w:hint="default" w:ascii="Times New Roman" w:hAnsi="Times New Roman" w:cs="Times New Roman"/>
                <w:sz w:val="26"/>
                <w:szCs w:val="26"/>
                <w:highlight w:val="none"/>
                <w:vertAlign w:val="baseline"/>
              </w:rPr>
            </w:pPr>
            <w:r>
              <w:rPr>
                <w:rFonts w:hint="default" w:ascii="Times New Roman" w:hAnsi="Times New Roman" w:cs="Times New Roman"/>
                <w:sz w:val="26"/>
                <w:szCs w:val="26"/>
                <w:highlight w:val="none"/>
              </w:rPr>
              <w:t>C. outpaces</w:t>
            </w:r>
          </w:p>
        </w:tc>
        <w:tc>
          <w:tcPr>
            <w:tcW w:w="2536" w:type="dxa"/>
            <w:tcBorders>
              <w:tl2br w:val="nil"/>
              <w:tr2bl w:val="nil"/>
            </w:tcBorders>
          </w:tcPr>
          <w:p w14:paraId="7695FE95">
            <w:pPr>
              <w:pStyle w:val="85"/>
              <w:keepNext w:val="0"/>
              <w:keepLines w:val="0"/>
              <w:pageBreakBefore w:val="0"/>
              <w:widowControl/>
              <w:suppressLineNumbers w:val="0"/>
              <w:kinsoku/>
              <w:wordWrap/>
              <w:overflowPunct/>
              <w:topLinePunct w:val="0"/>
              <w:bidi w:val="0"/>
              <w:snapToGrid/>
              <w:spacing w:line="276" w:lineRule="auto"/>
              <w:textAlignment w:val="auto"/>
              <w:rPr>
                <w:rFonts w:hint="default" w:ascii="Times New Roman" w:hAnsi="Times New Roman" w:cs="Times New Roman"/>
                <w:sz w:val="26"/>
                <w:szCs w:val="26"/>
                <w:highlight w:val="none"/>
                <w:vertAlign w:val="baseline"/>
              </w:rPr>
            </w:pPr>
            <w:r>
              <w:rPr>
                <w:rFonts w:hint="default" w:ascii="Times New Roman" w:hAnsi="Times New Roman" w:cs="Times New Roman"/>
                <w:sz w:val="26"/>
                <w:szCs w:val="26"/>
                <w:highlight w:val="none"/>
                <w:lang w:val="vi-VN"/>
              </w:rPr>
              <w:t xml:space="preserve">  </w:t>
            </w:r>
            <w:r>
              <w:rPr>
                <w:rFonts w:hint="default" w:ascii="Times New Roman" w:hAnsi="Times New Roman" w:cs="Times New Roman"/>
                <w:sz w:val="26"/>
                <w:szCs w:val="26"/>
                <w:highlight w:val="none"/>
              </w:rPr>
              <w:t>D. overcomes</w:t>
            </w:r>
          </w:p>
        </w:tc>
      </w:tr>
      <w:tr w14:paraId="395186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5" w:type="dxa"/>
            <w:tcBorders>
              <w:tl2br w:val="nil"/>
              <w:tr2bl w:val="nil"/>
            </w:tcBorders>
          </w:tcPr>
          <w:p w14:paraId="7948E427">
            <w:pPr>
              <w:pStyle w:val="85"/>
              <w:keepNext w:val="0"/>
              <w:keepLines w:val="0"/>
              <w:pageBreakBefore w:val="0"/>
              <w:widowControl/>
              <w:suppressLineNumbers w:val="0"/>
              <w:kinsoku/>
              <w:wordWrap/>
              <w:overflowPunct/>
              <w:topLinePunct w:val="0"/>
              <w:bidi w:val="0"/>
              <w:snapToGrid/>
              <w:spacing w:line="276" w:lineRule="auto"/>
              <w:textAlignment w:val="auto"/>
              <w:rPr>
                <w:rFonts w:hint="default" w:ascii="Times New Roman" w:hAnsi="Times New Roman" w:cs="Times New Roman"/>
                <w:sz w:val="26"/>
                <w:szCs w:val="26"/>
                <w:highlight w:val="none"/>
                <w:vertAlign w:val="baseline"/>
              </w:rPr>
            </w:pPr>
            <w:r>
              <w:rPr>
                <w:rFonts w:hint="default" w:cs="Times New Roman"/>
                <w:b/>
                <w:bCs/>
                <w:sz w:val="26"/>
                <w:szCs w:val="26"/>
                <w:highlight w:val="none"/>
                <w:lang w:val="vi-VN"/>
              </w:rPr>
              <w:t>3</w:t>
            </w:r>
            <w:r>
              <w:rPr>
                <w:rFonts w:hint="default" w:cs="Times New Roman"/>
                <w:sz w:val="26"/>
                <w:szCs w:val="26"/>
                <w:highlight w:val="none"/>
                <w:lang w:val="vi-VN"/>
              </w:rPr>
              <w:t xml:space="preserve">. </w:t>
            </w:r>
            <w:r>
              <w:rPr>
                <w:rFonts w:hint="default" w:ascii="Times New Roman" w:hAnsi="Times New Roman" w:cs="Times New Roman"/>
                <w:sz w:val="26"/>
                <w:szCs w:val="26"/>
                <w:highlight w:val="none"/>
              </w:rPr>
              <w:t>A. impose</w:t>
            </w:r>
          </w:p>
        </w:tc>
        <w:tc>
          <w:tcPr>
            <w:tcW w:w="2535" w:type="dxa"/>
            <w:tcBorders>
              <w:tl2br w:val="nil"/>
              <w:tr2bl w:val="nil"/>
            </w:tcBorders>
          </w:tcPr>
          <w:p w14:paraId="15FA87C7">
            <w:pPr>
              <w:pStyle w:val="85"/>
              <w:keepNext w:val="0"/>
              <w:keepLines w:val="0"/>
              <w:pageBreakBefore w:val="0"/>
              <w:widowControl/>
              <w:suppressLineNumbers w:val="0"/>
              <w:kinsoku/>
              <w:wordWrap/>
              <w:overflowPunct/>
              <w:topLinePunct w:val="0"/>
              <w:bidi w:val="0"/>
              <w:snapToGrid/>
              <w:spacing w:line="276" w:lineRule="auto"/>
              <w:textAlignment w:val="auto"/>
              <w:rPr>
                <w:rFonts w:hint="default" w:ascii="Times New Roman" w:hAnsi="Times New Roman" w:cs="Times New Roman"/>
                <w:sz w:val="26"/>
                <w:szCs w:val="26"/>
                <w:highlight w:val="none"/>
                <w:vertAlign w:val="baseline"/>
              </w:rPr>
            </w:pPr>
            <w:r>
              <w:rPr>
                <w:rFonts w:hint="default" w:ascii="Times New Roman" w:hAnsi="Times New Roman" w:cs="Times New Roman"/>
                <w:sz w:val="26"/>
                <w:szCs w:val="26"/>
                <w:highlight w:val="none"/>
              </w:rPr>
              <w:t>B. compose</w:t>
            </w:r>
          </w:p>
        </w:tc>
        <w:tc>
          <w:tcPr>
            <w:tcW w:w="2535" w:type="dxa"/>
            <w:tcBorders>
              <w:tl2br w:val="nil"/>
              <w:tr2bl w:val="nil"/>
            </w:tcBorders>
          </w:tcPr>
          <w:p w14:paraId="4FC5DCD4">
            <w:pPr>
              <w:pStyle w:val="85"/>
              <w:keepNext w:val="0"/>
              <w:keepLines w:val="0"/>
              <w:pageBreakBefore w:val="0"/>
              <w:widowControl/>
              <w:suppressLineNumbers w:val="0"/>
              <w:kinsoku/>
              <w:wordWrap/>
              <w:overflowPunct/>
              <w:topLinePunct w:val="0"/>
              <w:bidi w:val="0"/>
              <w:snapToGrid/>
              <w:spacing w:line="276" w:lineRule="auto"/>
              <w:textAlignment w:val="auto"/>
              <w:rPr>
                <w:rFonts w:hint="default" w:ascii="Times New Roman" w:hAnsi="Times New Roman" w:cs="Times New Roman"/>
                <w:sz w:val="26"/>
                <w:szCs w:val="26"/>
                <w:highlight w:val="none"/>
                <w:vertAlign w:val="baseline"/>
              </w:rPr>
            </w:pPr>
            <w:r>
              <w:rPr>
                <w:rFonts w:hint="default" w:ascii="Times New Roman" w:hAnsi="Times New Roman" w:cs="Times New Roman"/>
                <w:sz w:val="26"/>
                <w:szCs w:val="26"/>
                <w:highlight w:val="none"/>
              </w:rPr>
              <w:t>C. provoke </w:t>
            </w:r>
          </w:p>
        </w:tc>
        <w:tc>
          <w:tcPr>
            <w:tcW w:w="2536" w:type="dxa"/>
            <w:tcBorders>
              <w:tl2br w:val="nil"/>
              <w:tr2bl w:val="nil"/>
            </w:tcBorders>
          </w:tcPr>
          <w:p w14:paraId="129A89DF">
            <w:pPr>
              <w:pStyle w:val="85"/>
              <w:keepNext w:val="0"/>
              <w:keepLines w:val="0"/>
              <w:pageBreakBefore w:val="0"/>
              <w:widowControl/>
              <w:suppressLineNumbers w:val="0"/>
              <w:kinsoku/>
              <w:wordWrap/>
              <w:overflowPunct/>
              <w:topLinePunct w:val="0"/>
              <w:bidi w:val="0"/>
              <w:snapToGrid/>
              <w:spacing w:line="276" w:lineRule="auto"/>
              <w:textAlignment w:val="auto"/>
              <w:rPr>
                <w:rFonts w:hint="default" w:ascii="Times New Roman" w:hAnsi="Times New Roman" w:cs="Times New Roman"/>
                <w:sz w:val="26"/>
                <w:szCs w:val="26"/>
                <w:highlight w:val="none"/>
                <w:vertAlign w:val="baseline"/>
                <w:lang w:val="vi-VN"/>
              </w:rPr>
            </w:pPr>
            <w:r>
              <w:rPr>
                <w:rFonts w:hint="default" w:ascii="Times New Roman" w:hAnsi="Times New Roman" w:cs="Times New Roman"/>
                <w:sz w:val="26"/>
                <w:szCs w:val="26"/>
                <w:highlight w:val="none"/>
                <w:lang w:val="vi-VN"/>
              </w:rPr>
              <w:t xml:space="preserve">  </w:t>
            </w:r>
            <w:r>
              <w:rPr>
                <w:rFonts w:hint="default" w:ascii="Times New Roman" w:hAnsi="Times New Roman" w:cs="Times New Roman"/>
                <w:sz w:val="26"/>
                <w:szCs w:val="26"/>
                <w:highlight w:val="none"/>
              </w:rPr>
              <w:t xml:space="preserve">D. </w:t>
            </w:r>
            <w:r>
              <w:rPr>
                <w:rFonts w:hint="default" w:cs="Times New Roman"/>
                <w:sz w:val="26"/>
                <w:szCs w:val="26"/>
                <w:highlight w:val="none"/>
                <w:lang w:val="vi-VN"/>
              </w:rPr>
              <w:t>innitiate</w:t>
            </w:r>
          </w:p>
        </w:tc>
      </w:tr>
      <w:tr w14:paraId="16ADF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5" w:type="dxa"/>
            <w:tcBorders>
              <w:tl2br w:val="nil"/>
              <w:tr2bl w:val="nil"/>
            </w:tcBorders>
          </w:tcPr>
          <w:p w14:paraId="21C16075">
            <w:pPr>
              <w:pStyle w:val="85"/>
              <w:keepNext w:val="0"/>
              <w:keepLines w:val="0"/>
              <w:pageBreakBefore w:val="0"/>
              <w:widowControl/>
              <w:suppressLineNumbers w:val="0"/>
              <w:kinsoku/>
              <w:wordWrap/>
              <w:overflowPunct/>
              <w:topLinePunct w:val="0"/>
              <w:bidi w:val="0"/>
              <w:snapToGrid/>
              <w:spacing w:line="276" w:lineRule="auto"/>
              <w:textAlignment w:val="auto"/>
              <w:rPr>
                <w:rFonts w:hint="default" w:ascii="Times New Roman" w:hAnsi="Times New Roman" w:cs="Times New Roman"/>
                <w:sz w:val="26"/>
                <w:szCs w:val="26"/>
                <w:highlight w:val="none"/>
                <w:vertAlign w:val="baseline"/>
              </w:rPr>
            </w:pPr>
            <w:r>
              <w:rPr>
                <w:rFonts w:hint="default" w:cs="Times New Roman"/>
                <w:b/>
                <w:bCs/>
                <w:sz w:val="26"/>
                <w:szCs w:val="26"/>
                <w:highlight w:val="none"/>
                <w:lang w:val="vi-VN"/>
              </w:rPr>
              <w:t>4</w:t>
            </w:r>
            <w:r>
              <w:rPr>
                <w:rFonts w:hint="default" w:cs="Times New Roman"/>
                <w:sz w:val="26"/>
                <w:szCs w:val="26"/>
                <w:highlight w:val="none"/>
                <w:lang w:val="vi-VN"/>
              </w:rPr>
              <w:t>.</w:t>
            </w:r>
            <w:r>
              <w:rPr>
                <w:rFonts w:hint="default" w:ascii="Times New Roman" w:hAnsi="Times New Roman" w:cs="Times New Roman"/>
                <w:sz w:val="26"/>
                <w:szCs w:val="26"/>
                <w:highlight w:val="none"/>
              </w:rPr>
              <w:t xml:space="preserve">A. </w:t>
            </w:r>
            <w:r>
              <w:rPr>
                <w:rFonts w:hint="default" w:ascii="Times New Roman" w:hAnsi="Times New Roman" w:cs="Times New Roman"/>
                <w:sz w:val="26"/>
                <w:szCs w:val="26"/>
                <w:highlight w:val="none"/>
              </w:rPr>
              <w:t>displaced</w:t>
            </w:r>
          </w:p>
        </w:tc>
        <w:tc>
          <w:tcPr>
            <w:tcW w:w="2535" w:type="dxa"/>
            <w:tcBorders>
              <w:tl2br w:val="nil"/>
              <w:tr2bl w:val="nil"/>
            </w:tcBorders>
          </w:tcPr>
          <w:p w14:paraId="3C3C8FD5">
            <w:pPr>
              <w:pStyle w:val="85"/>
              <w:keepNext w:val="0"/>
              <w:keepLines w:val="0"/>
              <w:pageBreakBefore w:val="0"/>
              <w:widowControl/>
              <w:suppressLineNumbers w:val="0"/>
              <w:kinsoku/>
              <w:wordWrap/>
              <w:overflowPunct/>
              <w:topLinePunct w:val="0"/>
              <w:bidi w:val="0"/>
              <w:snapToGrid/>
              <w:spacing w:line="276" w:lineRule="auto"/>
              <w:textAlignment w:val="auto"/>
              <w:rPr>
                <w:rFonts w:hint="default" w:ascii="Times New Roman" w:hAnsi="Times New Roman" w:cs="Times New Roman"/>
                <w:sz w:val="26"/>
                <w:szCs w:val="26"/>
                <w:highlight w:val="none"/>
                <w:vertAlign w:val="baseline"/>
              </w:rPr>
            </w:pPr>
            <w:r>
              <w:rPr>
                <w:rFonts w:hint="default" w:ascii="Times New Roman" w:hAnsi="Times New Roman" w:cs="Times New Roman"/>
                <w:sz w:val="26"/>
                <w:szCs w:val="26"/>
                <w:highlight w:val="none"/>
              </w:rPr>
              <w:t>B. dismissed</w:t>
            </w:r>
          </w:p>
        </w:tc>
        <w:tc>
          <w:tcPr>
            <w:tcW w:w="2535" w:type="dxa"/>
            <w:tcBorders>
              <w:tl2br w:val="nil"/>
              <w:tr2bl w:val="nil"/>
            </w:tcBorders>
          </w:tcPr>
          <w:p w14:paraId="5F4B324A">
            <w:pPr>
              <w:pStyle w:val="85"/>
              <w:keepNext w:val="0"/>
              <w:keepLines w:val="0"/>
              <w:pageBreakBefore w:val="0"/>
              <w:widowControl/>
              <w:suppressLineNumbers w:val="0"/>
              <w:kinsoku/>
              <w:wordWrap/>
              <w:overflowPunct/>
              <w:topLinePunct w:val="0"/>
              <w:bidi w:val="0"/>
              <w:snapToGrid/>
              <w:spacing w:line="276" w:lineRule="auto"/>
              <w:textAlignment w:val="auto"/>
              <w:rPr>
                <w:rFonts w:hint="default" w:ascii="Times New Roman" w:hAnsi="Times New Roman" w:cs="Times New Roman"/>
                <w:sz w:val="26"/>
                <w:szCs w:val="26"/>
                <w:highlight w:val="none"/>
                <w:vertAlign w:val="baseline"/>
              </w:rPr>
            </w:pPr>
            <w:r>
              <w:rPr>
                <w:rFonts w:hint="default" w:ascii="Times New Roman" w:hAnsi="Times New Roman" w:cs="Times New Roman"/>
                <w:sz w:val="26"/>
                <w:szCs w:val="26"/>
                <w:highlight w:val="none"/>
              </w:rPr>
              <w:t>C. departed</w:t>
            </w:r>
          </w:p>
        </w:tc>
        <w:tc>
          <w:tcPr>
            <w:tcW w:w="2536" w:type="dxa"/>
            <w:tcBorders>
              <w:tl2br w:val="nil"/>
              <w:tr2bl w:val="nil"/>
            </w:tcBorders>
          </w:tcPr>
          <w:p w14:paraId="6A108FC2">
            <w:pPr>
              <w:pStyle w:val="85"/>
              <w:keepNext w:val="0"/>
              <w:keepLines w:val="0"/>
              <w:pageBreakBefore w:val="0"/>
              <w:widowControl/>
              <w:suppressLineNumbers w:val="0"/>
              <w:kinsoku/>
              <w:wordWrap/>
              <w:overflowPunct/>
              <w:topLinePunct w:val="0"/>
              <w:bidi w:val="0"/>
              <w:snapToGrid/>
              <w:spacing w:line="276" w:lineRule="auto"/>
              <w:textAlignment w:val="auto"/>
              <w:rPr>
                <w:rFonts w:hint="default" w:ascii="Times New Roman" w:hAnsi="Times New Roman" w:cs="Times New Roman"/>
                <w:sz w:val="26"/>
                <w:szCs w:val="26"/>
                <w:highlight w:val="none"/>
                <w:vertAlign w:val="baseline"/>
              </w:rPr>
            </w:pPr>
            <w:r>
              <w:rPr>
                <w:rFonts w:hint="default" w:ascii="Times New Roman" w:hAnsi="Times New Roman" w:cs="Times New Roman"/>
                <w:sz w:val="26"/>
                <w:szCs w:val="26"/>
                <w:highlight w:val="none"/>
                <w:lang w:val="vi-VN"/>
              </w:rPr>
              <w:t xml:space="preserve"> </w:t>
            </w:r>
            <w:r>
              <w:rPr>
                <w:rFonts w:hint="default" w:ascii="Times New Roman" w:hAnsi="Times New Roman" w:cs="Times New Roman"/>
                <w:sz w:val="26"/>
                <w:szCs w:val="26"/>
                <w:highlight w:val="none"/>
              </w:rPr>
              <w:t>D. dissolved</w:t>
            </w:r>
          </w:p>
        </w:tc>
      </w:tr>
      <w:tr w14:paraId="7019E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35" w:type="dxa"/>
            <w:tcBorders>
              <w:tl2br w:val="nil"/>
              <w:tr2bl w:val="nil"/>
            </w:tcBorders>
          </w:tcPr>
          <w:p w14:paraId="1D91CA20">
            <w:pPr>
              <w:pStyle w:val="85"/>
              <w:keepNext w:val="0"/>
              <w:keepLines w:val="0"/>
              <w:pageBreakBefore w:val="0"/>
              <w:widowControl/>
              <w:suppressLineNumbers w:val="0"/>
              <w:kinsoku/>
              <w:wordWrap/>
              <w:overflowPunct/>
              <w:topLinePunct w:val="0"/>
              <w:bidi w:val="0"/>
              <w:snapToGrid/>
              <w:spacing w:line="276" w:lineRule="auto"/>
              <w:textAlignment w:val="auto"/>
              <w:rPr>
                <w:rFonts w:hint="default" w:ascii="Times New Roman" w:hAnsi="Times New Roman" w:cs="Times New Roman"/>
                <w:sz w:val="26"/>
                <w:szCs w:val="26"/>
                <w:highlight w:val="none"/>
                <w:vertAlign w:val="baseline"/>
              </w:rPr>
            </w:pPr>
            <w:r>
              <w:rPr>
                <w:rFonts w:hint="default" w:ascii="Times New Roman" w:hAnsi="Times New Roman" w:cs="Times New Roman"/>
                <w:b/>
                <w:bCs/>
                <w:sz w:val="26"/>
                <w:szCs w:val="26"/>
                <w:highlight w:val="none"/>
                <w:lang w:val="vi-VN"/>
              </w:rPr>
              <w:t>5</w:t>
            </w:r>
            <w:r>
              <w:rPr>
                <w:rFonts w:hint="default" w:ascii="Times New Roman" w:hAnsi="Times New Roman" w:cs="Times New Roman"/>
                <w:sz w:val="26"/>
                <w:szCs w:val="26"/>
                <w:highlight w:val="none"/>
                <w:lang w:val="vi-VN"/>
              </w:rPr>
              <w:t xml:space="preserve">. </w:t>
            </w:r>
            <w:r>
              <w:rPr>
                <w:rFonts w:hint="default" w:ascii="Times New Roman" w:hAnsi="Times New Roman" w:cs="Times New Roman"/>
                <w:sz w:val="26"/>
                <w:szCs w:val="26"/>
                <w:highlight w:val="none"/>
              </w:rPr>
              <w:t>A. capable</w:t>
            </w:r>
          </w:p>
        </w:tc>
        <w:tc>
          <w:tcPr>
            <w:tcW w:w="2535" w:type="dxa"/>
            <w:tcBorders>
              <w:tl2br w:val="nil"/>
              <w:tr2bl w:val="nil"/>
            </w:tcBorders>
          </w:tcPr>
          <w:p w14:paraId="7C193291">
            <w:pPr>
              <w:pStyle w:val="85"/>
              <w:keepNext w:val="0"/>
              <w:keepLines w:val="0"/>
              <w:pageBreakBefore w:val="0"/>
              <w:widowControl/>
              <w:suppressLineNumbers w:val="0"/>
              <w:kinsoku/>
              <w:wordWrap/>
              <w:overflowPunct/>
              <w:topLinePunct w:val="0"/>
              <w:bidi w:val="0"/>
              <w:snapToGrid/>
              <w:spacing w:line="276" w:lineRule="auto"/>
              <w:textAlignment w:val="auto"/>
              <w:rPr>
                <w:rFonts w:hint="default" w:ascii="Times New Roman" w:hAnsi="Times New Roman" w:cs="Times New Roman"/>
                <w:sz w:val="26"/>
                <w:szCs w:val="26"/>
                <w:highlight w:val="none"/>
                <w:vertAlign w:val="baseline"/>
              </w:rPr>
            </w:pPr>
            <w:r>
              <w:rPr>
                <w:rFonts w:hint="default" w:ascii="Times New Roman" w:hAnsi="Times New Roman" w:cs="Times New Roman"/>
                <w:sz w:val="26"/>
                <w:szCs w:val="26"/>
                <w:highlight w:val="none"/>
              </w:rPr>
              <w:t>B. qualified</w:t>
            </w:r>
          </w:p>
        </w:tc>
        <w:tc>
          <w:tcPr>
            <w:tcW w:w="2535" w:type="dxa"/>
            <w:tcBorders>
              <w:tl2br w:val="nil"/>
              <w:tr2bl w:val="nil"/>
            </w:tcBorders>
          </w:tcPr>
          <w:p w14:paraId="3948A0C8">
            <w:pPr>
              <w:pStyle w:val="85"/>
              <w:keepNext w:val="0"/>
              <w:keepLines w:val="0"/>
              <w:pageBreakBefore w:val="0"/>
              <w:widowControl/>
              <w:suppressLineNumbers w:val="0"/>
              <w:kinsoku/>
              <w:wordWrap/>
              <w:overflowPunct/>
              <w:topLinePunct w:val="0"/>
              <w:bidi w:val="0"/>
              <w:snapToGrid/>
              <w:spacing w:line="276" w:lineRule="auto"/>
              <w:textAlignment w:val="auto"/>
              <w:rPr>
                <w:rFonts w:hint="default" w:ascii="Times New Roman" w:hAnsi="Times New Roman" w:cs="Times New Roman"/>
                <w:sz w:val="26"/>
                <w:szCs w:val="26"/>
                <w:highlight w:val="none"/>
                <w:vertAlign w:val="baseline"/>
              </w:rPr>
            </w:pPr>
            <w:r>
              <w:rPr>
                <w:rFonts w:hint="default" w:ascii="Times New Roman" w:hAnsi="Times New Roman" w:cs="Times New Roman"/>
                <w:sz w:val="26"/>
                <w:szCs w:val="26"/>
                <w:highlight w:val="none"/>
              </w:rPr>
              <w:t>C. prepared</w:t>
            </w:r>
          </w:p>
        </w:tc>
        <w:tc>
          <w:tcPr>
            <w:tcW w:w="2536" w:type="dxa"/>
            <w:tcBorders>
              <w:tl2br w:val="nil"/>
              <w:tr2bl w:val="nil"/>
            </w:tcBorders>
          </w:tcPr>
          <w:p w14:paraId="2DF1942A">
            <w:pPr>
              <w:pStyle w:val="85"/>
              <w:keepNext w:val="0"/>
              <w:keepLines w:val="0"/>
              <w:pageBreakBefore w:val="0"/>
              <w:widowControl/>
              <w:suppressLineNumbers w:val="0"/>
              <w:kinsoku/>
              <w:wordWrap/>
              <w:overflowPunct/>
              <w:topLinePunct w:val="0"/>
              <w:bidi w:val="0"/>
              <w:snapToGrid/>
              <w:spacing w:line="276" w:lineRule="auto"/>
              <w:textAlignment w:val="auto"/>
              <w:rPr>
                <w:rFonts w:hint="default" w:ascii="Times New Roman" w:hAnsi="Times New Roman" w:cs="Times New Roman"/>
                <w:sz w:val="26"/>
                <w:szCs w:val="26"/>
                <w:highlight w:val="none"/>
                <w:vertAlign w:val="baseline"/>
              </w:rPr>
            </w:pPr>
            <w:r>
              <w:rPr>
                <w:rFonts w:hint="default" w:ascii="Times New Roman" w:hAnsi="Times New Roman" w:cs="Times New Roman"/>
                <w:sz w:val="26"/>
                <w:szCs w:val="26"/>
                <w:highlight w:val="none"/>
                <w:lang w:val="vi-VN"/>
              </w:rPr>
              <w:t xml:space="preserve"> </w:t>
            </w:r>
            <w:r>
              <w:rPr>
                <w:rFonts w:hint="default" w:ascii="Times New Roman" w:hAnsi="Times New Roman" w:cs="Times New Roman"/>
                <w:sz w:val="26"/>
                <w:szCs w:val="26"/>
                <w:highlight w:val="none"/>
              </w:rPr>
              <w:t>D. suited</w:t>
            </w:r>
          </w:p>
        </w:tc>
      </w:tr>
    </w:tbl>
    <w:p w14:paraId="2FE79AF4">
      <w:pPr>
        <w:keepNext w:val="0"/>
        <w:keepLines w:val="0"/>
        <w:pageBreakBefore w:val="0"/>
        <w:kinsoku/>
        <w:wordWrap/>
        <w:overflowPunct/>
        <w:topLinePunct w:val="0"/>
        <w:autoSpaceDE w:val="0"/>
        <w:autoSpaceDN w:val="0"/>
        <w:bidi w:val="0"/>
        <w:adjustRightInd w:val="0"/>
        <w:snapToGrid/>
        <w:spacing w:after="0" w:line="276" w:lineRule="auto"/>
        <w:contextualSpacing/>
        <w:jc w:val="both"/>
        <w:textAlignment w:val="auto"/>
        <w:rPr>
          <w:rFonts w:hint="default" w:ascii="Times New Roman" w:hAnsi="Times New Roman" w:cs="Times New Roman"/>
          <w:b/>
          <w:sz w:val="26"/>
          <w:szCs w:val="26"/>
          <w:highlight w:val="none"/>
        </w:rPr>
      </w:pPr>
    </w:p>
    <w:tbl>
      <w:tblPr>
        <w:tblStyle w:val="12"/>
        <w:tblW w:w="10412"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83"/>
        <w:gridCol w:w="2083"/>
        <w:gridCol w:w="2082"/>
        <w:gridCol w:w="2082"/>
        <w:gridCol w:w="2082"/>
      </w:tblGrid>
      <w:tr w14:paraId="06C661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83" w:type="dxa"/>
            <w:tcBorders>
              <w:top w:val="single" w:color="000000" w:sz="4" w:space="0"/>
              <w:left w:val="single" w:color="000000" w:sz="4" w:space="0"/>
              <w:bottom w:val="single" w:color="000000" w:sz="4" w:space="0"/>
              <w:right w:val="single" w:color="000000" w:sz="4" w:space="0"/>
            </w:tcBorders>
          </w:tcPr>
          <w:p w14:paraId="5C1EA875">
            <w:pPr>
              <w:spacing w:after="0" w:line="273" w:lineRule="auto"/>
              <w:jc w:val="both"/>
              <w:rPr>
                <w:rFonts w:ascii="Times New Roman" w:hAnsi="Times New Roman" w:eastAsia="Times New Roman" w:cs="Times New Roman"/>
                <w:b/>
                <w:bCs/>
                <w:sz w:val="26"/>
                <w:szCs w:val="26"/>
                <w:highlight w:val="none"/>
              </w:rPr>
            </w:pPr>
            <w:r>
              <w:rPr>
                <w:rFonts w:ascii="Times New Roman" w:hAnsi="Times New Roman" w:eastAsia="Times New Roman" w:cs="Times New Roman"/>
                <w:b/>
                <w:bCs/>
                <w:sz w:val="26"/>
                <w:szCs w:val="26"/>
                <w:highlight w:val="none"/>
              </w:rPr>
              <w:t>1.</w:t>
            </w:r>
          </w:p>
        </w:tc>
        <w:tc>
          <w:tcPr>
            <w:tcW w:w="2083" w:type="dxa"/>
            <w:tcBorders>
              <w:top w:val="single" w:color="000000" w:sz="4" w:space="0"/>
              <w:left w:val="single" w:color="000000" w:sz="4" w:space="0"/>
              <w:bottom w:val="single" w:color="000000" w:sz="4" w:space="0"/>
              <w:right w:val="single" w:color="000000" w:sz="4" w:space="0"/>
            </w:tcBorders>
          </w:tcPr>
          <w:p w14:paraId="12B1FEE1">
            <w:pPr>
              <w:spacing w:after="0" w:line="273" w:lineRule="auto"/>
              <w:jc w:val="both"/>
              <w:rPr>
                <w:rFonts w:ascii="Times New Roman" w:hAnsi="Times New Roman" w:eastAsia="Times New Roman" w:cs="Times New Roman"/>
                <w:b/>
                <w:bCs/>
                <w:sz w:val="26"/>
                <w:szCs w:val="26"/>
                <w:highlight w:val="none"/>
              </w:rPr>
            </w:pPr>
            <w:r>
              <w:rPr>
                <w:rFonts w:ascii="Times New Roman" w:hAnsi="Times New Roman" w:eastAsia="Times New Roman" w:cs="Times New Roman"/>
                <w:b/>
                <w:bCs/>
                <w:sz w:val="26"/>
                <w:szCs w:val="26"/>
                <w:highlight w:val="none"/>
              </w:rPr>
              <w:t>2.</w:t>
            </w:r>
          </w:p>
        </w:tc>
        <w:tc>
          <w:tcPr>
            <w:tcW w:w="2082" w:type="dxa"/>
            <w:tcBorders>
              <w:top w:val="single" w:color="000000" w:sz="4" w:space="0"/>
              <w:left w:val="single" w:color="000000" w:sz="4" w:space="0"/>
              <w:bottom w:val="single" w:color="000000" w:sz="4" w:space="0"/>
              <w:right w:val="single" w:color="000000" w:sz="4" w:space="0"/>
            </w:tcBorders>
          </w:tcPr>
          <w:p w14:paraId="0B70547F">
            <w:pPr>
              <w:spacing w:after="0" w:line="273" w:lineRule="auto"/>
              <w:jc w:val="both"/>
              <w:rPr>
                <w:rFonts w:ascii="Times New Roman" w:hAnsi="Times New Roman" w:eastAsia="Times New Roman" w:cs="Times New Roman"/>
                <w:b/>
                <w:bCs/>
                <w:sz w:val="26"/>
                <w:szCs w:val="26"/>
                <w:highlight w:val="none"/>
              </w:rPr>
            </w:pPr>
            <w:r>
              <w:rPr>
                <w:rFonts w:ascii="Times New Roman" w:hAnsi="Times New Roman" w:eastAsia="Times New Roman" w:cs="Times New Roman"/>
                <w:b/>
                <w:bCs/>
                <w:sz w:val="26"/>
                <w:szCs w:val="26"/>
                <w:highlight w:val="none"/>
              </w:rPr>
              <w:t>3.</w:t>
            </w:r>
          </w:p>
        </w:tc>
        <w:tc>
          <w:tcPr>
            <w:tcW w:w="2082" w:type="dxa"/>
            <w:tcBorders>
              <w:top w:val="single" w:color="000000" w:sz="4" w:space="0"/>
              <w:left w:val="single" w:color="000000" w:sz="4" w:space="0"/>
              <w:bottom w:val="single" w:color="000000" w:sz="4" w:space="0"/>
              <w:right w:val="single" w:color="000000" w:sz="4" w:space="0"/>
            </w:tcBorders>
          </w:tcPr>
          <w:p w14:paraId="76DFACF0">
            <w:pPr>
              <w:spacing w:after="0" w:line="273" w:lineRule="auto"/>
              <w:jc w:val="both"/>
              <w:rPr>
                <w:rFonts w:ascii="Times New Roman" w:hAnsi="Times New Roman" w:eastAsia="Times New Roman" w:cs="Times New Roman"/>
                <w:b/>
                <w:bCs/>
                <w:sz w:val="26"/>
                <w:szCs w:val="26"/>
                <w:highlight w:val="none"/>
              </w:rPr>
            </w:pPr>
            <w:r>
              <w:rPr>
                <w:rFonts w:ascii="Times New Roman" w:hAnsi="Times New Roman" w:eastAsia="Times New Roman" w:cs="Times New Roman"/>
                <w:b/>
                <w:bCs/>
                <w:sz w:val="26"/>
                <w:szCs w:val="26"/>
                <w:highlight w:val="none"/>
              </w:rPr>
              <w:t>4.</w:t>
            </w:r>
          </w:p>
        </w:tc>
        <w:tc>
          <w:tcPr>
            <w:tcW w:w="2082" w:type="dxa"/>
            <w:tcBorders>
              <w:top w:val="single" w:color="000000" w:sz="4" w:space="0"/>
              <w:left w:val="single" w:color="000000" w:sz="4" w:space="0"/>
              <w:bottom w:val="single" w:color="000000" w:sz="4" w:space="0"/>
              <w:right w:val="single" w:color="000000" w:sz="4" w:space="0"/>
            </w:tcBorders>
          </w:tcPr>
          <w:p w14:paraId="41808A81">
            <w:pPr>
              <w:spacing w:after="0" w:line="273" w:lineRule="auto"/>
              <w:jc w:val="both"/>
              <w:rPr>
                <w:rFonts w:ascii="Times New Roman" w:hAnsi="Times New Roman" w:eastAsia="Times New Roman" w:cs="Times New Roman"/>
                <w:b/>
                <w:bCs/>
                <w:sz w:val="26"/>
                <w:szCs w:val="26"/>
                <w:highlight w:val="none"/>
              </w:rPr>
            </w:pPr>
            <w:r>
              <w:rPr>
                <w:rFonts w:ascii="Times New Roman" w:hAnsi="Times New Roman" w:eastAsia="Times New Roman" w:cs="Times New Roman"/>
                <w:b/>
                <w:bCs/>
                <w:sz w:val="26"/>
                <w:szCs w:val="26"/>
                <w:highlight w:val="none"/>
              </w:rPr>
              <w:t>5.</w:t>
            </w:r>
          </w:p>
        </w:tc>
      </w:tr>
    </w:tbl>
    <w:p w14:paraId="71529DA7">
      <w:pPr>
        <w:keepNext w:val="0"/>
        <w:keepLines w:val="0"/>
        <w:pageBreakBefore w:val="0"/>
        <w:kinsoku/>
        <w:wordWrap/>
        <w:overflowPunct/>
        <w:topLinePunct w:val="0"/>
        <w:autoSpaceDE w:val="0"/>
        <w:autoSpaceDN w:val="0"/>
        <w:bidi w:val="0"/>
        <w:adjustRightInd w:val="0"/>
        <w:snapToGrid/>
        <w:spacing w:after="0" w:line="276" w:lineRule="auto"/>
        <w:contextualSpacing/>
        <w:jc w:val="both"/>
        <w:textAlignment w:val="auto"/>
        <w:rPr>
          <w:rFonts w:hint="default" w:ascii="Times New Roman" w:hAnsi="Times New Roman" w:cs="Times New Roman"/>
          <w:b/>
          <w:sz w:val="26"/>
          <w:szCs w:val="26"/>
          <w:highlight w:val="none"/>
        </w:rPr>
      </w:pPr>
    </w:p>
    <w:p w14:paraId="7E0447A8">
      <w:pPr>
        <w:spacing w:after="0" w:line="273" w:lineRule="auto"/>
        <w:contextualSpacing/>
        <w:jc w:val="both"/>
        <w:rPr>
          <w:rFonts w:ascii="Times New Roman" w:hAnsi="Times New Roman" w:eastAsia="Times New Roman" w:cs="Times New Roman"/>
          <w:b/>
          <w:i/>
          <w:sz w:val="26"/>
          <w:szCs w:val="26"/>
          <w:highlight w:val="none"/>
        </w:rPr>
      </w:pPr>
      <w:r>
        <w:rPr>
          <w:rFonts w:hint="default" w:ascii="Times New Roman" w:hAnsi="Times New Roman" w:cs="Times New Roman"/>
          <w:b/>
          <w:sz w:val="26"/>
          <w:szCs w:val="26"/>
          <w:highlight w:val="none"/>
          <w:lang w:val="vi-VN"/>
        </w:rPr>
        <w:t>Part</w:t>
      </w:r>
      <w:r>
        <w:rPr>
          <w:rFonts w:hint="default" w:ascii="Times New Roman" w:hAnsi="Times New Roman" w:cs="Times New Roman"/>
          <w:b/>
          <w:sz w:val="26"/>
          <w:szCs w:val="26"/>
          <w:highlight w:val="none"/>
        </w:rPr>
        <w:t xml:space="preserve"> </w:t>
      </w:r>
      <w:r>
        <w:rPr>
          <w:rFonts w:hint="default" w:ascii="Times New Roman" w:hAnsi="Times New Roman" w:cs="Times New Roman"/>
          <w:b/>
          <w:bCs/>
          <w:iCs/>
          <w:sz w:val="26"/>
          <w:szCs w:val="26"/>
          <w:highlight w:val="none"/>
        </w:rPr>
        <w:t xml:space="preserve">2. </w:t>
      </w:r>
      <w:r>
        <w:rPr>
          <w:rFonts w:hint="default" w:ascii="Times New Roman" w:hAnsi="Times New Roman" w:cs="Times New Roman"/>
          <w:b/>
          <w:bCs/>
          <w:i/>
          <w:iCs/>
          <w:color w:val="000000"/>
          <w:sz w:val="26"/>
          <w:szCs w:val="26"/>
          <w:highlight w:val="none"/>
        </w:rPr>
        <w:t xml:space="preserve">Read the text below and Fill in each blank with ONE suitable word. Write your answers in the space provided. </w:t>
      </w:r>
      <w:r>
        <w:rPr>
          <w:rFonts w:ascii="Times New Roman" w:hAnsi="Times New Roman" w:eastAsia="Times New Roman" w:cs="Times New Roman"/>
          <w:b/>
          <w:i/>
          <w:sz w:val="26"/>
          <w:szCs w:val="26"/>
          <w:highlight w:val="none"/>
        </w:rPr>
        <w:t>(1.0 point)</w:t>
      </w:r>
    </w:p>
    <w:p w14:paraId="20807A4A">
      <w:pPr>
        <w:keepNext w:val="0"/>
        <w:keepLines w:val="0"/>
        <w:pageBreakBefore w:val="0"/>
        <w:kinsoku/>
        <w:wordWrap/>
        <w:overflowPunct/>
        <w:topLinePunct w:val="0"/>
        <w:autoSpaceDE w:val="0"/>
        <w:autoSpaceDN w:val="0"/>
        <w:bidi w:val="0"/>
        <w:adjustRightInd w:val="0"/>
        <w:snapToGrid/>
        <w:spacing w:after="0" w:line="276" w:lineRule="auto"/>
        <w:contextualSpacing/>
        <w:jc w:val="both"/>
        <w:textAlignment w:val="auto"/>
        <w:rPr>
          <w:rFonts w:hint="default" w:ascii="Times New Roman" w:hAnsi="Times New Roman" w:cs="Times New Roman"/>
          <w:sz w:val="26"/>
          <w:szCs w:val="26"/>
          <w:highlight w:val="none"/>
        </w:rPr>
      </w:pPr>
      <w:r>
        <w:rPr>
          <w:rFonts w:hint="default" w:ascii="Times New Roman" w:hAnsi="Times New Roman" w:cs="Times New Roman"/>
          <w:color w:val="000000"/>
          <w:sz w:val="26"/>
          <w:szCs w:val="26"/>
          <w:highlight w:val="none"/>
        </w:rPr>
        <w:t>One of the most amazing marathon races in the world is the Marathon of the Sands. It takes (</w:t>
      </w:r>
      <w:r>
        <w:rPr>
          <w:rFonts w:hint="default" w:ascii="Times New Roman" w:hAnsi="Times New Roman" w:cs="Times New Roman"/>
          <w:b/>
          <w:bCs/>
          <w:color w:val="000000"/>
          <w:sz w:val="26"/>
          <w:szCs w:val="26"/>
          <w:highlight w:val="none"/>
        </w:rPr>
        <w:t>6</w:t>
      </w:r>
      <w:r>
        <w:rPr>
          <w:rFonts w:hint="default" w:ascii="Times New Roman" w:hAnsi="Times New Roman" w:cs="Times New Roman"/>
          <w:color w:val="000000"/>
          <w:sz w:val="26"/>
          <w:szCs w:val="26"/>
          <w:highlight w:val="none"/>
        </w:rPr>
        <w:t>)_______ every April in the Sahara Dessert in the south of Morocco, a part of the world where temperatures can</w:t>
      </w:r>
      <w:r>
        <w:rPr>
          <w:rFonts w:hint="default" w:ascii="Times New Roman" w:hAnsi="Times New Roman" w:cs="Times New Roman"/>
          <w:sz w:val="26"/>
          <w:szCs w:val="26"/>
          <w:highlight w:val="none"/>
        </w:rPr>
        <w:t xml:space="preserve"> </w:t>
      </w:r>
      <w:r>
        <w:rPr>
          <w:rFonts w:hint="default" w:ascii="Times New Roman" w:hAnsi="Times New Roman" w:cs="Times New Roman"/>
          <w:color w:val="000000"/>
          <w:sz w:val="26"/>
          <w:szCs w:val="26"/>
          <w:highlight w:val="none"/>
        </w:rPr>
        <w:t>(</w:t>
      </w:r>
      <w:r>
        <w:rPr>
          <w:rFonts w:hint="default" w:ascii="Times New Roman" w:hAnsi="Times New Roman" w:cs="Times New Roman"/>
          <w:b/>
          <w:bCs/>
          <w:color w:val="000000"/>
          <w:sz w:val="26"/>
          <w:szCs w:val="26"/>
          <w:highlight w:val="none"/>
        </w:rPr>
        <w:t>7</w:t>
      </w:r>
      <w:r>
        <w:rPr>
          <w:rFonts w:hint="default" w:ascii="Times New Roman" w:hAnsi="Times New Roman" w:cs="Times New Roman"/>
          <w:color w:val="000000"/>
          <w:sz w:val="26"/>
          <w:szCs w:val="26"/>
          <w:highlight w:val="none"/>
        </w:rPr>
        <w:t>)_______ fifty degrees centigrade. The standard length of the marathon is 42.5 kilometers but this one is</w:t>
      </w:r>
      <w:r>
        <w:rPr>
          <w:rFonts w:hint="default" w:ascii="Times New Roman" w:hAnsi="Times New Roman" w:cs="Times New Roman"/>
          <w:sz w:val="26"/>
          <w:szCs w:val="26"/>
          <w:highlight w:val="none"/>
        </w:rPr>
        <w:t xml:space="preserve"> </w:t>
      </w:r>
      <w:r>
        <w:rPr>
          <w:rFonts w:hint="default" w:ascii="Times New Roman" w:hAnsi="Times New Roman" w:cs="Times New Roman"/>
          <w:color w:val="000000"/>
          <w:sz w:val="26"/>
          <w:szCs w:val="26"/>
          <w:highlight w:val="none"/>
        </w:rPr>
        <w:t>240 kilometers (</w:t>
      </w:r>
      <w:r>
        <w:rPr>
          <w:rFonts w:hint="default" w:ascii="Times New Roman" w:hAnsi="Times New Roman" w:cs="Times New Roman"/>
          <w:b/>
          <w:bCs/>
          <w:color w:val="000000"/>
          <w:sz w:val="26"/>
          <w:szCs w:val="26"/>
          <w:highlight w:val="none"/>
        </w:rPr>
        <w:t>8</w:t>
      </w:r>
      <w:r>
        <w:rPr>
          <w:rFonts w:hint="default" w:ascii="Times New Roman" w:hAnsi="Times New Roman" w:cs="Times New Roman"/>
          <w:color w:val="000000"/>
          <w:sz w:val="26"/>
          <w:szCs w:val="26"/>
          <w:highlight w:val="none"/>
        </w:rPr>
        <w:t>)_______ and takes seven days to complete. It began in 1986 and now attracts about two hundred runners, the majority of (</w:t>
      </w:r>
      <w:r>
        <w:rPr>
          <w:rFonts w:hint="default" w:ascii="Times New Roman" w:hAnsi="Times New Roman" w:cs="Times New Roman"/>
          <w:b/>
          <w:bCs/>
          <w:color w:val="000000"/>
          <w:sz w:val="26"/>
          <w:szCs w:val="26"/>
          <w:highlight w:val="none"/>
        </w:rPr>
        <w:t>9</w:t>
      </w:r>
      <w:r>
        <w:rPr>
          <w:rFonts w:hint="default" w:ascii="Times New Roman" w:hAnsi="Times New Roman" w:cs="Times New Roman"/>
          <w:color w:val="000000"/>
          <w:sz w:val="26"/>
          <w:szCs w:val="26"/>
          <w:highlight w:val="none"/>
        </w:rPr>
        <w:t>)_______ ages range from seventeen to forty-seven. About half of them come from France and the (</w:t>
      </w:r>
      <w:r>
        <w:rPr>
          <w:rFonts w:hint="default" w:ascii="Times New Roman" w:hAnsi="Times New Roman" w:cs="Times New Roman"/>
          <w:b/>
          <w:bCs/>
          <w:color w:val="000000"/>
          <w:sz w:val="26"/>
          <w:szCs w:val="26"/>
          <w:highlight w:val="none"/>
          <w:lang w:val="vi-VN"/>
        </w:rPr>
        <w:t>1</w:t>
      </w:r>
      <w:r>
        <w:rPr>
          <w:rFonts w:hint="default" w:ascii="Times New Roman" w:hAnsi="Times New Roman" w:cs="Times New Roman"/>
          <w:b/>
          <w:bCs/>
          <w:color w:val="000000"/>
          <w:sz w:val="26"/>
          <w:szCs w:val="26"/>
          <w:highlight w:val="none"/>
        </w:rPr>
        <w:t>0</w:t>
      </w:r>
      <w:r>
        <w:rPr>
          <w:rFonts w:hint="default" w:ascii="Times New Roman" w:hAnsi="Times New Roman" w:cs="Times New Roman"/>
          <w:color w:val="000000"/>
          <w:sz w:val="26"/>
          <w:szCs w:val="26"/>
          <w:highlight w:val="none"/>
        </w:rPr>
        <w:t>)_______ from all over the world. From Britain it costs £2,500 to enter,</w:t>
      </w:r>
      <w:r>
        <w:rPr>
          <w:rFonts w:hint="default" w:ascii="Times New Roman" w:hAnsi="Times New Roman" w:cs="Times New Roman"/>
          <w:sz w:val="26"/>
          <w:szCs w:val="26"/>
          <w:highlight w:val="none"/>
        </w:rPr>
        <w:t xml:space="preserve"> </w:t>
      </w:r>
      <w:r>
        <w:rPr>
          <w:rFonts w:hint="default" w:ascii="Times New Roman" w:hAnsi="Times New Roman" w:cs="Times New Roman"/>
          <w:color w:val="000000"/>
          <w:sz w:val="26"/>
          <w:szCs w:val="26"/>
          <w:highlight w:val="none"/>
        </w:rPr>
        <w:t>including return air fares. The race is rapidly getting more and more popular (</w:t>
      </w:r>
      <w:r>
        <w:rPr>
          <w:rFonts w:hint="default" w:ascii="Times New Roman" w:hAnsi="Times New Roman" w:cs="Times New Roman"/>
          <w:b/>
          <w:bCs/>
          <w:color w:val="000000"/>
          <w:sz w:val="26"/>
          <w:szCs w:val="26"/>
          <w:highlight w:val="none"/>
          <w:lang w:val="vi-VN"/>
        </w:rPr>
        <w:t>1</w:t>
      </w:r>
      <w:r>
        <w:rPr>
          <w:rFonts w:hint="default" w:ascii="Times New Roman" w:hAnsi="Times New Roman" w:cs="Times New Roman"/>
          <w:b/>
          <w:bCs/>
          <w:color w:val="000000"/>
          <w:sz w:val="26"/>
          <w:szCs w:val="26"/>
          <w:highlight w:val="none"/>
        </w:rPr>
        <w:t>1</w:t>
      </w:r>
      <w:r>
        <w:rPr>
          <w:rFonts w:hint="default" w:ascii="Times New Roman" w:hAnsi="Times New Roman" w:cs="Times New Roman"/>
          <w:color w:val="000000"/>
          <w:sz w:val="26"/>
          <w:szCs w:val="26"/>
          <w:highlight w:val="none"/>
        </w:rPr>
        <w:t>)_______, or perhaps because</w:t>
      </w:r>
      <w:r>
        <w:rPr>
          <w:rFonts w:hint="default" w:ascii="Times New Roman" w:hAnsi="Times New Roman" w:cs="Times New Roman"/>
          <w:sz w:val="26"/>
          <w:szCs w:val="26"/>
          <w:highlight w:val="none"/>
        </w:rPr>
        <w:t xml:space="preserve"> </w:t>
      </w:r>
      <w:r>
        <w:rPr>
          <w:rFonts w:hint="default" w:ascii="Times New Roman" w:hAnsi="Times New Roman" w:cs="Times New Roman"/>
          <w:color w:val="000000"/>
          <w:sz w:val="26"/>
          <w:szCs w:val="26"/>
          <w:highlight w:val="none"/>
        </w:rPr>
        <w:t>of, the hard conditions that runners must endure. They have to carry food and (</w:t>
      </w:r>
      <w:r>
        <w:rPr>
          <w:rFonts w:hint="default" w:ascii="Times New Roman" w:hAnsi="Times New Roman" w:cs="Times New Roman"/>
          <w:b/>
          <w:bCs/>
          <w:color w:val="000000"/>
          <w:sz w:val="26"/>
          <w:szCs w:val="26"/>
          <w:highlight w:val="none"/>
          <w:lang w:val="vi-VN"/>
        </w:rPr>
        <w:t>1</w:t>
      </w:r>
      <w:r>
        <w:rPr>
          <w:rFonts w:hint="default" w:ascii="Times New Roman" w:hAnsi="Times New Roman" w:cs="Times New Roman"/>
          <w:b/>
          <w:bCs/>
          <w:color w:val="000000"/>
          <w:sz w:val="26"/>
          <w:szCs w:val="26"/>
          <w:highlight w:val="none"/>
        </w:rPr>
        <w:t>2</w:t>
      </w:r>
      <w:r>
        <w:rPr>
          <w:rFonts w:hint="default" w:ascii="Times New Roman" w:hAnsi="Times New Roman" w:cs="Times New Roman"/>
          <w:color w:val="000000"/>
          <w:sz w:val="26"/>
          <w:szCs w:val="26"/>
          <w:highlight w:val="none"/>
        </w:rPr>
        <w:t>)_______ else they need for</w:t>
      </w:r>
      <w:r>
        <w:rPr>
          <w:rFonts w:hint="default" w:ascii="Times New Roman" w:hAnsi="Times New Roman" w:cs="Times New Roman"/>
          <w:sz w:val="26"/>
          <w:szCs w:val="26"/>
          <w:highlight w:val="none"/>
        </w:rPr>
        <w:t xml:space="preserve"> </w:t>
      </w:r>
      <w:r>
        <w:rPr>
          <w:rFonts w:hint="default" w:ascii="Times New Roman" w:hAnsi="Times New Roman" w:cs="Times New Roman"/>
          <w:color w:val="000000"/>
          <w:sz w:val="26"/>
          <w:szCs w:val="26"/>
          <w:highlight w:val="none"/>
        </w:rPr>
        <w:t>seven days in rucksack weighing no more than twelve kilograms. In addition to (</w:t>
      </w:r>
      <w:r>
        <w:rPr>
          <w:rFonts w:hint="default" w:ascii="Times New Roman" w:hAnsi="Times New Roman" w:cs="Times New Roman"/>
          <w:b/>
          <w:bCs/>
          <w:color w:val="000000"/>
          <w:sz w:val="26"/>
          <w:szCs w:val="26"/>
          <w:highlight w:val="none"/>
          <w:lang w:val="vi-VN"/>
        </w:rPr>
        <w:t>1</w:t>
      </w:r>
      <w:r>
        <w:rPr>
          <w:rFonts w:hint="default" w:ascii="Times New Roman" w:hAnsi="Times New Roman" w:cs="Times New Roman"/>
          <w:b/>
          <w:bCs/>
          <w:color w:val="000000"/>
          <w:sz w:val="26"/>
          <w:szCs w:val="26"/>
          <w:highlight w:val="none"/>
        </w:rPr>
        <w:t>3</w:t>
      </w:r>
      <w:r>
        <w:rPr>
          <w:rFonts w:hint="default" w:ascii="Times New Roman" w:hAnsi="Times New Roman" w:cs="Times New Roman"/>
          <w:color w:val="000000"/>
          <w:sz w:val="26"/>
          <w:szCs w:val="26"/>
          <w:highlight w:val="none"/>
        </w:rPr>
        <w:t>)_______, they are given a</w:t>
      </w:r>
      <w:r>
        <w:rPr>
          <w:rFonts w:hint="default" w:ascii="Times New Roman" w:hAnsi="Times New Roman" w:cs="Times New Roman"/>
          <w:sz w:val="26"/>
          <w:szCs w:val="26"/>
          <w:highlight w:val="none"/>
        </w:rPr>
        <w:t xml:space="preserve"> </w:t>
      </w:r>
      <w:r>
        <w:rPr>
          <w:rFonts w:hint="default" w:ascii="Times New Roman" w:hAnsi="Times New Roman" w:cs="Times New Roman"/>
          <w:color w:val="000000"/>
          <w:sz w:val="26"/>
          <w:szCs w:val="26"/>
          <w:highlight w:val="none"/>
        </w:rPr>
        <w:t xml:space="preserve">liter and a half of water every ten kilometers. </w:t>
      </w:r>
    </w:p>
    <w:p w14:paraId="7BE031A3">
      <w:pPr>
        <w:keepNext w:val="0"/>
        <w:keepLines w:val="0"/>
        <w:pageBreakBefore w:val="0"/>
        <w:kinsoku/>
        <w:wordWrap/>
        <w:overflowPunct/>
        <w:topLinePunct w:val="0"/>
        <w:autoSpaceDE w:val="0"/>
        <w:autoSpaceDN w:val="0"/>
        <w:bidi w:val="0"/>
        <w:adjustRightInd w:val="0"/>
        <w:snapToGrid/>
        <w:spacing w:after="0" w:line="276" w:lineRule="auto"/>
        <w:contextualSpacing/>
        <w:jc w:val="both"/>
        <w:textAlignment w:val="auto"/>
        <w:rPr>
          <w:rFonts w:hint="default" w:ascii="Times New Roman" w:hAnsi="Times New Roman" w:cs="Times New Roman"/>
          <w:color w:val="000000"/>
          <w:sz w:val="26"/>
          <w:szCs w:val="26"/>
          <w:highlight w:val="none"/>
        </w:rPr>
      </w:pPr>
      <w:r>
        <w:rPr>
          <w:rFonts w:hint="default" w:ascii="Times New Roman" w:hAnsi="Times New Roman" w:cs="Times New Roman"/>
          <w:color w:val="000000"/>
          <w:sz w:val="26"/>
          <w:szCs w:val="26"/>
          <w:highlight w:val="none"/>
        </w:rPr>
        <w:t>Runners do suffer terrible physical hardships. Sometimes they lose toenails and skin peels on their feet. However, doctors are always on (</w:t>
      </w:r>
      <w:r>
        <w:rPr>
          <w:rFonts w:hint="default" w:ascii="Times New Roman" w:hAnsi="Times New Roman" w:cs="Times New Roman"/>
          <w:b/>
          <w:bCs/>
          <w:color w:val="000000"/>
          <w:sz w:val="26"/>
          <w:szCs w:val="26"/>
          <w:highlight w:val="none"/>
          <w:lang w:val="vi-VN"/>
        </w:rPr>
        <w:t>1</w:t>
      </w:r>
      <w:r>
        <w:rPr>
          <w:rFonts w:hint="default" w:ascii="Times New Roman" w:hAnsi="Times New Roman" w:cs="Times New Roman"/>
          <w:b/>
          <w:bCs/>
          <w:color w:val="000000"/>
          <w:sz w:val="26"/>
          <w:szCs w:val="26"/>
          <w:highlight w:val="none"/>
        </w:rPr>
        <w:t>4</w:t>
      </w:r>
      <w:r>
        <w:rPr>
          <w:rFonts w:hint="default" w:ascii="Times New Roman" w:hAnsi="Times New Roman" w:cs="Times New Roman"/>
          <w:color w:val="000000"/>
          <w:sz w:val="26"/>
          <w:szCs w:val="26"/>
          <w:highlight w:val="none"/>
        </w:rPr>
        <w:t>)_______ to deal with minor injuries and to make sure that runners do not (</w:t>
      </w:r>
      <w:r>
        <w:rPr>
          <w:rFonts w:hint="default" w:ascii="Times New Roman" w:hAnsi="Times New Roman" w:cs="Times New Roman"/>
          <w:color w:val="000000"/>
          <w:sz w:val="26"/>
          <w:szCs w:val="26"/>
          <w:highlight w:val="none"/>
          <w:lang w:val="vi-VN"/>
        </w:rPr>
        <w:t>1</w:t>
      </w:r>
      <w:r>
        <w:rPr>
          <w:rFonts w:hint="default" w:ascii="Times New Roman" w:hAnsi="Times New Roman" w:cs="Times New Roman"/>
          <w:b/>
          <w:bCs/>
          <w:color w:val="000000"/>
          <w:sz w:val="26"/>
          <w:szCs w:val="26"/>
          <w:highlight w:val="none"/>
        </w:rPr>
        <w:t>5</w:t>
      </w:r>
      <w:r>
        <w:rPr>
          <w:rFonts w:hint="default" w:ascii="Times New Roman" w:hAnsi="Times New Roman" w:cs="Times New Roman"/>
          <w:color w:val="000000"/>
          <w:sz w:val="26"/>
          <w:szCs w:val="26"/>
          <w:highlight w:val="none"/>
        </w:rPr>
        <w:t>)_______ themselves too far.</w:t>
      </w:r>
    </w:p>
    <w:p w14:paraId="179173EC">
      <w:pPr>
        <w:keepNext w:val="0"/>
        <w:keepLines w:val="0"/>
        <w:pageBreakBefore w:val="0"/>
        <w:kinsoku/>
        <w:wordWrap/>
        <w:overflowPunct/>
        <w:topLinePunct w:val="0"/>
        <w:autoSpaceDE w:val="0"/>
        <w:autoSpaceDN w:val="0"/>
        <w:bidi w:val="0"/>
        <w:adjustRightInd w:val="0"/>
        <w:snapToGrid/>
        <w:spacing w:after="0" w:line="276" w:lineRule="auto"/>
        <w:contextualSpacing/>
        <w:jc w:val="both"/>
        <w:textAlignment w:val="auto"/>
        <w:rPr>
          <w:rFonts w:hint="default" w:ascii="Times New Roman" w:hAnsi="Times New Roman" w:cs="Times New Roman"/>
          <w:color w:val="000000"/>
          <w:sz w:val="26"/>
          <w:szCs w:val="26"/>
          <w:highlight w:val="none"/>
        </w:rPr>
      </w:pPr>
    </w:p>
    <w:tbl>
      <w:tblPr>
        <w:tblStyle w:val="1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4"/>
        <w:gridCol w:w="2024"/>
        <w:gridCol w:w="2024"/>
        <w:gridCol w:w="2025"/>
        <w:gridCol w:w="2026"/>
      </w:tblGrid>
      <w:tr w14:paraId="1EB7D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8" w:type="dxa"/>
          </w:tcPr>
          <w:p w14:paraId="41E1E72F">
            <w:pPr>
              <w:keepNext w:val="0"/>
              <w:keepLines w:val="0"/>
              <w:pageBreakBefore w:val="0"/>
              <w:widowControl w:val="0"/>
              <w:kinsoku/>
              <w:wordWrap/>
              <w:overflowPunct/>
              <w:topLinePunct w:val="0"/>
              <w:autoSpaceDE w:val="0"/>
              <w:autoSpaceDN w:val="0"/>
              <w:bidi w:val="0"/>
              <w:adjustRightInd w:val="0"/>
              <w:snapToGrid/>
              <w:spacing w:before="181" w:beforeLines="50" w:after="181" w:afterLines="50" w:line="276" w:lineRule="auto"/>
              <w:contextualSpacing/>
              <w:jc w:val="both"/>
              <w:textAlignment w:val="auto"/>
              <w:rPr>
                <w:rFonts w:hint="default" w:ascii="Times New Roman" w:hAnsi="Times New Roman" w:cs="Times New Roman"/>
                <w:b/>
                <w:bCs/>
                <w:color w:val="000000"/>
                <w:sz w:val="26"/>
                <w:szCs w:val="26"/>
                <w:highlight w:val="none"/>
                <w:vertAlign w:val="baseline"/>
                <w:lang w:val="vi-VN"/>
              </w:rPr>
            </w:pPr>
            <w:r>
              <w:rPr>
                <w:rFonts w:hint="default" w:ascii="Times New Roman" w:hAnsi="Times New Roman" w:cs="Times New Roman"/>
                <w:b/>
                <w:bCs/>
                <w:color w:val="000000"/>
                <w:sz w:val="26"/>
                <w:szCs w:val="26"/>
                <w:highlight w:val="none"/>
                <w:vertAlign w:val="baseline"/>
                <w:lang w:val="vi-VN"/>
              </w:rPr>
              <w:t>6.</w:t>
            </w:r>
          </w:p>
        </w:tc>
        <w:tc>
          <w:tcPr>
            <w:tcW w:w="2028" w:type="dxa"/>
          </w:tcPr>
          <w:p w14:paraId="592E61F5">
            <w:pPr>
              <w:keepNext w:val="0"/>
              <w:keepLines w:val="0"/>
              <w:pageBreakBefore w:val="0"/>
              <w:widowControl w:val="0"/>
              <w:kinsoku/>
              <w:wordWrap/>
              <w:overflowPunct/>
              <w:topLinePunct w:val="0"/>
              <w:autoSpaceDE w:val="0"/>
              <w:autoSpaceDN w:val="0"/>
              <w:bidi w:val="0"/>
              <w:adjustRightInd w:val="0"/>
              <w:snapToGrid/>
              <w:spacing w:before="181" w:beforeLines="50" w:after="181" w:afterLines="50" w:line="276" w:lineRule="auto"/>
              <w:contextualSpacing/>
              <w:jc w:val="both"/>
              <w:textAlignment w:val="auto"/>
              <w:rPr>
                <w:rFonts w:hint="default" w:ascii="Times New Roman" w:hAnsi="Times New Roman" w:cs="Times New Roman"/>
                <w:b/>
                <w:bCs/>
                <w:color w:val="000000"/>
                <w:sz w:val="26"/>
                <w:szCs w:val="26"/>
                <w:highlight w:val="none"/>
                <w:vertAlign w:val="baseline"/>
                <w:lang w:val="vi-VN"/>
              </w:rPr>
            </w:pPr>
            <w:r>
              <w:rPr>
                <w:rFonts w:hint="default" w:ascii="Times New Roman" w:hAnsi="Times New Roman" w:cs="Times New Roman"/>
                <w:b/>
                <w:bCs/>
                <w:color w:val="000000"/>
                <w:sz w:val="26"/>
                <w:szCs w:val="26"/>
                <w:highlight w:val="none"/>
                <w:vertAlign w:val="baseline"/>
                <w:lang w:val="vi-VN"/>
              </w:rPr>
              <w:t>7.</w:t>
            </w:r>
          </w:p>
        </w:tc>
        <w:tc>
          <w:tcPr>
            <w:tcW w:w="2028" w:type="dxa"/>
          </w:tcPr>
          <w:p w14:paraId="13185FBB">
            <w:pPr>
              <w:keepNext w:val="0"/>
              <w:keepLines w:val="0"/>
              <w:pageBreakBefore w:val="0"/>
              <w:widowControl w:val="0"/>
              <w:kinsoku/>
              <w:wordWrap/>
              <w:overflowPunct/>
              <w:topLinePunct w:val="0"/>
              <w:autoSpaceDE w:val="0"/>
              <w:autoSpaceDN w:val="0"/>
              <w:bidi w:val="0"/>
              <w:adjustRightInd w:val="0"/>
              <w:snapToGrid/>
              <w:spacing w:before="181" w:beforeLines="50" w:after="181" w:afterLines="50" w:line="276" w:lineRule="auto"/>
              <w:contextualSpacing/>
              <w:jc w:val="both"/>
              <w:textAlignment w:val="auto"/>
              <w:rPr>
                <w:rFonts w:hint="default" w:ascii="Times New Roman" w:hAnsi="Times New Roman" w:cs="Times New Roman"/>
                <w:b/>
                <w:bCs/>
                <w:color w:val="000000"/>
                <w:sz w:val="26"/>
                <w:szCs w:val="26"/>
                <w:highlight w:val="none"/>
                <w:vertAlign w:val="baseline"/>
                <w:lang w:val="vi-VN"/>
              </w:rPr>
            </w:pPr>
            <w:r>
              <w:rPr>
                <w:rFonts w:hint="default" w:ascii="Times New Roman" w:hAnsi="Times New Roman" w:cs="Times New Roman"/>
                <w:b/>
                <w:bCs/>
                <w:color w:val="000000"/>
                <w:sz w:val="26"/>
                <w:szCs w:val="26"/>
                <w:highlight w:val="none"/>
                <w:vertAlign w:val="baseline"/>
                <w:lang w:val="vi-VN"/>
              </w:rPr>
              <w:t>8.</w:t>
            </w:r>
          </w:p>
        </w:tc>
        <w:tc>
          <w:tcPr>
            <w:tcW w:w="2028" w:type="dxa"/>
          </w:tcPr>
          <w:p w14:paraId="29DD3527">
            <w:pPr>
              <w:keepNext w:val="0"/>
              <w:keepLines w:val="0"/>
              <w:pageBreakBefore w:val="0"/>
              <w:widowControl w:val="0"/>
              <w:kinsoku/>
              <w:wordWrap/>
              <w:overflowPunct/>
              <w:topLinePunct w:val="0"/>
              <w:autoSpaceDE w:val="0"/>
              <w:autoSpaceDN w:val="0"/>
              <w:bidi w:val="0"/>
              <w:adjustRightInd w:val="0"/>
              <w:snapToGrid/>
              <w:spacing w:before="181" w:beforeLines="50" w:after="181" w:afterLines="50" w:line="276" w:lineRule="auto"/>
              <w:contextualSpacing/>
              <w:jc w:val="both"/>
              <w:textAlignment w:val="auto"/>
              <w:rPr>
                <w:rFonts w:hint="default" w:ascii="Times New Roman" w:hAnsi="Times New Roman" w:cs="Times New Roman"/>
                <w:b/>
                <w:bCs/>
                <w:color w:val="000000"/>
                <w:sz w:val="26"/>
                <w:szCs w:val="26"/>
                <w:highlight w:val="none"/>
                <w:vertAlign w:val="baseline"/>
                <w:lang w:val="vi-VN"/>
              </w:rPr>
            </w:pPr>
            <w:r>
              <w:rPr>
                <w:rFonts w:hint="default" w:ascii="Times New Roman" w:hAnsi="Times New Roman" w:cs="Times New Roman"/>
                <w:b/>
                <w:bCs/>
                <w:color w:val="000000"/>
                <w:sz w:val="26"/>
                <w:szCs w:val="26"/>
                <w:highlight w:val="none"/>
                <w:vertAlign w:val="baseline"/>
                <w:lang w:val="vi-VN"/>
              </w:rPr>
              <w:t>9.</w:t>
            </w:r>
          </w:p>
        </w:tc>
        <w:tc>
          <w:tcPr>
            <w:tcW w:w="2029" w:type="dxa"/>
          </w:tcPr>
          <w:p w14:paraId="662599F7">
            <w:pPr>
              <w:keepNext w:val="0"/>
              <w:keepLines w:val="0"/>
              <w:pageBreakBefore w:val="0"/>
              <w:widowControl w:val="0"/>
              <w:kinsoku/>
              <w:wordWrap/>
              <w:overflowPunct/>
              <w:topLinePunct w:val="0"/>
              <w:autoSpaceDE w:val="0"/>
              <w:autoSpaceDN w:val="0"/>
              <w:bidi w:val="0"/>
              <w:adjustRightInd w:val="0"/>
              <w:snapToGrid/>
              <w:spacing w:before="181" w:beforeLines="50" w:after="181" w:afterLines="50" w:line="276" w:lineRule="auto"/>
              <w:contextualSpacing/>
              <w:jc w:val="both"/>
              <w:textAlignment w:val="auto"/>
              <w:rPr>
                <w:rFonts w:hint="default" w:ascii="Times New Roman" w:hAnsi="Times New Roman" w:cs="Times New Roman"/>
                <w:b/>
                <w:bCs/>
                <w:color w:val="000000"/>
                <w:sz w:val="26"/>
                <w:szCs w:val="26"/>
                <w:highlight w:val="none"/>
                <w:vertAlign w:val="baseline"/>
                <w:lang w:val="vi-VN"/>
              </w:rPr>
            </w:pPr>
            <w:r>
              <w:rPr>
                <w:rFonts w:hint="default" w:ascii="Times New Roman" w:hAnsi="Times New Roman" w:cs="Times New Roman"/>
                <w:b/>
                <w:bCs/>
                <w:color w:val="000000"/>
                <w:sz w:val="26"/>
                <w:szCs w:val="26"/>
                <w:highlight w:val="none"/>
                <w:vertAlign w:val="baseline"/>
                <w:lang w:val="vi-VN"/>
              </w:rPr>
              <w:t>10.</w:t>
            </w:r>
          </w:p>
        </w:tc>
      </w:tr>
      <w:tr w14:paraId="47BEB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8" w:type="dxa"/>
          </w:tcPr>
          <w:p w14:paraId="152FD031">
            <w:pPr>
              <w:keepNext w:val="0"/>
              <w:keepLines w:val="0"/>
              <w:pageBreakBefore w:val="0"/>
              <w:widowControl w:val="0"/>
              <w:kinsoku/>
              <w:wordWrap/>
              <w:overflowPunct/>
              <w:topLinePunct w:val="0"/>
              <w:autoSpaceDE w:val="0"/>
              <w:autoSpaceDN w:val="0"/>
              <w:bidi w:val="0"/>
              <w:adjustRightInd w:val="0"/>
              <w:snapToGrid/>
              <w:spacing w:before="181" w:beforeLines="50" w:after="181" w:afterLines="50" w:line="276" w:lineRule="auto"/>
              <w:contextualSpacing/>
              <w:jc w:val="both"/>
              <w:textAlignment w:val="auto"/>
              <w:rPr>
                <w:rFonts w:hint="default" w:ascii="Times New Roman" w:hAnsi="Times New Roman" w:cs="Times New Roman"/>
                <w:b/>
                <w:bCs/>
                <w:color w:val="000000"/>
                <w:sz w:val="26"/>
                <w:szCs w:val="26"/>
                <w:highlight w:val="none"/>
                <w:vertAlign w:val="baseline"/>
                <w:lang w:val="vi-VN"/>
              </w:rPr>
            </w:pPr>
            <w:r>
              <w:rPr>
                <w:rFonts w:hint="default" w:ascii="Times New Roman" w:hAnsi="Times New Roman" w:cs="Times New Roman"/>
                <w:b/>
                <w:bCs/>
                <w:color w:val="000000"/>
                <w:sz w:val="26"/>
                <w:szCs w:val="26"/>
                <w:highlight w:val="none"/>
                <w:vertAlign w:val="baseline"/>
                <w:lang w:val="vi-VN"/>
              </w:rPr>
              <w:t>11.</w:t>
            </w:r>
          </w:p>
        </w:tc>
        <w:tc>
          <w:tcPr>
            <w:tcW w:w="2028" w:type="dxa"/>
          </w:tcPr>
          <w:p w14:paraId="566B19D1">
            <w:pPr>
              <w:keepNext w:val="0"/>
              <w:keepLines w:val="0"/>
              <w:pageBreakBefore w:val="0"/>
              <w:widowControl w:val="0"/>
              <w:kinsoku/>
              <w:wordWrap/>
              <w:overflowPunct/>
              <w:topLinePunct w:val="0"/>
              <w:autoSpaceDE w:val="0"/>
              <w:autoSpaceDN w:val="0"/>
              <w:bidi w:val="0"/>
              <w:adjustRightInd w:val="0"/>
              <w:snapToGrid/>
              <w:spacing w:before="181" w:beforeLines="50" w:after="181" w:afterLines="50" w:line="276" w:lineRule="auto"/>
              <w:contextualSpacing/>
              <w:jc w:val="both"/>
              <w:textAlignment w:val="auto"/>
              <w:rPr>
                <w:rFonts w:hint="default" w:ascii="Times New Roman" w:hAnsi="Times New Roman" w:cs="Times New Roman"/>
                <w:b/>
                <w:bCs/>
                <w:color w:val="000000"/>
                <w:sz w:val="26"/>
                <w:szCs w:val="26"/>
                <w:highlight w:val="none"/>
                <w:vertAlign w:val="baseline"/>
                <w:lang w:val="vi-VN"/>
              </w:rPr>
            </w:pPr>
            <w:r>
              <w:rPr>
                <w:rFonts w:hint="default" w:ascii="Times New Roman" w:hAnsi="Times New Roman" w:cs="Times New Roman"/>
                <w:b/>
                <w:bCs/>
                <w:color w:val="000000"/>
                <w:sz w:val="26"/>
                <w:szCs w:val="26"/>
                <w:highlight w:val="none"/>
                <w:vertAlign w:val="baseline"/>
                <w:lang w:val="vi-VN"/>
              </w:rPr>
              <w:t>12.</w:t>
            </w:r>
          </w:p>
        </w:tc>
        <w:tc>
          <w:tcPr>
            <w:tcW w:w="2028" w:type="dxa"/>
          </w:tcPr>
          <w:p w14:paraId="1452BEA7">
            <w:pPr>
              <w:keepNext w:val="0"/>
              <w:keepLines w:val="0"/>
              <w:pageBreakBefore w:val="0"/>
              <w:widowControl w:val="0"/>
              <w:kinsoku/>
              <w:wordWrap/>
              <w:overflowPunct/>
              <w:topLinePunct w:val="0"/>
              <w:autoSpaceDE w:val="0"/>
              <w:autoSpaceDN w:val="0"/>
              <w:bidi w:val="0"/>
              <w:adjustRightInd w:val="0"/>
              <w:snapToGrid/>
              <w:spacing w:before="181" w:beforeLines="50" w:after="181" w:afterLines="50" w:line="276" w:lineRule="auto"/>
              <w:contextualSpacing/>
              <w:jc w:val="both"/>
              <w:textAlignment w:val="auto"/>
              <w:rPr>
                <w:rFonts w:hint="default" w:ascii="Times New Roman" w:hAnsi="Times New Roman" w:cs="Times New Roman"/>
                <w:b/>
                <w:bCs/>
                <w:color w:val="000000"/>
                <w:sz w:val="26"/>
                <w:szCs w:val="26"/>
                <w:highlight w:val="none"/>
                <w:vertAlign w:val="baseline"/>
                <w:lang w:val="vi-VN"/>
              </w:rPr>
            </w:pPr>
            <w:r>
              <w:rPr>
                <w:rFonts w:hint="default" w:ascii="Times New Roman" w:hAnsi="Times New Roman" w:cs="Times New Roman"/>
                <w:b/>
                <w:bCs/>
                <w:color w:val="000000"/>
                <w:sz w:val="26"/>
                <w:szCs w:val="26"/>
                <w:highlight w:val="none"/>
                <w:vertAlign w:val="baseline"/>
                <w:lang w:val="vi-VN"/>
              </w:rPr>
              <w:t>13.</w:t>
            </w:r>
          </w:p>
        </w:tc>
        <w:tc>
          <w:tcPr>
            <w:tcW w:w="2028" w:type="dxa"/>
          </w:tcPr>
          <w:p w14:paraId="00E63830">
            <w:pPr>
              <w:keepNext w:val="0"/>
              <w:keepLines w:val="0"/>
              <w:pageBreakBefore w:val="0"/>
              <w:widowControl w:val="0"/>
              <w:kinsoku/>
              <w:wordWrap/>
              <w:overflowPunct/>
              <w:topLinePunct w:val="0"/>
              <w:autoSpaceDE w:val="0"/>
              <w:autoSpaceDN w:val="0"/>
              <w:bidi w:val="0"/>
              <w:adjustRightInd w:val="0"/>
              <w:snapToGrid/>
              <w:spacing w:before="181" w:beforeLines="50" w:after="181" w:afterLines="50" w:line="276" w:lineRule="auto"/>
              <w:contextualSpacing/>
              <w:jc w:val="both"/>
              <w:textAlignment w:val="auto"/>
              <w:rPr>
                <w:rFonts w:hint="default" w:ascii="Times New Roman" w:hAnsi="Times New Roman" w:cs="Times New Roman"/>
                <w:b/>
                <w:bCs/>
                <w:color w:val="000000"/>
                <w:sz w:val="26"/>
                <w:szCs w:val="26"/>
                <w:highlight w:val="none"/>
                <w:vertAlign w:val="baseline"/>
                <w:lang w:val="vi-VN"/>
              </w:rPr>
            </w:pPr>
            <w:r>
              <w:rPr>
                <w:rFonts w:hint="default" w:ascii="Times New Roman" w:hAnsi="Times New Roman" w:cs="Times New Roman"/>
                <w:b/>
                <w:bCs/>
                <w:color w:val="000000"/>
                <w:sz w:val="26"/>
                <w:szCs w:val="26"/>
                <w:highlight w:val="none"/>
                <w:vertAlign w:val="baseline"/>
                <w:lang w:val="vi-VN"/>
              </w:rPr>
              <w:t>14.</w:t>
            </w:r>
          </w:p>
        </w:tc>
        <w:tc>
          <w:tcPr>
            <w:tcW w:w="2029" w:type="dxa"/>
          </w:tcPr>
          <w:p w14:paraId="6EFDE39B">
            <w:pPr>
              <w:keepNext w:val="0"/>
              <w:keepLines w:val="0"/>
              <w:pageBreakBefore w:val="0"/>
              <w:widowControl w:val="0"/>
              <w:kinsoku/>
              <w:wordWrap/>
              <w:overflowPunct/>
              <w:topLinePunct w:val="0"/>
              <w:autoSpaceDE w:val="0"/>
              <w:autoSpaceDN w:val="0"/>
              <w:bidi w:val="0"/>
              <w:adjustRightInd w:val="0"/>
              <w:snapToGrid/>
              <w:spacing w:before="181" w:beforeLines="50" w:after="181" w:afterLines="50" w:line="276" w:lineRule="auto"/>
              <w:contextualSpacing/>
              <w:jc w:val="both"/>
              <w:textAlignment w:val="auto"/>
              <w:rPr>
                <w:rFonts w:hint="default" w:ascii="Times New Roman" w:hAnsi="Times New Roman" w:cs="Times New Roman"/>
                <w:b/>
                <w:bCs/>
                <w:color w:val="000000"/>
                <w:sz w:val="26"/>
                <w:szCs w:val="26"/>
                <w:highlight w:val="none"/>
                <w:vertAlign w:val="baseline"/>
                <w:lang w:val="vi-VN"/>
              </w:rPr>
            </w:pPr>
            <w:r>
              <w:rPr>
                <w:rFonts w:hint="default" w:ascii="Times New Roman" w:hAnsi="Times New Roman" w:cs="Times New Roman"/>
                <w:b/>
                <w:bCs/>
                <w:color w:val="000000"/>
                <w:sz w:val="26"/>
                <w:szCs w:val="26"/>
                <w:highlight w:val="none"/>
                <w:vertAlign w:val="baseline"/>
                <w:lang w:val="vi-VN"/>
              </w:rPr>
              <w:t>15.</w:t>
            </w:r>
          </w:p>
        </w:tc>
      </w:tr>
    </w:tbl>
    <w:p w14:paraId="5A0135E6">
      <w:pPr>
        <w:keepNext w:val="0"/>
        <w:keepLines w:val="0"/>
        <w:pageBreakBefore w:val="0"/>
        <w:kinsoku/>
        <w:wordWrap/>
        <w:overflowPunct/>
        <w:topLinePunct w:val="0"/>
        <w:autoSpaceDE w:val="0"/>
        <w:autoSpaceDN w:val="0"/>
        <w:bidi w:val="0"/>
        <w:adjustRightInd w:val="0"/>
        <w:snapToGrid/>
        <w:spacing w:after="0" w:line="276" w:lineRule="auto"/>
        <w:contextualSpacing/>
        <w:jc w:val="both"/>
        <w:textAlignment w:val="auto"/>
        <w:rPr>
          <w:rFonts w:hint="default" w:ascii="Times New Roman" w:hAnsi="Times New Roman" w:cs="Times New Roman"/>
          <w:color w:val="000000"/>
          <w:sz w:val="26"/>
          <w:szCs w:val="26"/>
          <w:highlight w:val="none"/>
        </w:rPr>
      </w:pPr>
    </w:p>
    <w:p w14:paraId="718C2DF7">
      <w:pPr>
        <w:spacing w:after="0" w:line="273" w:lineRule="auto"/>
        <w:contextualSpacing/>
        <w:jc w:val="both"/>
        <w:rPr>
          <w:rFonts w:hint="default" w:ascii="Times New Roman" w:hAnsi="Times New Roman" w:cs="Times New Roman"/>
          <w:b/>
          <w:i/>
          <w:sz w:val="26"/>
          <w:szCs w:val="26"/>
          <w:highlight w:val="none"/>
        </w:rPr>
      </w:pPr>
      <w:r>
        <w:rPr>
          <w:rFonts w:hint="default" w:ascii="Times New Roman" w:hAnsi="Times New Roman" w:cs="Times New Roman"/>
          <w:b/>
          <w:i w:val="0"/>
          <w:iCs/>
          <w:sz w:val="26"/>
          <w:szCs w:val="26"/>
          <w:highlight w:val="none"/>
        </w:rPr>
        <w:t xml:space="preserve">Part </w:t>
      </w:r>
      <w:r>
        <w:rPr>
          <w:rFonts w:hint="default" w:ascii="Times New Roman" w:hAnsi="Times New Roman" w:cs="Times New Roman"/>
          <w:b/>
          <w:i w:val="0"/>
          <w:iCs/>
          <w:sz w:val="26"/>
          <w:szCs w:val="26"/>
          <w:highlight w:val="none"/>
          <w:lang w:val="vi-VN"/>
        </w:rPr>
        <w:t>3</w:t>
      </w:r>
      <w:r>
        <w:rPr>
          <w:rFonts w:hint="default" w:ascii="Times New Roman" w:hAnsi="Times New Roman" w:cs="Times New Roman"/>
          <w:b/>
          <w:i w:val="0"/>
          <w:iCs/>
          <w:sz w:val="26"/>
          <w:szCs w:val="26"/>
          <w:highlight w:val="none"/>
        </w:rPr>
        <w:t xml:space="preserve"> </w:t>
      </w:r>
      <w:r>
        <w:rPr>
          <w:rFonts w:hint="default" w:ascii="Times New Roman" w:hAnsi="Times New Roman" w:cs="Times New Roman"/>
          <w:b/>
          <w:i/>
          <w:sz w:val="26"/>
          <w:szCs w:val="26"/>
          <w:highlight w:val="none"/>
        </w:rPr>
        <w:t xml:space="preserve">: Read the following passage and do the tasks that follows. Write your answer in the space provided. </w:t>
      </w:r>
      <w:r>
        <w:rPr>
          <w:rFonts w:ascii="Times New Roman" w:hAnsi="Times New Roman" w:eastAsia="Times New Roman" w:cs="Times New Roman"/>
          <w:b/>
          <w:i/>
          <w:sz w:val="26"/>
          <w:szCs w:val="26"/>
          <w:highlight w:val="none"/>
        </w:rPr>
        <w:t>(</w:t>
      </w:r>
      <w:r>
        <w:rPr>
          <w:rFonts w:hint="default" w:eastAsia="Times New Roman" w:cs="Times New Roman"/>
          <w:b/>
          <w:i/>
          <w:sz w:val="26"/>
          <w:szCs w:val="26"/>
          <w:highlight w:val="none"/>
          <w:lang w:val="vi-VN"/>
        </w:rPr>
        <w:t>2</w:t>
      </w:r>
      <w:r>
        <w:rPr>
          <w:rFonts w:ascii="Times New Roman" w:hAnsi="Times New Roman" w:eastAsia="Times New Roman" w:cs="Times New Roman"/>
          <w:b/>
          <w:i/>
          <w:sz w:val="26"/>
          <w:szCs w:val="26"/>
          <w:highlight w:val="none"/>
        </w:rPr>
        <w:t>.0 point)</w:t>
      </w:r>
    </w:p>
    <w:p w14:paraId="7250C040">
      <w:pPr>
        <w:keepNext w:val="0"/>
        <w:keepLines w:val="0"/>
        <w:pageBreakBefore w:val="0"/>
        <w:kinsoku/>
        <w:wordWrap/>
        <w:overflowPunct/>
        <w:topLinePunct w:val="0"/>
        <w:bidi w:val="0"/>
        <w:snapToGrid/>
        <w:spacing w:after="0" w:line="276" w:lineRule="auto"/>
        <w:jc w:val="center"/>
        <w:textAlignment w:val="auto"/>
        <w:rPr>
          <w:rFonts w:hint="default" w:ascii="Times New Roman" w:hAnsi="Times New Roman" w:cs="Times New Roman"/>
          <w:b/>
          <w:sz w:val="26"/>
          <w:szCs w:val="26"/>
          <w:highlight w:val="none"/>
        </w:rPr>
      </w:pPr>
      <w:r>
        <w:rPr>
          <w:rFonts w:hint="default" w:ascii="Times New Roman" w:hAnsi="Times New Roman" w:cs="Times New Roman"/>
          <w:b/>
          <w:sz w:val="26"/>
          <w:szCs w:val="26"/>
          <w:highlight w:val="none"/>
        </w:rPr>
        <w:t>Ford – driving innovation</w:t>
      </w:r>
    </w:p>
    <w:p w14:paraId="1EEC5522">
      <w:pPr>
        <w:keepNext w:val="0"/>
        <w:keepLines w:val="0"/>
        <w:pageBreakBefore w:val="0"/>
        <w:numPr>
          <w:ilvl w:val="0"/>
          <w:numId w:val="14"/>
        </w:numPr>
        <w:kinsoku/>
        <w:wordWrap/>
        <w:overflowPunct/>
        <w:topLinePunct w:val="0"/>
        <w:bidi w:val="0"/>
        <w:snapToGrid/>
        <w:spacing w:after="0" w:line="276" w:lineRule="auto"/>
        <w:ind w:left="280" w:leftChars="0" w:firstLineChars="0"/>
        <w:jc w:val="left"/>
        <w:textAlignment w:val="auto"/>
        <w:rPr>
          <w:rFonts w:hint="default" w:ascii="Times New Roman" w:hAnsi="Times New Roman" w:cs="Times New Roman"/>
          <w:sz w:val="26"/>
          <w:szCs w:val="26"/>
          <w:highlight w:val="none"/>
        </w:rPr>
      </w:pPr>
      <w:r>
        <w:rPr>
          <w:rFonts w:hint="default" w:ascii="Times New Roman" w:hAnsi="Times New Roman" w:cs="Times New Roman"/>
          <w:sz w:val="26"/>
          <w:szCs w:val="26"/>
          <w:highlight w:val="none"/>
        </w:rPr>
        <w:t>In 1913 an American industrialist named Henry Ford employed an innovative system in his factory that changed the nature of American industry forever – the production line. Instead of a group of workers constructing a complete product, Ford’s production-line techniques relied on machine parts being moved around the factory on a conveyor belt, passing each employee who had a single task to perform before the component moved down the line. This saved time in that employees were not required to move around, collect materials or change tools; they simply stood in one place and repeated the same procedure over and over again until the end of their shift. In this way, Ford was able to mass produce the now famous Model-T car for only 10% of traditional labour costs.</w:t>
      </w:r>
    </w:p>
    <w:p w14:paraId="6B8AB2D2">
      <w:pPr>
        <w:keepNext w:val="0"/>
        <w:keepLines w:val="0"/>
        <w:pageBreakBefore w:val="0"/>
        <w:numPr>
          <w:ilvl w:val="0"/>
          <w:numId w:val="0"/>
        </w:numPr>
        <w:kinsoku/>
        <w:wordWrap/>
        <w:overflowPunct/>
        <w:topLinePunct w:val="0"/>
        <w:bidi w:val="0"/>
        <w:snapToGrid/>
        <w:spacing w:after="0" w:line="276" w:lineRule="auto"/>
        <w:ind w:left="360" w:leftChars="0"/>
        <w:jc w:val="left"/>
        <w:textAlignment w:val="auto"/>
        <w:rPr>
          <w:rFonts w:hint="default" w:ascii="Times New Roman" w:hAnsi="Times New Roman" w:cs="Times New Roman"/>
          <w:sz w:val="26"/>
          <w:szCs w:val="26"/>
          <w:highlight w:val="none"/>
        </w:rPr>
      </w:pPr>
      <w:r>
        <w:rPr>
          <w:rFonts w:hint="default" w:ascii="Times New Roman" w:hAnsi="Times New Roman" w:cs="Times New Roman"/>
          <w:b/>
          <w:bCs/>
          <w:sz w:val="26"/>
          <w:szCs w:val="26"/>
          <w:highlight w:val="none"/>
          <w:lang w:val="vi-VN"/>
        </w:rPr>
        <w:t>B.</w:t>
      </w:r>
      <w:r>
        <w:rPr>
          <w:rFonts w:hint="default" w:ascii="Times New Roman" w:hAnsi="Times New Roman" w:cs="Times New Roman"/>
          <w:sz w:val="26"/>
          <w:szCs w:val="26"/>
          <w:highlight w:val="none"/>
          <w:lang w:val="vi-VN"/>
        </w:rPr>
        <w:t xml:space="preserve"> </w:t>
      </w:r>
      <w:r>
        <w:rPr>
          <w:rFonts w:hint="default" w:ascii="Times New Roman" w:hAnsi="Times New Roman" w:cs="Times New Roman"/>
          <w:sz w:val="26"/>
          <w:szCs w:val="26"/>
          <w:highlight w:val="none"/>
        </w:rPr>
        <w:t>Working on a production line was monotonous work, undoubtedly, but it was not in the production line alone that Ford was something of a pioneer. In 1913 the average hourly rate for unskilled labour was under $2.50 and for such low wages and repetitive work, the labour turnover in Ford’s factory was high, with many employees lasting less than a month. In order to combat this problem, he took a step that was condemned by other industrialists of the time, fearful that they would lose their own workforce – he raised wages to $5 an hour. The benefits were twofold. Not only did Ford now have a stable and eager workforce, he also had potential customers. It was his intention ‘to build a motorcar for the great multitude’, and the Model-T car was one of the cheapest cars on the market at the time. At $5 an hour, many of his employees now found themselves in a position to feasibly afford a car of their own. Ford’s production practices meant that production time was reduced from 14 hours to a mere 93 minutes. In 1914 company profits were $30 million, yet just two years later this figure had doubled. Until 1927 when the last Model-T rolled off the production line, the company produced and sold about 15 million cars.</w:t>
      </w:r>
    </w:p>
    <w:p w14:paraId="6B1C18F6">
      <w:pPr>
        <w:keepNext w:val="0"/>
        <w:keepLines w:val="0"/>
        <w:pageBreakBefore w:val="0"/>
        <w:numPr>
          <w:ilvl w:val="0"/>
          <w:numId w:val="0"/>
        </w:numPr>
        <w:kinsoku/>
        <w:wordWrap/>
        <w:overflowPunct/>
        <w:topLinePunct w:val="0"/>
        <w:bidi w:val="0"/>
        <w:snapToGrid/>
        <w:spacing w:after="0" w:line="276" w:lineRule="auto"/>
        <w:ind w:left="360" w:leftChars="0"/>
        <w:jc w:val="left"/>
        <w:textAlignment w:val="auto"/>
        <w:rPr>
          <w:rFonts w:hint="default" w:ascii="Times New Roman" w:hAnsi="Times New Roman" w:cs="Times New Roman"/>
          <w:sz w:val="26"/>
          <w:szCs w:val="26"/>
          <w:highlight w:val="none"/>
        </w:rPr>
      </w:pPr>
      <w:r>
        <w:rPr>
          <w:rFonts w:hint="default" w:ascii="Times New Roman" w:hAnsi="Times New Roman" w:eastAsia="SimSun" w:cs="Times New Roman"/>
          <w:b/>
          <w:bCs/>
          <w:sz w:val="26"/>
          <w:szCs w:val="26"/>
          <w:highlight w:val="none"/>
          <w:lang w:val="vi-VN"/>
        </w:rPr>
        <w:t>C.</w:t>
      </w:r>
      <w:r>
        <w:rPr>
          <w:rFonts w:hint="default" w:ascii="Times New Roman" w:hAnsi="Times New Roman" w:eastAsia="SimSun" w:cs="Times New Roman"/>
          <w:sz w:val="26"/>
          <w:szCs w:val="26"/>
          <w:highlight w:val="none"/>
          <w:lang w:val="vi-VN"/>
        </w:rPr>
        <w:t xml:space="preserve"> </w:t>
      </w:r>
      <w:r>
        <w:rPr>
          <w:rFonts w:hint="default" w:ascii="Times New Roman" w:hAnsi="Times New Roman" w:eastAsia="SimSun" w:cs="Times New Roman"/>
          <w:sz w:val="26"/>
          <w:szCs w:val="26"/>
          <w:highlight w:val="none"/>
        </w:rPr>
        <w:t>One of the most significant products in Ford’s history was the Model-T, which symbolised the success of mass production. Designed to be affordable, durable and easy to repair, the Model-T was aimed at ordinary working people rather than the wealthy elite. Its standardised design allowed it to be produced quickly and cheaply, although this also meant that customers had little choice in terms of features or colour. Nevertheless, the car revolutionised personal transport in the United States and played a crucial role in shaping modern consumer culture during the early twentieth century.</w:t>
      </w:r>
    </w:p>
    <w:p w14:paraId="42FB0857">
      <w:pPr>
        <w:keepNext w:val="0"/>
        <w:keepLines w:val="0"/>
        <w:pageBreakBefore w:val="0"/>
        <w:numPr>
          <w:ilvl w:val="0"/>
          <w:numId w:val="0"/>
        </w:numPr>
        <w:kinsoku/>
        <w:wordWrap/>
        <w:overflowPunct/>
        <w:topLinePunct w:val="0"/>
        <w:bidi w:val="0"/>
        <w:snapToGrid/>
        <w:spacing w:after="0" w:line="276" w:lineRule="auto"/>
        <w:ind w:left="360" w:leftChars="0"/>
        <w:jc w:val="left"/>
        <w:textAlignment w:val="auto"/>
        <w:rPr>
          <w:rFonts w:hint="default" w:ascii="Times New Roman" w:hAnsi="Times New Roman" w:cs="Times New Roman"/>
          <w:sz w:val="26"/>
          <w:szCs w:val="26"/>
          <w:highlight w:val="none"/>
        </w:rPr>
      </w:pPr>
      <w:r>
        <w:rPr>
          <w:rFonts w:hint="default" w:ascii="Times New Roman" w:hAnsi="Times New Roman" w:cs="Times New Roman"/>
          <w:b/>
          <w:bCs/>
          <w:sz w:val="26"/>
          <w:szCs w:val="26"/>
          <w:highlight w:val="none"/>
          <w:lang w:val="vi-VN"/>
        </w:rPr>
        <w:t>D.</w:t>
      </w:r>
      <w:r>
        <w:rPr>
          <w:rFonts w:hint="default" w:ascii="Times New Roman" w:hAnsi="Times New Roman" w:cs="Times New Roman"/>
          <w:sz w:val="26"/>
          <w:szCs w:val="26"/>
          <w:highlight w:val="none"/>
          <w:lang w:val="vi-VN"/>
        </w:rPr>
        <w:t xml:space="preserve"> </w:t>
      </w:r>
      <w:r>
        <w:rPr>
          <w:rFonts w:hint="default" w:ascii="Times New Roman" w:hAnsi="Times New Roman" w:cs="Times New Roman"/>
          <w:sz w:val="26"/>
          <w:szCs w:val="26"/>
          <w:highlight w:val="none"/>
        </w:rPr>
        <w:t>Although Ford was without doubt successful, times changed and the company began losing its edge. One problem came from the labour force. Ford was a demanding employer who insisted that the majority of his staff remained on their feet during their shift. One error meant that the whole production line was often kept waiting, and Ford felt that workers were more attentive standing than sitting. Yet the 1930s saw some radical changes in the relationships between employer and employee, as an increasing number of industries were forming Labour Unions. Ford flatly refused to get involved, employing spies in the workplace to sabotage any plans for a union within his factories. Eventually a strike in the early 1940s forced Ford to deal with unions. Another example of</w:t>
      </w:r>
      <w:r>
        <w:rPr>
          <w:rFonts w:hint="default" w:ascii="Times New Roman" w:hAnsi="Times New Roman" w:cs="Times New Roman"/>
          <w:sz w:val="26"/>
          <w:szCs w:val="26"/>
          <w:highlight w:val="none"/>
          <w:lang w:val="vi-VN"/>
        </w:rPr>
        <w:t xml:space="preserve"> </w:t>
      </w:r>
      <w:r>
        <w:rPr>
          <w:rFonts w:hint="default" w:ascii="Times New Roman" w:hAnsi="Times New Roman" w:cs="Times New Roman"/>
          <w:sz w:val="26"/>
          <w:szCs w:val="26"/>
          <w:highlight w:val="none"/>
        </w:rPr>
        <w:t xml:space="preserve"> Ford being unable to adapt came from his unwillingness to branch out. Ford’s competitors began operating the same systems and practices, but also introduced the variety Ford was lacking. The Model-T had remained essentially the same, even down to the colour, and by the time he realised his error, he had already lost his pre-eminence in the industry. Subsequent involvement in aeroplane manufacturing, politics and publishing was a failure. Leaving the company to his grandson in 1945, he died two years later leaving an inheritance estimated at $700 million.</w:t>
      </w:r>
    </w:p>
    <w:p w14:paraId="337BDABB">
      <w:pPr>
        <w:keepNext w:val="0"/>
        <w:keepLines w:val="0"/>
        <w:pageBreakBefore w:val="0"/>
        <w:numPr>
          <w:ilvl w:val="0"/>
          <w:numId w:val="0"/>
        </w:numPr>
        <w:kinsoku/>
        <w:wordWrap/>
        <w:overflowPunct/>
        <w:topLinePunct w:val="0"/>
        <w:bidi w:val="0"/>
        <w:snapToGrid/>
        <w:spacing w:after="0" w:line="276" w:lineRule="auto"/>
        <w:ind w:left="360" w:leftChars="0"/>
        <w:jc w:val="left"/>
        <w:textAlignment w:val="auto"/>
        <w:rPr>
          <w:rFonts w:hint="default" w:ascii="Times New Roman" w:hAnsi="Times New Roman" w:cs="Times New Roman"/>
          <w:sz w:val="26"/>
          <w:szCs w:val="26"/>
          <w:highlight w:val="none"/>
        </w:rPr>
      </w:pPr>
      <w:r>
        <w:rPr>
          <w:rFonts w:hint="default" w:ascii="Times New Roman" w:hAnsi="Times New Roman" w:cs="Times New Roman"/>
          <w:b/>
          <w:bCs/>
          <w:sz w:val="26"/>
          <w:szCs w:val="26"/>
          <w:highlight w:val="none"/>
          <w:lang w:val="vi-VN"/>
        </w:rPr>
        <w:t>E.</w:t>
      </w:r>
      <w:r>
        <w:rPr>
          <w:rFonts w:hint="default" w:ascii="Times New Roman" w:hAnsi="Times New Roman" w:cs="Times New Roman"/>
          <w:sz w:val="26"/>
          <w:szCs w:val="26"/>
          <w:highlight w:val="none"/>
        </w:rPr>
        <w:t>Yet the legacy of Fordism lives on. The development of mass production transformed the organisation of work in a number of important ways. Tasks were minutely subdivided and performed by unskilled workers, or at least semiskilled workers, since much of the skill was built into the machine. Second, manufacturing concerns grew to such a size that a large hierarchy of supervisors and managers became necessary. Third, the increasing complexity of operations required employment of a large management staff of accountants, engineers, chemists, and, later, social psychologists, in addition to a large distribution and sales force. Mass production also heightened the trend towards an international division of labour. The huge new factories often needed raw materials from abroad, while saturation of national markets led to a search for customers overseas. Thus, some countries became exporters of raw materials and importers of finished goods, while others did the reverse.</w:t>
      </w:r>
    </w:p>
    <w:p w14:paraId="31830BB4">
      <w:pPr>
        <w:keepNext w:val="0"/>
        <w:keepLines w:val="0"/>
        <w:pageBreakBefore w:val="0"/>
        <w:numPr>
          <w:ilvl w:val="0"/>
          <w:numId w:val="0"/>
        </w:numPr>
        <w:kinsoku/>
        <w:wordWrap/>
        <w:overflowPunct/>
        <w:topLinePunct w:val="0"/>
        <w:bidi w:val="0"/>
        <w:snapToGrid/>
        <w:spacing w:after="0" w:line="276" w:lineRule="auto"/>
        <w:ind w:left="238" w:leftChars="85" w:firstLine="130" w:firstLineChars="50"/>
        <w:jc w:val="left"/>
        <w:textAlignment w:val="auto"/>
        <w:rPr>
          <w:rFonts w:hint="default" w:ascii="Times New Roman" w:hAnsi="Times New Roman" w:cs="Times New Roman"/>
          <w:sz w:val="26"/>
          <w:szCs w:val="26"/>
          <w:highlight w:val="none"/>
        </w:rPr>
      </w:pPr>
      <w:r>
        <w:rPr>
          <w:rFonts w:hint="default" w:ascii="Times New Roman" w:hAnsi="Times New Roman" w:cs="Times New Roman"/>
          <w:b/>
          <w:bCs/>
          <w:sz w:val="26"/>
          <w:szCs w:val="26"/>
          <w:highlight w:val="none"/>
          <w:lang w:val="vi-VN"/>
        </w:rPr>
        <w:t>F.</w:t>
      </w:r>
      <w:r>
        <w:rPr>
          <w:rFonts w:hint="default" w:ascii="Times New Roman" w:hAnsi="Times New Roman" w:cs="Times New Roman"/>
          <w:sz w:val="26"/>
          <w:szCs w:val="26"/>
          <w:highlight w:val="none"/>
          <w:lang w:val="vi-VN"/>
        </w:rPr>
        <w:t xml:space="preserve"> </w:t>
      </w:r>
      <w:r>
        <w:rPr>
          <w:rFonts w:hint="default" w:ascii="Times New Roman" w:hAnsi="Times New Roman" w:cs="Times New Roman"/>
          <w:sz w:val="26"/>
          <w:szCs w:val="26"/>
          <w:highlight w:val="none"/>
        </w:rPr>
        <w:t xml:space="preserve">In the 1970s and ’80s some countries, particularly in Asia and South America, that had hitherto been largely agricultural and that had imported manufactured goods, began industrialising. The skills needed by workers on assembly-line tasks required little training, and standards of living in these developing countries were so low that wages could be kept below those of the already industrialised nations. Many large manufacturers in the United States and elsewhere therefore began ‘outsourcing’ – that is, having parts made or whole products assembled in developing nations. </w:t>
      </w:r>
      <w:r>
        <w:rPr>
          <w:rFonts w:hint="default" w:ascii="Times New Roman" w:hAnsi="Times New Roman" w:cs="Times New Roman"/>
          <w:sz w:val="26"/>
          <w:szCs w:val="26"/>
          <w:highlight w:val="none"/>
          <w:lang w:val="vi-VN"/>
        </w:rPr>
        <w:t xml:space="preserve">  </w:t>
      </w:r>
      <w:r>
        <w:rPr>
          <w:rFonts w:hint="default" w:ascii="Times New Roman" w:hAnsi="Times New Roman" w:cs="Times New Roman"/>
          <w:sz w:val="26"/>
          <w:szCs w:val="26"/>
          <w:highlight w:val="none"/>
        </w:rPr>
        <w:t>Consequently, those countries are rapidly becoming integrated into the world economic community</w:t>
      </w:r>
    </w:p>
    <w:p w14:paraId="60743915">
      <w:pPr>
        <w:keepNext w:val="0"/>
        <w:keepLines w:val="0"/>
        <w:pageBreakBefore w:val="0"/>
        <w:kinsoku/>
        <w:wordWrap/>
        <w:overflowPunct/>
        <w:topLinePunct w:val="0"/>
        <w:bidi w:val="0"/>
        <w:snapToGrid/>
        <w:spacing w:after="0" w:line="276" w:lineRule="auto"/>
        <w:textAlignment w:val="auto"/>
        <w:rPr>
          <w:rFonts w:hint="default" w:ascii="Times New Roman" w:hAnsi="Times New Roman" w:cs="Times New Roman"/>
          <w:b/>
          <w:sz w:val="26"/>
          <w:szCs w:val="26"/>
          <w:highlight w:val="none"/>
        </w:rPr>
      </w:pPr>
    </w:p>
    <w:p w14:paraId="0B64D515">
      <w:pPr>
        <w:keepNext w:val="0"/>
        <w:keepLines w:val="0"/>
        <w:pageBreakBefore w:val="0"/>
        <w:kinsoku/>
        <w:wordWrap/>
        <w:overflowPunct/>
        <w:topLinePunct w:val="0"/>
        <w:bidi w:val="0"/>
        <w:snapToGrid/>
        <w:spacing w:after="0" w:line="276" w:lineRule="auto"/>
        <w:textAlignment w:val="auto"/>
        <w:rPr>
          <w:rFonts w:hint="default" w:ascii="Times New Roman" w:hAnsi="Times New Roman" w:cs="Times New Roman"/>
          <w:b/>
          <w:i/>
          <w:iCs/>
          <w:sz w:val="26"/>
          <w:szCs w:val="26"/>
          <w:highlight w:val="none"/>
        </w:rPr>
      </w:pPr>
      <w:r>
        <w:rPr>
          <w:rFonts w:hint="default" w:ascii="Times New Roman" w:hAnsi="Times New Roman" w:cs="Times New Roman"/>
          <w:b/>
          <w:i/>
          <w:iCs/>
          <w:sz w:val="26"/>
          <w:szCs w:val="26"/>
          <w:highlight w:val="none"/>
        </w:rPr>
        <w:t>Choose the correct heading for paragraphs B-F from the list of headings below. Write the correct number, i-ix, next to Questions 1</w:t>
      </w:r>
      <w:r>
        <w:rPr>
          <w:rFonts w:hint="default" w:ascii="Times New Roman" w:hAnsi="Times New Roman" w:cs="Times New Roman"/>
          <w:b/>
          <w:i/>
          <w:iCs/>
          <w:sz w:val="26"/>
          <w:szCs w:val="26"/>
          <w:highlight w:val="none"/>
          <w:lang w:val="vi-VN"/>
        </w:rPr>
        <w:t>6-21</w:t>
      </w:r>
      <w:r>
        <w:rPr>
          <w:rFonts w:hint="default" w:ascii="Times New Roman" w:hAnsi="Times New Roman" w:cs="Times New Roman"/>
          <w:b/>
          <w:i/>
          <w:iCs/>
          <w:sz w:val="26"/>
          <w:szCs w:val="26"/>
          <w:highlight w:val="none"/>
        </w:rPr>
        <w:t>.</w:t>
      </w:r>
    </w:p>
    <w:p w14:paraId="364F2E31">
      <w:pPr>
        <w:keepNext w:val="0"/>
        <w:keepLines w:val="0"/>
        <w:pageBreakBefore w:val="0"/>
        <w:kinsoku/>
        <w:wordWrap/>
        <w:overflowPunct/>
        <w:topLinePunct w:val="0"/>
        <w:bidi w:val="0"/>
        <w:snapToGrid/>
        <w:spacing w:after="0" w:line="276" w:lineRule="auto"/>
        <w:ind w:firstLine="720" w:firstLineChars="0"/>
        <w:textAlignment w:val="auto"/>
        <w:rPr>
          <w:rFonts w:hint="default" w:ascii="Times New Roman" w:hAnsi="Times New Roman" w:cs="Times New Roman"/>
          <w:sz w:val="26"/>
          <w:szCs w:val="26"/>
          <w:highlight w:val="none"/>
        </w:rPr>
      </w:pPr>
      <w:r>
        <w:rPr>
          <w:rFonts w:hint="default" w:ascii="Times New Roman" w:hAnsi="Times New Roman" w:cs="Times New Roman"/>
          <w:b/>
          <w:sz w:val="26"/>
          <w:szCs w:val="26"/>
          <w:highlight w:val="none"/>
        </w:rPr>
        <w:t>List of Headings</w:t>
      </w:r>
    </w:p>
    <w:p w14:paraId="16ABE40C">
      <w:pPr>
        <w:keepNext w:val="0"/>
        <w:keepLines w:val="0"/>
        <w:pageBreakBefore w:val="0"/>
        <w:numPr>
          <w:ilvl w:val="0"/>
          <w:numId w:val="15"/>
        </w:numPr>
        <w:kinsoku/>
        <w:wordWrap/>
        <w:overflowPunct/>
        <w:topLinePunct w:val="0"/>
        <w:bidi w:val="0"/>
        <w:snapToGrid/>
        <w:spacing w:after="0" w:line="276" w:lineRule="auto"/>
        <w:textAlignment w:val="auto"/>
        <w:rPr>
          <w:rFonts w:hint="default" w:ascii="Times New Roman" w:hAnsi="Times New Roman" w:cs="Times New Roman"/>
          <w:sz w:val="26"/>
          <w:szCs w:val="26"/>
          <w:highlight w:val="none"/>
        </w:rPr>
      </w:pPr>
      <w:r>
        <w:rPr>
          <w:rFonts w:hint="default" w:ascii="Times New Roman" w:hAnsi="Times New Roman" w:cs="Times New Roman"/>
          <w:sz w:val="26"/>
          <w:szCs w:val="26"/>
          <w:highlight w:val="none"/>
        </w:rPr>
        <w:t>Effect on modern industry</w:t>
      </w:r>
    </w:p>
    <w:p w14:paraId="5B585675">
      <w:pPr>
        <w:keepNext w:val="0"/>
        <w:keepLines w:val="0"/>
        <w:pageBreakBefore w:val="0"/>
        <w:numPr>
          <w:ilvl w:val="0"/>
          <w:numId w:val="15"/>
        </w:numPr>
        <w:kinsoku/>
        <w:wordWrap/>
        <w:overflowPunct/>
        <w:topLinePunct w:val="0"/>
        <w:bidi w:val="0"/>
        <w:snapToGrid/>
        <w:spacing w:after="0" w:line="276" w:lineRule="auto"/>
        <w:textAlignment w:val="auto"/>
        <w:rPr>
          <w:rFonts w:hint="default" w:ascii="Times New Roman" w:hAnsi="Times New Roman" w:cs="Times New Roman"/>
          <w:sz w:val="26"/>
          <w:szCs w:val="26"/>
          <w:highlight w:val="none"/>
        </w:rPr>
      </w:pPr>
      <w:r>
        <w:rPr>
          <w:rFonts w:hint="default" w:ascii="Times New Roman" w:hAnsi="Times New Roman" w:cs="Times New Roman"/>
          <w:sz w:val="26"/>
          <w:szCs w:val="26"/>
          <w:highlight w:val="none"/>
        </w:rPr>
        <w:t>New payment procedures</w:t>
      </w:r>
    </w:p>
    <w:p w14:paraId="66F9A5E3">
      <w:pPr>
        <w:keepNext w:val="0"/>
        <w:keepLines w:val="0"/>
        <w:pageBreakBefore w:val="0"/>
        <w:numPr>
          <w:ilvl w:val="0"/>
          <w:numId w:val="15"/>
        </w:numPr>
        <w:kinsoku/>
        <w:wordWrap/>
        <w:overflowPunct/>
        <w:topLinePunct w:val="0"/>
        <w:bidi w:val="0"/>
        <w:snapToGrid/>
        <w:spacing w:after="0" w:line="276" w:lineRule="auto"/>
        <w:textAlignment w:val="auto"/>
        <w:rPr>
          <w:rFonts w:hint="default" w:ascii="Times New Roman" w:hAnsi="Times New Roman" w:cs="Times New Roman"/>
          <w:sz w:val="26"/>
          <w:szCs w:val="26"/>
          <w:highlight w:val="none"/>
        </w:rPr>
      </w:pPr>
      <w:r>
        <w:rPr>
          <w:rFonts w:hint="default" w:ascii="Times New Roman" w:hAnsi="Times New Roman" w:cs="Times New Roman"/>
          <w:sz w:val="26"/>
          <w:szCs w:val="26"/>
          <w:highlight w:val="none"/>
        </w:rPr>
        <w:t>Labour problems</w:t>
      </w:r>
    </w:p>
    <w:p w14:paraId="125DD813">
      <w:pPr>
        <w:keepNext w:val="0"/>
        <w:keepLines w:val="0"/>
        <w:pageBreakBefore w:val="0"/>
        <w:numPr>
          <w:ilvl w:val="0"/>
          <w:numId w:val="15"/>
        </w:numPr>
        <w:kinsoku/>
        <w:wordWrap/>
        <w:overflowPunct/>
        <w:topLinePunct w:val="0"/>
        <w:bidi w:val="0"/>
        <w:snapToGrid/>
        <w:spacing w:after="0" w:line="276" w:lineRule="auto"/>
        <w:textAlignment w:val="auto"/>
        <w:rPr>
          <w:rFonts w:hint="default" w:ascii="Times New Roman" w:hAnsi="Times New Roman" w:cs="Times New Roman"/>
          <w:sz w:val="26"/>
          <w:szCs w:val="26"/>
          <w:highlight w:val="none"/>
        </w:rPr>
      </w:pPr>
      <w:r>
        <w:rPr>
          <w:rFonts w:hint="default" w:ascii="Times New Roman" w:hAnsi="Times New Roman" w:cs="Times New Roman"/>
          <w:sz w:val="26"/>
          <w:szCs w:val="26"/>
          <w:highlight w:val="none"/>
        </w:rPr>
        <w:t>The Model-T</w:t>
      </w:r>
    </w:p>
    <w:p w14:paraId="353705E1">
      <w:pPr>
        <w:keepNext w:val="0"/>
        <w:keepLines w:val="0"/>
        <w:pageBreakBefore w:val="0"/>
        <w:numPr>
          <w:ilvl w:val="0"/>
          <w:numId w:val="15"/>
        </w:numPr>
        <w:kinsoku/>
        <w:wordWrap/>
        <w:overflowPunct/>
        <w:topLinePunct w:val="0"/>
        <w:bidi w:val="0"/>
        <w:snapToGrid/>
        <w:spacing w:after="0" w:line="276" w:lineRule="auto"/>
        <w:textAlignment w:val="auto"/>
        <w:rPr>
          <w:rFonts w:hint="default" w:ascii="Times New Roman" w:hAnsi="Times New Roman" w:cs="Times New Roman"/>
          <w:sz w:val="26"/>
          <w:szCs w:val="26"/>
          <w:highlight w:val="none"/>
        </w:rPr>
      </w:pPr>
      <w:r>
        <w:rPr>
          <w:rFonts w:hint="default" w:ascii="Times New Roman" w:hAnsi="Times New Roman" w:cs="Times New Roman"/>
          <w:sz w:val="26"/>
          <w:szCs w:val="26"/>
          <w:highlight w:val="none"/>
        </w:rPr>
        <w:t>Creating a market</w:t>
      </w:r>
    </w:p>
    <w:p w14:paraId="1AE94C54">
      <w:pPr>
        <w:keepNext w:val="0"/>
        <w:keepLines w:val="0"/>
        <w:pageBreakBefore w:val="0"/>
        <w:numPr>
          <w:ilvl w:val="0"/>
          <w:numId w:val="15"/>
        </w:numPr>
        <w:kinsoku/>
        <w:wordWrap/>
        <w:overflowPunct/>
        <w:topLinePunct w:val="0"/>
        <w:bidi w:val="0"/>
        <w:snapToGrid/>
        <w:spacing w:after="0" w:line="276" w:lineRule="auto"/>
        <w:textAlignment w:val="auto"/>
        <w:rPr>
          <w:rFonts w:hint="default" w:ascii="Times New Roman" w:hAnsi="Times New Roman" w:cs="Times New Roman"/>
          <w:sz w:val="26"/>
          <w:szCs w:val="26"/>
          <w:highlight w:val="none"/>
        </w:rPr>
      </w:pPr>
      <w:r>
        <w:rPr>
          <w:rFonts w:hint="default" w:ascii="Times New Roman" w:hAnsi="Times New Roman" w:cs="Times New Roman"/>
          <w:sz w:val="26"/>
          <w:szCs w:val="26"/>
          <w:highlight w:val="none"/>
        </w:rPr>
        <w:t>Revolutionary production techniques</w:t>
      </w:r>
    </w:p>
    <w:p w14:paraId="0321DFDA">
      <w:pPr>
        <w:keepNext w:val="0"/>
        <w:keepLines w:val="0"/>
        <w:pageBreakBefore w:val="0"/>
        <w:numPr>
          <w:ilvl w:val="0"/>
          <w:numId w:val="15"/>
        </w:numPr>
        <w:kinsoku/>
        <w:wordWrap/>
        <w:overflowPunct/>
        <w:topLinePunct w:val="0"/>
        <w:bidi w:val="0"/>
        <w:snapToGrid/>
        <w:spacing w:after="0" w:line="276" w:lineRule="auto"/>
        <w:textAlignment w:val="auto"/>
        <w:rPr>
          <w:rFonts w:hint="default" w:ascii="Times New Roman" w:hAnsi="Times New Roman" w:cs="Times New Roman"/>
          <w:sz w:val="26"/>
          <w:szCs w:val="26"/>
          <w:highlight w:val="none"/>
        </w:rPr>
      </w:pPr>
      <w:r>
        <w:rPr>
          <w:rFonts w:hint="default" w:ascii="Times New Roman" w:hAnsi="Times New Roman" w:cs="Times New Roman"/>
          <w:sz w:val="26"/>
          <w:szCs w:val="26"/>
          <w:highlight w:val="none"/>
        </w:rPr>
        <w:t>The Ford family today</w:t>
      </w:r>
    </w:p>
    <w:p w14:paraId="45955D8D">
      <w:pPr>
        <w:keepNext w:val="0"/>
        <w:keepLines w:val="0"/>
        <w:pageBreakBefore w:val="0"/>
        <w:numPr>
          <w:ilvl w:val="0"/>
          <w:numId w:val="0"/>
        </w:numPr>
        <w:kinsoku/>
        <w:wordWrap/>
        <w:overflowPunct/>
        <w:topLinePunct w:val="0"/>
        <w:bidi w:val="0"/>
        <w:snapToGrid/>
        <w:spacing w:after="0" w:line="276" w:lineRule="auto"/>
        <w:ind w:left="360" w:leftChars="0"/>
        <w:textAlignment w:val="auto"/>
        <w:rPr>
          <w:rFonts w:hint="default" w:ascii="Times New Roman" w:hAnsi="Times New Roman" w:cs="Times New Roman"/>
          <w:sz w:val="26"/>
          <w:szCs w:val="26"/>
          <w:highlight w:val="none"/>
        </w:rPr>
      </w:pPr>
      <w:r>
        <w:rPr>
          <w:rFonts w:hint="default" w:ascii="Times New Roman" w:hAnsi="Times New Roman" w:cs="Times New Roman"/>
          <w:b/>
          <w:bCs/>
          <w:sz w:val="26"/>
          <w:szCs w:val="26"/>
          <w:highlight w:val="none"/>
          <w:lang w:val="vi-VN"/>
        </w:rPr>
        <w:t>viii.</w:t>
      </w:r>
      <w:r>
        <w:rPr>
          <w:rFonts w:hint="default" w:ascii="Times New Roman" w:hAnsi="Times New Roman" w:cs="Times New Roman"/>
          <w:sz w:val="26"/>
          <w:szCs w:val="26"/>
          <w:highlight w:val="none"/>
          <w:lang w:val="vi-VN"/>
        </w:rPr>
        <w:t xml:space="preserve"> </w:t>
      </w:r>
      <w:r>
        <w:rPr>
          <w:rFonts w:hint="default" w:ascii="Times New Roman" w:hAnsi="Times New Roman" w:cs="Times New Roman"/>
          <w:sz w:val="26"/>
          <w:szCs w:val="26"/>
          <w:highlight w:val="none"/>
        </w:rPr>
        <w:t>Impact on the global economy</w:t>
      </w:r>
    </w:p>
    <w:p w14:paraId="4B6D8FF0">
      <w:pPr>
        <w:keepNext w:val="0"/>
        <w:keepLines w:val="0"/>
        <w:pageBreakBefore w:val="0"/>
        <w:numPr>
          <w:ilvl w:val="0"/>
          <w:numId w:val="0"/>
        </w:numPr>
        <w:kinsoku/>
        <w:wordWrap/>
        <w:overflowPunct/>
        <w:topLinePunct w:val="0"/>
        <w:bidi w:val="0"/>
        <w:snapToGrid/>
        <w:spacing w:after="0" w:line="276" w:lineRule="auto"/>
        <w:ind w:left="360" w:leftChars="0"/>
        <w:textAlignment w:val="auto"/>
        <w:rPr>
          <w:rFonts w:hint="default" w:ascii="Times New Roman" w:hAnsi="Times New Roman" w:cs="Times New Roman"/>
          <w:b/>
          <w:sz w:val="26"/>
          <w:szCs w:val="26"/>
          <w:highlight w:val="none"/>
        </w:rPr>
      </w:pPr>
      <w:r>
        <w:rPr>
          <w:rFonts w:hint="default" w:ascii="Times New Roman" w:hAnsi="Times New Roman" w:cs="Times New Roman"/>
          <w:b/>
          <w:bCs/>
          <w:sz w:val="26"/>
          <w:szCs w:val="26"/>
          <w:highlight w:val="none"/>
          <w:lang w:val="vi-VN"/>
        </w:rPr>
        <w:t>ix.</w:t>
      </w:r>
      <w:r>
        <w:rPr>
          <w:rFonts w:hint="default" w:ascii="Times New Roman" w:hAnsi="Times New Roman" w:cs="Times New Roman"/>
          <w:sz w:val="26"/>
          <w:szCs w:val="26"/>
          <w:highlight w:val="none"/>
          <w:lang w:val="vi-VN"/>
        </w:rPr>
        <w:t xml:space="preserve"> </w:t>
      </w:r>
      <w:r>
        <w:rPr>
          <w:rFonts w:hint="default" w:ascii="Times New Roman" w:hAnsi="Times New Roman" w:cs="Times New Roman"/>
          <w:sz w:val="26"/>
          <w:szCs w:val="26"/>
          <w:highlight w:val="none"/>
        </w:rPr>
        <w:t>Overseas competition</w:t>
      </w:r>
      <w:r>
        <w:rPr>
          <w:rFonts w:hint="default" w:ascii="Times New Roman" w:hAnsi="Times New Roman" w:cs="Times New Roman"/>
          <w:b/>
          <w:sz w:val="26"/>
          <w:szCs w:val="26"/>
          <w:highlight w:val="none"/>
        </w:rPr>
        <w:t xml:space="preserve"> </w:t>
      </w:r>
    </w:p>
    <w:tbl>
      <w:tblPr>
        <w:tblStyle w:val="111"/>
        <w:tblpPr w:leftFromText="180" w:rightFromText="180" w:vertAnchor="text" w:horzAnchor="page" w:tblpX="2873" w:tblpY="23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7"/>
        <w:gridCol w:w="2700"/>
      </w:tblGrid>
      <w:tr w14:paraId="50B62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Pr>
          <w:p w14:paraId="74907CF7">
            <w:pPr>
              <w:keepNext w:val="0"/>
              <w:keepLines w:val="0"/>
              <w:pageBreakBefore w:val="0"/>
              <w:widowControl w:val="0"/>
              <w:kinsoku/>
              <w:wordWrap/>
              <w:overflowPunct/>
              <w:topLinePunct w:val="0"/>
              <w:bidi w:val="0"/>
              <w:snapToGrid/>
              <w:spacing w:after="0" w:line="276" w:lineRule="auto"/>
              <w:jc w:val="both"/>
              <w:textAlignment w:val="auto"/>
              <w:rPr>
                <w:rFonts w:hint="default" w:ascii="Times New Roman" w:hAnsi="Times New Roman" w:cs="Times New Roman"/>
                <w:sz w:val="26"/>
                <w:szCs w:val="26"/>
                <w:highlight w:val="none"/>
                <w:vertAlign w:val="baseline"/>
                <w:lang w:val="vi-VN"/>
              </w:rPr>
            </w:pPr>
            <w:r>
              <w:rPr>
                <w:rFonts w:hint="default" w:ascii="Times New Roman" w:hAnsi="Times New Roman" w:cs="Times New Roman"/>
                <w:b/>
                <w:bCs/>
                <w:sz w:val="26"/>
                <w:szCs w:val="26"/>
                <w:highlight w:val="none"/>
                <w:vertAlign w:val="baseline"/>
                <w:lang w:val="vi-VN"/>
              </w:rPr>
              <w:t>16.</w:t>
            </w:r>
            <w:r>
              <w:rPr>
                <w:rFonts w:hint="default" w:ascii="Times New Roman" w:hAnsi="Times New Roman" w:cs="Times New Roman"/>
                <w:sz w:val="26"/>
                <w:szCs w:val="26"/>
                <w:highlight w:val="none"/>
                <w:vertAlign w:val="baseline"/>
                <w:lang w:val="vi-VN"/>
              </w:rPr>
              <w:t xml:space="preserve"> </w:t>
            </w:r>
            <w:r>
              <w:rPr>
                <w:rFonts w:hint="default" w:ascii="Times New Roman" w:hAnsi="Times New Roman" w:cs="Times New Roman"/>
                <w:sz w:val="26"/>
                <w:szCs w:val="26"/>
                <w:highlight w:val="none"/>
              </w:rPr>
              <w:t>Paragraph A</w:t>
            </w:r>
          </w:p>
        </w:tc>
        <w:tc>
          <w:tcPr>
            <w:tcW w:w="2700" w:type="dxa"/>
          </w:tcPr>
          <w:p w14:paraId="07BD820D">
            <w:pPr>
              <w:keepNext w:val="0"/>
              <w:keepLines w:val="0"/>
              <w:pageBreakBefore w:val="0"/>
              <w:widowControl w:val="0"/>
              <w:kinsoku/>
              <w:wordWrap/>
              <w:overflowPunct/>
              <w:topLinePunct w:val="0"/>
              <w:bidi w:val="0"/>
              <w:snapToGrid/>
              <w:spacing w:after="0" w:line="276" w:lineRule="auto"/>
              <w:jc w:val="both"/>
              <w:textAlignment w:val="auto"/>
              <w:rPr>
                <w:rFonts w:hint="default" w:ascii="Times New Roman" w:hAnsi="Times New Roman" w:cs="Times New Roman"/>
                <w:sz w:val="26"/>
                <w:szCs w:val="26"/>
                <w:highlight w:val="none"/>
                <w:vertAlign w:val="baseline"/>
              </w:rPr>
            </w:pPr>
          </w:p>
        </w:tc>
      </w:tr>
      <w:tr w14:paraId="33C8B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Pr>
          <w:p w14:paraId="0A6B0459">
            <w:pPr>
              <w:keepNext w:val="0"/>
              <w:keepLines w:val="0"/>
              <w:pageBreakBefore w:val="0"/>
              <w:widowControl w:val="0"/>
              <w:kinsoku/>
              <w:wordWrap/>
              <w:overflowPunct/>
              <w:topLinePunct w:val="0"/>
              <w:bidi w:val="0"/>
              <w:snapToGrid/>
              <w:spacing w:after="0" w:line="276" w:lineRule="auto"/>
              <w:jc w:val="both"/>
              <w:textAlignment w:val="auto"/>
              <w:rPr>
                <w:rFonts w:hint="default" w:ascii="Times New Roman" w:hAnsi="Times New Roman" w:cs="Times New Roman"/>
                <w:sz w:val="26"/>
                <w:szCs w:val="26"/>
                <w:highlight w:val="none"/>
                <w:vertAlign w:val="baseline"/>
                <w:lang w:val="vi-VN"/>
              </w:rPr>
            </w:pPr>
            <w:r>
              <w:rPr>
                <w:rFonts w:hint="default" w:ascii="Times New Roman" w:hAnsi="Times New Roman" w:cs="Times New Roman"/>
                <w:b/>
                <w:bCs/>
                <w:sz w:val="26"/>
                <w:szCs w:val="26"/>
                <w:highlight w:val="none"/>
                <w:vertAlign w:val="baseline"/>
                <w:lang w:val="vi-VN"/>
              </w:rPr>
              <w:t>17.</w:t>
            </w:r>
            <w:r>
              <w:rPr>
                <w:rFonts w:hint="default" w:ascii="Times New Roman" w:hAnsi="Times New Roman" w:cs="Times New Roman"/>
                <w:sz w:val="26"/>
                <w:szCs w:val="26"/>
                <w:highlight w:val="none"/>
              </w:rPr>
              <w:t xml:space="preserve"> Paragraph B</w:t>
            </w:r>
          </w:p>
        </w:tc>
        <w:tc>
          <w:tcPr>
            <w:tcW w:w="2700" w:type="dxa"/>
          </w:tcPr>
          <w:p w14:paraId="1149D7ED">
            <w:pPr>
              <w:keepNext w:val="0"/>
              <w:keepLines w:val="0"/>
              <w:pageBreakBefore w:val="0"/>
              <w:widowControl w:val="0"/>
              <w:kinsoku/>
              <w:wordWrap/>
              <w:overflowPunct/>
              <w:topLinePunct w:val="0"/>
              <w:bidi w:val="0"/>
              <w:snapToGrid/>
              <w:spacing w:after="0" w:line="276" w:lineRule="auto"/>
              <w:jc w:val="both"/>
              <w:textAlignment w:val="auto"/>
              <w:rPr>
                <w:rFonts w:hint="default" w:ascii="Times New Roman" w:hAnsi="Times New Roman" w:cs="Times New Roman"/>
                <w:sz w:val="26"/>
                <w:szCs w:val="26"/>
                <w:highlight w:val="none"/>
                <w:vertAlign w:val="baseline"/>
              </w:rPr>
            </w:pPr>
          </w:p>
        </w:tc>
      </w:tr>
      <w:tr w14:paraId="5EDCC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Pr>
          <w:p w14:paraId="60BF6EDE">
            <w:pPr>
              <w:keepNext w:val="0"/>
              <w:keepLines w:val="0"/>
              <w:pageBreakBefore w:val="0"/>
              <w:widowControl w:val="0"/>
              <w:kinsoku/>
              <w:wordWrap/>
              <w:overflowPunct/>
              <w:topLinePunct w:val="0"/>
              <w:bidi w:val="0"/>
              <w:snapToGrid/>
              <w:spacing w:after="0" w:line="276" w:lineRule="auto"/>
              <w:jc w:val="both"/>
              <w:textAlignment w:val="auto"/>
              <w:rPr>
                <w:rFonts w:hint="default" w:ascii="Times New Roman" w:hAnsi="Times New Roman" w:cs="Times New Roman"/>
                <w:sz w:val="26"/>
                <w:szCs w:val="26"/>
                <w:highlight w:val="none"/>
                <w:vertAlign w:val="baseline"/>
                <w:lang w:val="vi-VN"/>
              </w:rPr>
            </w:pPr>
            <w:r>
              <w:rPr>
                <w:rFonts w:hint="default" w:ascii="Times New Roman" w:hAnsi="Times New Roman" w:cs="Times New Roman"/>
                <w:b/>
                <w:bCs/>
                <w:sz w:val="26"/>
                <w:szCs w:val="26"/>
                <w:highlight w:val="none"/>
                <w:vertAlign w:val="baseline"/>
                <w:lang w:val="vi-VN"/>
              </w:rPr>
              <w:t>18.</w:t>
            </w:r>
            <w:r>
              <w:rPr>
                <w:rFonts w:hint="default" w:ascii="Times New Roman" w:hAnsi="Times New Roman" w:cs="Times New Roman"/>
                <w:sz w:val="26"/>
                <w:szCs w:val="26"/>
                <w:highlight w:val="none"/>
              </w:rPr>
              <w:t xml:space="preserve"> Paragraph C</w:t>
            </w:r>
          </w:p>
        </w:tc>
        <w:tc>
          <w:tcPr>
            <w:tcW w:w="2700" w:type="dxa"/>
          </w:tcPr>
          <w:p w14:paraId="6284586A">
            <w:pPr>
              <w:keepNext w:val="0"/>
              <w:keepLines w:val="0"/>
              <w:pageBreakBefore w:val="0"/>
              <w:widowControl w:val="0"/>
              <w:kinsoku/>
              <w:wordWrap/>
              <w:overflowPunct/>
              <w:topLinePunct w:val="0"/>
              <w:bidi w:val="0"/>
              <w:snapToGrid/>
              <w:spacing w:after="0" w:line="276" w:lineRule="auto"/>
              <w:jc w:val="both"/>
              <w:textAlignment w:val="auto"/>
              <w:rPr>
                <w:rFonts w:hint="default" w:ascii="Times New Roman" w:hAnsi="Times New Roman" w:cs="Times New Roman"/>
                <w:sz w:val="26"/>
                <w:szCs w:val="26"/>
                <w:highlight w:val="none"/>
                <w:vertAlign w:val="baseline"/>
              </w:rPr>
            </w:pPr>
          </w:p>
        </w:tc>
      </w:tr>
      <w:tr w14:paraId="7EEB8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Pr>
          <w:p w14:paraId="119F5A6C">
            <w:pPr>
              <w:keepNext w:val="0"/>
              <w:keepLines w:val="0"/>
              <w:pageBreakBefore w:val="0"/>
              <w:widowControl w:val="0"/>
              <w:numPr>
                <w:ilvl w:val="0"/>
                <w:numId w:val="16"/>
              </w:numPr>
              <w:kinsoku/>
              <w:wordWrap/>
              <w:overflowPunct/>
              <w:topLinePunct w:val="0"/>
              <w:bidi w:val="0"/>
              <w:snapToGrid/>
              <w:spacing w:after="0" w:line="276" w:lineRule="auto"/>
              <w:jc w:val="both"/>
              <w:textAlignment w:val="auto"/>
              <w:rPr>
                <w:rFonts w:hint="default" w:ascii="Times New Roman" w:hAnsi="Times New Roman" w:cs="Times New Roman"/>
                <w:sz w:val="26"/>
                <w:szCs w:val="26"/>
                <w:highlight w:val="none"/>
                <w:vertAlign w:val="baseline"/>
                <w:lang w:val="vi-VN"/>
              </w:rPr>
            </w:pPr>
            <w:r>
              <w:rPr>
                <w:rFonts w:hint="default" w:ascii="Times New Roman" w:hAnsi="Times New Roman" w:cs="Times New Roman"/>
                <w:sz w:val="26"/>
                <w:szCs w:val="26"/>
                <w:highlight w:val="none"/>
              </w:rPr>
              <w:t>Paragraph D</w:t>
            </w:r>
          </w:p>
        </w:tc>
        <w:tc>
          <w:tcPr>
            <w:tcW w:w="2700" w:type="dxa"/>
          </w:tcPr>
          <w:p w14:paraId="74FE96BE">
            <w:pPr>
              <w:keepNext w:val="0"/>
              <w:keepLines w:val="0"/>
              <w:pageBreakBefore w:val="0"/>
              <w:widowControl w:val="0"/>
              <w:kinsoku/>
              <w:wordWrap/>
              <w:overflowPunct/>
              <w:topLinePunct w:val="0"/>
              <w:bidi w:val="0"/>
              <w:snapToGrid/>
              <w:spacing w:after="0" w:line="276" w:lineRule="auto"/>
              <w:jc w:val="both"/>
              <w:textAlignment w:val="auto"/>
              <w:rPr>
                <w:rFonts w:hint="default" w:ascii="Times New Roman" w:hAnsi="Times New Roman" w:cs="Times New Roman"/>
                <w:sz w:val="26"/>
                <w:szCs w:val="26"/>
                <w:highlight w:val="none"/>
                <w:vertAlign w:val="baseline"/>
              </w:rPr>
            </w:pPr>
          </w:p>
        </w:tc>
      </w:tr>
      <w:tr w14:paraId="70D5C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Pr>
          <w:p w14:paraId="62CBA7DF">
            <w:pPr>
              <w:keepNext w:val="0"/>
              <w:keepLines w:val="0"/>
              <w:pageBreakBefore w:val="0"/>
              <w:widowControl w:val="0"/>
              <w:numPr>
                <w:ilvl w:val="0"/>
                <w:numId w:val="16"/>
              </w:numPr>
              <w:kinsoku/>
              <w:wordWrap/>
              <w:overflowPunct/>
              <w:topLinePunct w:val="0"/>
              <w:bidi w:val="0"/>
              <w:snapToGrid/>
              <w:spacing w:after="0" w:line="276" w:lineRule="auto"/>
              <w:ind w:left="0" w:leftChars="0" w:firstLine="0" w:firstLineChars="0"/>
              <w:jc w:val="both"/>
              <w:textAlignment w:val="auto"/>
              <w:rPr>
                <w:rFonts w:hint="default" w:ascii="Times New Roman" w:hAnsi="Times New Roman" w:cs="Times New Roman"/>
                <w:sz w:val="26"/>
                <w:szCs w:val="26"/>
                <w:highlight w:val="none"/>
                <w:vertAlign w:val="baseline"/>
                <w:lang w:val="vi-VN"/>
              </w:rPr>
            </w:pPr>
            <w:r>
              <w:rPr>
                <w:rFonts w:hint="default" w:ascii="Times New Roman" w:hAnsi="Times New Roman" w:cs="Times New Roman"/>
                <w:sz w:val="26"/>
                <w:szCs w:val="26"/>
                <w:highlight w:val="none"/>
              </w:rPr>
              <w:t>Paragraph E</w:t>
            </w:r>
          </w:p>
        </w:tc>
        <w:tc>
          <w:tcPr>
            <w:tcW w:w="2700" w:type="dxa"/>
          </w:tcPr>
          <w:p w14:paraId="306E6E84">
            <w:pPr>
              <w:keepNext w:val="0"/>
              <w:keepLines w:val="0"/>
              <w:pageBreakBefore w:val="0"/>
              <w:widowControl w:val="0"/>
              <w:kinsoku/>
              <w:wordWrap/>
              <w:overflowPunct/>
              <w:topLinePunct w:val="0"/>
              <w:bidi w:val="0"/>
              <w:snapToGrid/>
              <w:spacing w:after="0" w:line="276" w:lineRule="auto"/>
              <w:jc w:val="both"/>
              <w:textAlignment w:val="auto"/>
              <w:rPr>
                <w:rFonts w:hint="default" w:ascii="Times New Roman" w:hAnsi="Times New Roman" w:cs="Times New Roman"/>
                <w:sz w:val="26"/>
                <w:szCs w:val="26"/>
                <w:highlight w:val="none"/>
                <w:vertAlign w:val="baseline"/>
              </w:rPr>
            </w:pPr>
          </w:p>
        </w:tc>
      </w:tr>
      <w:tr w14:paraId="34276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Pr>
          <w:p w14:paraId="01C4CA7E">
            <w:pPr>
              <w:keepNext w:val="0"/>
              <w:keepLines w:val="0"/>
              <w:pageBreakBefore w:val="0"/>
              <w:widowControl w:val="0"/>
              <w:numPr>
                <w:ilvl w:val="0"/>
                <w:numId w:val="16"/>
              </w:numPr>
              <w:kinsoku/>
              <w:wordWrap/>
              <w:overflowPunct/>
              <w:topLinePunct w:val="0"/>
              <w:bidi w:val="0"/>
              <w:snapToGrid/>
              <w:spacing w:after="0" w:line="276" w:lineRule="auto"/>
              <w:ind w:left="0" w:leftChars="0" w:firstLine="0" w:firstLineChars="0"/>
              <w:jc w:val="both"/>
              <w:textAlignment w:val="auto"/>
              <w:rPr>
                <w:rFonts w:hint="default" w:ascii="Times New Roman" w:hAnsi="Times New Roman" w:cs="Times New Roman"/>
                <w:sz w:val="26"/>
                <w:szCs w:val="26"/>
                <w:highlight w:val="none"/>
                <w:vertAlign w:val="baseline"/>
                <w:lang w:val="vi-VN"/>
              </w:rPr>
            </w:pPr>
            <w:r>
              <w:rPr>
                <w:rFonts w:hint="default" w:ascii="Times New Roman" w:hAnsi="Times New Roman" w:cs="Times New Roman"/>
                <w:sz w:val="26"/>
                <w:szCs w:val="26"/>
                <w:highlight w:val="none"/>
              </w:rPr>
              <w:t xml:space="preserve">Paragraph </w:t>
            </w:r>
            <w:r>
              <w:rPr>
                <w:rFonts w:hint="default" w:ascii="Times New Roman" w:hAnsi="Times New Roman" w:cs="Times New Roman"/>
                <w:sz w:val="26"/>
                <w:szCs w:val="26"/>
                <w:highlight w:val="none"/>
                <w:lang w:val="vi-VN"/>
              </w:rPr>
              <w:t>F</w:t>
            </w:r>
          </w:p>
        </w:tc>
        <w:tc>
          <w:tcPr>
            <w:tcW w:w="2700" w:type="dxa"/>
          </w:tcPr>
          <w:p w14:paraId="00F2FFC5">
            <w:pPr>
              <w:keepNext w:val="0"/>
              <w:keepLines w:val="0"/>
              <w:pageBreakBefore w:val="0"/>
              <w:widowControl w:val="0"/>
              <w:kinsoku/>
              <w:wordWrap/>
              <w:overflowPunct/>
              <w:topLinePunct w:val="0"/>
              <w:bidi w:val="0"/>
              <w:snapToGrid/>
              <w:spacing w:after="0" w:line="276" w:lineRule="auto"/>
              <w:jc w:val="both"/>
              <w:textAlignment w:val="auto"/>
              <w:rPr>
                <w:rFonts w:hint="default" w:ascii="Times New Roman" w:hAnsi="Times New Roman" w:cs="Times New Roman"/>
                <w:sz w:val="26"/>
                <w:szCs w:val="26"/>
                <w:highlight w:val="none"/>
                <w:vertAlign w:val="baseline"/>
              </w:rPr>
            </w:pPr>
          </w:p>
        </w:tc>
      </w:tr>
    </w:tbl>
    <w:p w14:paraId="1AEC8FD9">
      <w:pPr>
        <w:keepNext w:val="0"/>
        <w:keepLines w:val="0"/>
        <w:pageBreakBefore w:val="0"/>
        <w:numPr>
          <w:ilvl w:val="0"/>
          <w:numId w:val="0"/>
        </w:numPr>
        <w:tabs>
          <w:tab w:val="left" w:pos="720"/>
        </w:tabs>
        <w:kinsoku/>
        <w:wordWrap/>
        <w:overflowPunct/>
        <w:topLinePunct w:val="0"/>
        <w:bidi w:val="0"/>
        <w:snapToGrid/>
        <w:spacing w:after="0" w:line="276" w:lineRule="auto"/>
        <w:textAlignment w:val="auto"/>
        <w:rPr>
          <w:rFonts w:hint="default" w:ascii="Times New Roman" w:hAnsi="Times New Roman" w:cs="Times New Roman"/>
          <w:b/>
          <w:sz w:val="26"/>
          <w:szCs w:val="26"/>
          <w:highlight w:val="none"/>
        </w:rPr>
      </w:pPr>
    </w:p>
    <w:p w14:paraId="31FD64DB">
      <w:pPr>
        <w:keepNext w:val="0"/>
        <w:keepLines w:val="0"/>
        <w:pageBreakBefore w:val="0"/>
        <w:kinsoku/>
        <w:wordWrap/>
        <w:overflowPunct/>
        <w:topLinePunct w:val="0"/>
        <w:bidi w:val="0"/>
        <w:snapToGrid/>
        <w:spacing w:line="276" w:lineRule="auto"/>
        <w:textAlignment w:val="auto"/>
        <w:rPr>
          <w:rFonts w:hint="default" w:ascii="Times New Roman" w:hAnsi="Times New Roman" w:cs="Times New Roman"/>
          <w:sz w:val="26"/>
          <w:szCs w:val="26"/>
          <w:highlight w:val="none"/>
        </w:rPr>
      </w:pPr>
    </w:p>
    <w:p w14:paraId="192DF862">
      <w:pPr>
        <w:keepNext w:val="0"/>
        <w:keepLines w:val="0"/>
        <w:pageBreakBefore w:val="0"/>
        <w:kinsoku/>
        <w:wordWrap/>
        <w:overflowPunct/>
        <w:topLinePunct w:val="0"/>
        <w:bidi w:val="0"/>
        <w:snapToGrid/>
        <w:spacing w:line="276" w:lineRule="auto"/>
        <w:textAlignment w:val="auto"/>
        <w:rPr>
          <w:rFonts w:hint="default" w:ascii="Times New Roman" w:hAnsi="Times New Roman" w:cs="Times New Roman"/>
          <w:sz w:val="26"/>
          <w:szCs w:val="26"/>
          <w:highlight w:val="none"/>
        </w:rPr>
      </w:pPr>
    </w:p>
    <w:p w14:paraId="1F093535">
      <w:pPr>
        <w:keepNext w:val="0"/>
        <w:keepLines w:val="0"/>
        <w:pageBreakBefore w:val="0"/>
        <w:kinsoku/>
        <w:wordWrap/>
        <w:overflowPunct/>
        <w:topLinePunct w:val="0"/>
        <w:bidi w:val="0"/>
        <w:snapToGrid/>
        <w:spacing w:line="276" w:lineRule="auto"/>
        <w:textAlignment w:val="auto"/>
        <w:rPr>
          <w:rFonts w:hint="default" w:ascii="Times New Roman" w:hAnsi="Times New Roman" w:cs="Times New Roman"/>
          <w:sz w:val="26"/>
          <w:szCs w:val="26"/>
          <w:highlight w:val="none"/>
        </w:rPr>
      </w:pPr>
    </w:p>
    <w:p w14:paraId="1FCD62CA">
      <w:pPr>
        <w:keepNext w:val="0"/>
        <w:keepLines w:val="0"/>
        <w:pageBreakBefore w:val="0"/>
        <w:kinsoku/>
        <w:wordWrap/>
        <w:overflowPunct/>
        <w:topLinePunct w:val="0"/>
        <w:bidi w:val="0"/>
        <w:snapToGrid/>
        <w:spacing w:line="276" w:lineRule="auto"/>
        <w:textAlignment w:val="auto"/>
        <w:rPr>
          <w:rFonts w:hint="default" w:ascii="Times New Roman" w:hAnsi="Times New Roman" w:cs="Times New Roman"/>
          <w:sz w:val="26"/>
          <w:szCs w:val="26"/>
          <w:highlight w:val="none"/>
        </w:rPr>
      </w:pPr>
    </w:p>
    <w:p w14:paraId="4894AE5D">
      <w:pPr>
        <w:keepNext w:val="0"/>
        <w:keepLines w:val="0"/>
        <w:pageBreakBefore w:val="0"/>
        <w:kinsoku/>
        <w:wordWrap/>
        <w:overflowPunct/>
        <w:topLinePunct w:val="0"/>
        <w:bidi w:val="0"/>
        <w:snapToGrid/>
        <w:spacing w:after="0" w:line="276" w:lineRule="auto"/>
        <w:textAlignment w:val="auto"/>
        <w:rPr>
          <w:rFonts w:hint="default" w:ascii="Times New Roman" w:hAnsi="Times New Roman" w:cs="Times New Roman"/>
          <w:b/>
          <w:i/>
          <w:iCs/>
          <w:sz w:val="26"/>
          <w:szCs w:val="26"/>
          <w:highlight w:val="none"/>
        </w:rPr>
      </w:pPr>
    </w:p>
    <w:p w14:paraId="68510845">
      <w:pPr>
        <w:keepNext w:val="0"/>
        <w:keepLines w:val="0"/>
        <w:pageBreakBefore w:val="0"/>
        <w:kinsoku/>
        <w:wordWrap/>
        <w:overflowPunct/>
        <w:topLinePunct w:val="0"/>
        <w:bidi w:val="0"/>
        <w:snapToGrid/>
        <w:spacing w:after="0" w:line="276" w:lineRule="auto"/>
        <w:textAlignment w:val="auto"/>
        <w:rPr>
          <w:rFonts w:hint="default" w:ascii="Times New Roman" w:hAnsi="Times New Roman" w:cs="Times New Roman"/>
          <w:b/>
          <w:i/>
          <w:iCs/>
          <w:sz w:val="26"/>
          <w:szCs w:val="26"/>
          <w:highlight w:val="none"/>
        </w:rPr>
      </w:pPr>
      <w:r>
        <w:rPr>
          <w:rFonts w:hint="default" w:ascii="Times New Roman" w:hAnsi="Times New Roman" w:cs="Times New Roman"/>
          <w:b/>
          <w:i/>
          <w:iCs/>
          <w:sz w:val="26"/>
          <w:szCs w:val="26"/>
          <w:highlight w:val="none"/>
        </w:rPr>
        <w:t>Complete the summary below. Choose NO MORE THAN THREE WORDS from the passage for each answer. Write your answer in the space provided.</w:t>
      </w:r>
    </w:p>
    <w:p w14:paraId="07B7403F">
      <w:pPr>
        <w:keepNext w:val="0"/>
        <w:keepLines w:val="0"/>
        <w:pageBreakBefore w:val="0"/>
        <w:kinsoku/>
        <w:wordWrap/>
        <w:overflowPunct/>
        <w:topLinePunct w:val="0"/>
        <w:bidi w:val="0"/>
        <w:snapToGrid/>
        <w:spacing w:after="0" w:line="276" w:lineRule="auto"/>
        <w:textAlignment w:val="auto"/>
        <w:rPr>
          <w:rFonts w:hint="default" w:ascii="Times New Roman" w:hAnsi="Times New Roman" w:cs="Times New Roman"/>
          <w:sz w:val="26"/>
          <w:szCs w:val="26"/>
          <w:highlight w:val="none"/>
        </w:rPr>
      </w:pPr>
      <w:r>
        <w:rPr>
          <w:rFonts w:hint="default" w:ascii="Times New Roman" w:hAnsi="Times New Roman" w:cs="Times New Roman"/>
          <w:sz w:val="26"/>
          <w:szCs w:val="26"/>
          <w:highlight w:val="none"/>
        </w:rPr>
        <w:t xml:space="preserve">The application of </w:t>
      </w:r>
      <w:r>
        <w:rPr>
          <w:rFonts w:hint="default" w:ascii="Times New Roman" w:hAnsi="Times New Roman" w:cs="Times New Roman"/>
          <w:b/>
          <w:bCs/>
          <w:sz w:val="26"/>
          <w:szCs w:val="26"/>
          <w:highlight w:val="none"/>
        </w:rPr>
        <w:t>(</w:t>
      </w:r>
      <w:r>
        <w:rPr>
          <w:rFonts w:hint="default" w:ascii="Times New Roman" w:hAnsi="Times New Roman" w:cs="Times New Roman"/>
          <w:b/>
          <w:bCs/>
          <w:sz w:val="26"/>
          <w:szCs w:val="26"/>
          <w:highlight w:val="none"/>
          <w:lang w:val="vi-VN"/>
        </w:rPr>
        <w:t>22</w:t>
      </w:r>
      <w:r>
        <w:rPr>
          <w:rFonts w:hint="default" w:ascii="Times New Roman" w:hAnsi="Times New Roman" w:cs="Times New Roman"/>
          <w:b/>
          <w:bCs/>
          <w:sz w:val="26"/>
          <w:szCs w:val="26"/>
          <w:highlight w:val="none"/>
        </w:rPr>
        <w:t>)</w:t>
      </w:r>
      <w:r>
        <w:rPr>
          <w:rFonts w:hint="default" w:ascii="Times New Roman" w:hAnsi="Times New Roman" w:cs="Times New Roman"/>
          <w:sz w:val="26"/>
          <w:szCs w:val="26"/>
          <w:highlight w:val="none"/>
          <w:lang w:val="vi-VN"/>
        </w:rPr>
        <w:t xml:space="preserve"> </w:t>
      </w:r>
      <w:r>
        <w:rPr>
          <w:rFonts w:hint="default" w:ascii="Times New Roman" w:hAnsi="Times New Roman" w:cs="Times New Roman"/>
          <w:sz w:val="26"/>
          <w:szCs w:val="26"/>
          <w:highlight w:val="none"/>
        </w:rPr>
        <w:t xml:space="preserve">__________ and pay rise scheme enabled Ford to generate mass production. However, the issues related to the labor force and </w:t>
      </w:r>
      <w:r>
        <w:rPr>
          <w:rFonts w:hint="default" w:ascii="Times New Roman" w:hAnsi="Times New Roman" w:cs="Times New Roman"/>
          <w:b/>
          <w:bCs/>
          <w:sz w:val="26"/>
          <w:szCs w:val="26"/>
          <w:highlight w:val="none"/>
        </w:rPr>
        <w:t>(</w:t>
      </w:r>
      <w:r>
        <w:rPr>
          <w:rFonts w:hint="default" w:ascii="Times New Roman" w:hAnsi="Times New Roman" w:cs="Times New Roman"/>
          <w:b/>
          <w:bCs/>
          <w:sz w:val="26"/>
          <w:szCs w:val="26"/>
          <w:highlight w:val="none"/>
          <w:lang w:val="vi-VN"/>
        </w:rPr>
        <w:t>23</w:t>
      </w:r>
      <w:r>
        <w:rPr>
          <w:rFonts w:hint="default" w:ascii="Times New Roman" w:hAnsi="Times New Roman" w:cs="Times New Roman"/>
          <w:b/>
          <w:bCs/>
          <w:sz w:val="26"/>
          <w:szCs w:val="26"/>
          <w:highlight w:val="none"/>
        </w:rPr>
        <w:t>)</w:t>
      </w:r>
      <w:r>
        <w:rPr>
          <w:rFonts w:hint="default" w:ascii="Times New Roman" w:hAnsi="Times New Roman" w:cs="Times New Roman"/>
          <w:sz w:val="26"/>
          <w:szCs w:val="26"/>
          <w:highlight w:val="none"/>
        </w:rPr>
        <w:t xml:space="preserve"> the</w:t>
      </w:r>
      <w:r>
        <w:rPr>
          <w:rFonts w:hint="default" w:ascii="Times New Roman" w:hAnsi="Times New Roman" w:cs="Times New Roman"/>
          <w:sz w:val="26"/>
          <w:szCs w:val="26"/>
          <w:highlight w:val="none"/>
          <w:lang w:val="vi-VN"/>
        </w:rPr>
        <w:t xml:space="preserve"> </w:t>
      </w:r>
      <w:r>
        <w:rPr>
          <w:rFonts w:hint="default" w:ascii="Times New Roman" w:hAnsi="Times New Roman" w:cs="Times New Roman"/>
          <w:sz w:val="26"/>
          <w:szCs w:val="26"/>
          <w:highlight w:val="none"/>
        </w:rPr>
        <w:t xml:space="preserve">_________ to start doing something new drove Ford to the verge of crisis. One of the long-term effects of Ford’s business practices was that many developing countries became industrialised as a result of </w:t>
      </w:r>
      <w:r>
        <w:rPr>
          <w:rFonts w:hint="default" w:ascii="Times New Roman" w:hAnsi="Times New Roman" w:cs="Times New Roman"/>
          <w:b/>
          <w:bCs/>
          <w:sz w:val="26"/>
          <w:szCs w:val="26"/>
          <w:highlight w:val="none"/>
        </w:rPr>
        <w:t>(</w:t>
      </w:r>
      <w:r>
        <w:rPr>
          <w:rFonts w:hint="default" w:ascii="Times New Roman" w:hAnsi="Times New Roman" w:cs="Times New Roman"/>
          <w:b/>
          <w:bCs/>
          <w:sz w:val="26"/>
          <w:szCs w:val="26"/>
          <w:highlight w:val="none"/>
          <w:lang w:val="vi-VN"/>
        </w:rPr>
        <w:t>24</w:t>
      </w:r>
      <w:r>
        <w:rPr>
          <w:rFonts w:hint="default" w:ascii="Times New Roman" w:hAnsi="Times New Roman" w:cs="Times New Roman"/>
          <w:b/>
          <w:bCs/>
          <w:sz w:val="26"/>
          <w:szCs w:val="26"/>
          <w:highlight w:val="none"/>
        </w:rPr>
        <w:t>)</w:t>
      </w:r>
      <w:r>
        <w:rPr>
          <w:rFonts w:hint="default" w:ascii="Times New Roman" w:hAnsi="Times New Roman" w:cs="Times New Roman"/>
          <w:sz w:val="26"/>
          <w:szCs w:val="26"/>
          <w:highlight w:val="none"/>
        </w:rPr>
        <w:t xml:space="preserve"> _________  some work to other countries. For those working in the factory, the skills for </w:t>
      </w:r>
      <w:r>
        <w:rPr>
          <w:rFonts w:hint="default" w:ascii="Times New Roman" w:hAnsi="Times New Roman" w:cs="Times New Roman"/>
          <w:sz w:val="26"/>
          <w:szCs w:val="26"/>
          <w:highlight w:val="none"/>
          <w:lang w:val="vi-VN"/>
        </w:rPr>
        <w:t xml:space="preserve">assembly line tasks </w:t>
      </w:r>
      <w:r>
        <w:rPr>
          <w:rFonts w:hint="default" w:ascii="Times New Roman" w:hAnsi="Times New Roman" w:cs="Times New Roman"/>
          <w:sz w:val="26"/>
          <w:szCs w:val="26"/>
          <w:highlight w:val="none"/>
        </w:rPr>
        <w:t xml:space="preserve"> were easily acquired and </w:t>
      </w:r>
      <w:r>
        <w:rPr>
          <w:rFonts w:hint="default" w:ascii="Times New Roman" w:hAnsi="Times New Roman" w:cs="Times New Roman"/>
          <w:b/>
          <w:bCs/>
          <w:sz w:val="26"/>
          <w:szCs w:val="26"/>
          <w:highlight w:val="none"/>
        </w:rPr>
        <w:t>(</w:t>
      </w:r>
      <w:r>
        <w:rPr>
          <w:rFonts w:hint="default" w:ascii="Times New Roman" w:hAnsi="Times New Roman" w:cs="Times New Roman"/>
          <w:b/>
          <w:bCs/>
          <w:sz w:val="26"/>
          <w:szCs w:val="26"/>
          <w:highlight w:val="none"/>
          <w:lang w:val="vi-VN"/>
        </w:rPr>
        <w:t>25</w:t>
      </w:r>
      <w:r>
        <w:rPr>
          <w:rFonts w:hint="default" w:ascii="Times New Roman" w:hAnsi="Times New Roman" w:cs="Times New Roman"/>
          <w:b/>
          <w:bCs/>
          <w:sz w:val="26"/>
          <w:szCs w:val="26"/>
          <w:highlight w:val="none"/>
        </w:rPr>
        <w:t>)</w:t>
      </w:r>
      <w:r>
        <w:rPr>
          <w:rFonts w:hint="default" w:ascii="Times New Roman" w:hAnsi="Times New Roman" w:cs="Times New Roman"/>
          <w:sz w:val="26"/>
          <w:szCs w:val="26"/>
          <w:highlight w:val="none"/>
        </w:rPr>
        <w:t xml:space="preserve"> ________ was minimal.</w:t>
      </w:r>
    </w:p>
    <w:p w14:paraId="312A70C1">
      <w:pPr>
        <w:keepNext w:val="0"/>
        <w:keepLines w:val="0"/>
        <w:pageBreakBefore w:val="0"/>
        <w:kinsoku/>
        <w:wordWrap/>
        <w:overflowPunct/>
        <w:topLinePunct w:val="0"/>
        <w:bidi w:val="0"/>
        <w:snapToGrid/>
        <w:spacing w:after="0" w:line="276" w:lineRule="auto"/>
        <w:textAlignment w:val="auto"/>
        <w:rPr>
          <w:rFonts w:hint="default" w:ascii="Times New Roman" w:hAnsi="Times New Roman" w:cs="Times New Roman"/>
          <w:sz w:val="26"/>
          <w:szCs w:val="26"/>
          <w:highlight w:val="none"/>
        </w:rPr>
      </w:pPr>
    </w:p>
    <w:tbl>
      <w:tblPr>
        <w:tblStyle w:val="111"/>
        <w:tblW w:w="0" w:type="auto"/>
        <w:tblInd w:w="9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50"/>
        <w:gridCol w:w="3900"/>
      </w:tblGrid>
      <w:tr w14:paraId="65E02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0" w:type="dxa"/>
          </w:tcPr>
          <w:p w14:paraId="71CDA66E">
            <w:pPr>
              <w:keepNext w:val="0"/>
              <w:keepLines w:val="0"/>
              <w:pageBreakBefore w:val="0"/>
              <w:widowControl w:val="0"/>
              <w:numPr>
                <w:ilvl w:val="0"/>
                <w:numId w:val="16"/>
              </w:numPr>
              <w:kinsoku/>
              <w:wordWrap/>
              <w:overflowPunct/>
              <w:topLinePunct w:val="0"/>
              <w:bidi w:val="0"/>
              <w:snapToGrid/>
              <w:spacing w:line="240" w:lineRule="auto"/>
              <w:ind w:left="0" w:leftChars="0" w:firstLine="0" w:firstLineChars="0"/>
              <w:jc w:val="both"/>
              <w:textAlignment w:val="auto"/>
              <w:rPr>
                <w:rFonts w:hint="default" w:ascii="Times New Roman" w:hAnsi="Times New Roman" w:cs="Times New Roman"/>
                <w:b/>
                <w:bCs/>
                <w:sz w:val="26"/>
                <w:szCs w:val="26"/>
                <w:highlight w:val="none"/>
                <w:vertAlign w:val="baseline"/>
                <w:lang w:val="vi-VN"/>
              </w:rPr>
            </w:pPr>
          </w:p>
        </w:tc>
        <w:tc>
          <w:tcPr>
            <w:tcW w:w="3900" w:type="dxa"/>
          </w:tcPr>
          <w:p w14:paraId="26F483A0">
            <w:pPr>
              <w:keepNext w:val="0"/>
              <w:keepLines w:val="0"/>
              <w:pageBreakBefore w:val="0"/>
              <w:widowControl w:val="0"/>
              <w:numPr>
                <w:ilvl w:val="0"/>
                <w:numId w:val="16"/>
              </w:numPr>
              <w:kinsoku/>
              <w:wordWrap/>
              <w:overflowPunct/>
              <w:topLinePunct w:val="0"/>
              <w:bidi w:val="0"/>
              <w:snapToGrid/>
              <w:spacing w:line="240" w:lineRule="auto"/>
              <w:ind w:left="0" w:leftChars="0" w:firstLine="0" w:firstLineChars="0"/>
              <w:jc w:val="both"/>
              <w:textAlignment w:val="auto"/>
              <w:rPr>
                <w:rFonts w:hint="default" w:ascii="Times New Roman" w:hAnsi="Times New Roman" w:cs="Times New Roman"/>
                <w:b/>
                <w:bCs/>
                <w:sz w:val="26"/>
                <w:szCs w:val="26"/>
                <w:highlight w:val="none"/>
                <w:vertAlign w:val="baseline"/>
                <w:lang w:val="vi-VN"/>
              </w:rPr>
            </w:pPr>
          </w:p>
        </w:tc>
      </w:tr>
      <w:tr w14:paraId="4DA7B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0" w:type="dxa"/>
          </w:tcPr>
          <w:p w14:paraId="5D17EE37">
            <w:pPr>
              <w:keepNext w:val="0"/>
              <w:keepLines w:val="0"/>
              <w:pageBreakBefore w:val="0"/>
              <w:widowControl w:val="0"/>
              <w:numPr>
                <w:ilvl w:val="0"/>
                <w:numId w:val="16"/>
              </w:numPr>
              <w:kinsoku/>
              <w:wordWrap/>
              <w:overflowPunct/>
              <w:topLinePunct w:val="0"/>
              <w:bidi w:val="0"/>
              <w:snapToGrid/>
              <w:spacing w:line="240" w:lineRule="auto"/>
              <w:ind w:left="0" w:leftChars="0" w:firstLine="0" w:firstLineChars="0"/>
              <w:jc w:val="both"/>
              <w:textAlignment w:val="auto"/>
              <w:rPr>
                <w:rFonts w:hint="default" w:ascii="Times New Roman" w:hAnsi="Times New Roman" w:cs="Times New Roman"/>
                <w:b/>
                <w:bCs/>
                <w:sz w:val="26"/>
                <w:szCs w:val="26"/>
                <w:highlight w:val="none"/>
                <w:vertAlign w:val="baseline"/>
                <w:lang w:val="vi-VN"/>
              </w:rPr>
            </w:pPr>
          </w:p>
        </w:tc>
        <w:tc>
          <w:tcPr>
            <w:tcW w:w="3900" w:type="dxa"/>
          </w:tcPr>
          <w:p w14:paraId="36C2D524">
            <w:pPr>
              <w:keepNext w:val="0"/>
              <w:keepLines w:val="0"/>
              <w:pageBreakBefore w:val="0"/>
              <w:widowControl w:val="0"/>
              <w:numPr>
                <w:ilvl w:val="0"/>
                <w:numId w:val="16"/>
              </w:numPr>
              <w:kinsoku/>
              <w:wordWrap/>
              <w:overflowPunct/>
              <w:topLinePunct w:val="0"/>
              <w:bidi w:val="0"/>
              <w:snapToGrid/>
              <w:spacing w:line="240" w:lineRule="auto"/>
              <w:ind w:left="0" w:leftChars="0" w:firstLine="0" w:firstLineChars="0"/>
              <w:jc w:val="both"/>
              <w:textAlignment w:val="auto"/>
              <w:rPr>
                <w:rFonts w:hint="default" w:ascii="Times New Roman" w:hAnsi="Times New Roman" w:cs="Times New Roman"/>
                <w:b/>
                <w:bCs/>
                <w:sz w:val="26"/>
                <w:szCs w:val="26"/>
                <w:highlight w:val="none"/>
                <w:vertAlign w:val="baseline"/>
                <w:lang w:val="vi-VN"/>
              </w:rPr>
            </w:pPr>
          </w:p>
        </w:tc>
      </w:tr>
    </w:tbl>
    <w:p w14:paraId="05C1E80B">
      <w:pPr>
        <w:keepNext w:val="0"/>
        <w:keepLines w:val="0"/>
        <w:pageBreakBefore w:val="0"/>
        <w:widowControl/>
        <w:numPr>
          <w:numId w:val="0"/>
        </w:numPr>
        <w:kinsoku/>
        <w:wordWrap/>
        <w:overflowPunct/>
        <w:topLinePunct w:val="0"/>
        <w:autoSpaceDE/>
        <w:autoSpaceDN/>
        <w:bidi w:val="0"/>
        <w:adjustRightInd/>
        <w:snapToGrid/>
        <w:spacing w:before="181" w:beforeLines="50" w:after="181" w:afterLines="50" w:line="240" w:lineRule="auto"/>
        <w:ind w:leftChars="0"/>
        <w:textAlignment w:val="auto"/>
        <w:rPr>
          <w:rFonts w:hint="default" w:ascii="Times New Roman" w:hAnsi="Times New Roman" w:cs="Times New Roman"/>
          <w:b/>
          <w:bCs/>
          <w:sz w:val="26"/>
          <w:szCs w:val="26"/>
          <w:highlight w:val="none"/>
          <w:lang w:val="vi-VN"/>
        </w:rPr>
      </w:pPr>
    </w:p>
    <w:p w14:paraId="0CF57797">
      <w:pPr>
        <w:keepNext w:val="0"/>
        <w:keepLines w:val="0"/>
        <w:pageBreakBefore w:val="0"/>
        <w:widowControl/>
        <w:numPr>
          <w:ilvl w:val="0"/>
          <w:numId w:val="17"/>
        </w:numPr>
        <w:kinsoku/>
        <w:wordWrap/>
        <w:overflowPunct/>
        <w:topLinePunct w:val="0"/>
        <w:autoSpaceDE/>
        <w:autoSpaceDN/>
        <w:bidi w:val="0"/>
        <w:adjustRightInd/>
        <w:snapToGrid/>
        <w:spacing w:before="181" w:beforeLines="50" w:after="181" w:afterLines="50" w:line="240" w:lineRule="auto"/>
        <w:ind w:left="0" w:leftChars="0" w:firstLine="0" w:firstLineChars="0"/>
        <w:textAlignment w:val="auto"/>
        <w:rPr>
          <w:rFonts w:hint="default" w:ascii="Times New Roman" w:hAnsi="Times New Roman" w:cs="Times New Roman"/>
          <w:b/>
          <w:bCs/>
          <w:sz w:val="26"/>
          <w:szCs w:val="26"/>
          <w:highlight w:val="none"/>
          <w:lang w:val="vi-VN"/>
        </w:rPr>
      </w:pPr>
      <w:r>
        <w:rPr>
          <w:rFonts w:hint="default" w:ascii="Times New Roman" w:hAnsi="Times New Roman" w:cs="Times New Roman"/>
          <w:b/>
          <w:bCs/>
          <w:sz w:val="26"/>
          <w:szCs w:val="26"/>
          <w:highlight w:val="none"/>
          <w:lang w:val="vi-VN"/>
        </w:rPr>
        <w:t>WRITING</w:t>
      </w:r>
    </w:p>
    <w:p w14:paraId="4BB9F7BB">
      <w:pPr>
        <w:keepNext w:val="0"/>
        <w:keepLines w:val="0"/>
        <w:pageBreakBefore w:val="0"/>
        <w:numPr>
          <w:ilvl w:val="0"/>
          <w:numId w:val="0"/>
        </w:numPr>
        <w:kinsoku/>
        <w:wordWrap/>
        <w:overflowPunct/>
        <w:topLinePunct w:val="0"/>
        <w:bidi w:val="0"/>
        <w:snapToGrid/>
        <w:spacing w:line="276" w:lineRule="auto"/>
        <w:textAlignment w:val="auto"/>
        <w:rPr>
          <w:rFonts w:ascii="Times New Roman" w:hAnsi="Times New Roman" w:cs="Times New Roman"/>
          <w:i/>
          <w:iCs/>
          <w:color w:val="000000" w:themeColor="text1"/>
          <w:highlight w:val="none"/>
          <w:lang w:val="vi-VN"/>
          <w14:textFill>
            <w14:solidFill>
              <w14:schemeClr w14:val="tx1"/>
            </w14:solidFill>
          </w14:textFill>
        </w:rPr>
      </w:pPr>
      <w:r>
        <w:rPr>
          <w:rFonts w:hint="default" w:ascii="Times New Roman" w:hAnsi="Times New Roman" w:cs="Times New Roman"/>
          <w:b/>
          <w:bCs/>
          <w:sz w:val="26"/>
          <w:szCs w:val="26"/>
          <w:highlight w:val="none"/>
          <w:lang w:val="vi-VN"/>
        </w:rPr>
        <w:t xml:space="preserve">Part 1: </w:t>
      </w:r>
      <w:r>
        <w:rPr>
          <w:rFonts w:ascii="Times New Roman" w:hAnsi="Times New Roman" w:cs="Times New Roman"/>
          <w:b/>
          <w:i/>
          <w:color w:val="000000" w:themeColor="text1"/>
          <w:highlight w:val="none"/>
          <w14:textFill>
            <w14:solidFill>
              <w14:schemeClr w14:val="tx1"/>
            </w14:solidFill>
          </w14:textFill>
        </w:rPr>
        <w:t>Finish each of the following sentences in such a way that it is as similar as possible in meaning to the sentence printed before it.</w:t>
      </w:r>
      <w:r>
        <w:rPr>
          <w:rFonts w:ascii="Times New Roman" w:hAnsi="Times New Roman" w:cs="Times New Roman"/>
          <w:b/>
          <w:i/>
          <w:color w:val="000000" w:themeColor="text1"/>
          <w:highlight w:val="none"/>
          <w:lang w:val="vi-VN"/>
          <w14:textFill>
            <w14:solidFill>
              <w14:schemeClr w14:val="tx1"/>
            </w14:solidFill>
          </w14:textFill>
        </w:rPr>
        <w:t xml:space="preserve"> </w:t>
      </w:r>
      <w:r>
        <w:rPr>
          <w:rFonts w:ascii="Times New Roman" w:hAnsi="Times New Roman" w:eastAsia="Times New Roman" w:cs="Times New Roman"/>
          <w:b/>
          <w:i/>
          <w:sz w:val="26"/>
          <w:szCs w:val="26"/>
          <w:highlight w:val="none"/>
        </w:rPr>
        <w:t>(1.0 point)</w:t>
      </w:r>
    </w:p>
    <w:p w14:paraId="70B0249C">
      <w:pPr>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276" w:lineRule="auto"/>
        <w:textAlignment w:val="auto"/>
        <w:rPr>
          <w:rFonts w:hint="default" w:ascii="Times New Roman" w:hAnsi="Times New Roman" w:cs="Times New Roman"/>
          <w:sz w:val="26"/>
          <w:szCs w:val="26"/>
          <w:highlight w:val="none"/>
        </w:rPr>
      </w:pPr>
      <w:r>
        <w:rPr>
          <w:rFonts w:hint="default" w:cs="Times New Roman"/>
          <w:b/>
          <w:bCs/>
          <w:sz w:val="26"/>
          <w:szCs w:val="26"/>
          <w:highlight w:val="none"/>
          <w:lang w:val="vi-VN"/>
        </w:rPr>
        <w:t>1</w:t>
      </w:r>
      <w:r>
        <w:rPr>
          <w:rFonts w:hint="default" w:ascii="Times New Roman" w:hAnsi="Times New Roman" w:cs="Times New Roman"/>
          <w:b/>
          <w:bCs/>
          <w:sz w:val="26"/>
          <w:szCs w:val="26"/>
          <w:highlight w:val="none"/>
          <w:lang w:val="vi-VN"/>
        </w:rPr>
        <w:t xml:space="preserve">. </w:t>
      </w:r>
      <w:r>
        <w:rPr>
          <w:rFonts w:hint="default" w:ascii="Times New Roman" w:hAnsi="Times New Roman" w:cs="Times New Roman"/>
          <w:sz w:val="26"/>
          <w:szCs w:val="26"/>
          <w:highlight w:val="none"/>
          <w:lang w:val="nl-NL"/>
        </w:rPr>
        <w:t>His second attempt on the world record was successful.</w:t>
      </w:r>
    </w:p>
    <w:p w14:paraId="0DFFA8D6">
      <w:pPr>
        <w:keepNext w:val="0"/>
        <w:keepLines w:val="0"/>
        <w:pageBreakBefore w:val="0"/>
        <w:widowControl/>
        <w:kinsoku/>
        <w:wordWrap/>
        <w:overflowPunct/>
        <w:topLinePunct w:val="0"/>
        <w:autoSpaceDE/>
        <w:autoSpaceDN/>
        <w:bidi w:val="0"/>
        <w:adjustRightInd/>
        <w:snapToGrid/>
        <w:spacing w:before="181" w:beforeLines="50" w:after="181" w:afterLines="50" w:line="276" w:lineRule="auto"/>
        <w:ind w:firstLine="130" w:firstLineChars="50"/>
        <w:textAlignment w:val="auto"/>
        <w:rPr>
          <w:rFonts w:hint="default" w:ascii="Times New Roman" w:hAnsi="Times New Roman" w:cs="Times New Roman"/>
          <w:sz w:val="26"/>
          <w:szCs w:val="26"/>
          <w:highlight w:val="none"/>
        </w:rPr>
      </w:pPr>
      <w:r>
        <w:rPr>
          <w:rFonts w:hint="default" w:ascii="Times New Roman" w:hAnsi="Times New Roman" w:cs="Times New Roman"/>
          <w:sz w:val="26"/>
          <w:szCs w:val="26"/>
          <w:highlight w:val="none"/>
          <w:lang w:val="en-GB"/>
        </w:rPr>
        <w:t>→</w:t>
      </w:r>
      <w:r>
        <w:rPr>
          <w:rFonts w:hint="default" w:ascii="Times New Roman" w:hAnsi="Times New Roman" w:cs="Times New Roman"/>
          <w:b/>
          <w:bCs/>
          <w:i w:val="0"/>
          <w:iCs w:val="0"/>
          <w:sz w:val="26"/>
          <w:szCs w:val="26"/>
          <w:highlight w:val="none"/>
          <w:lang w:val="en-GB"/>
        </w:rPr>
        <w:t xml:space="preserve"> </w:t>
      </w:r>
      <w:r>
        <w:rPr>
          <w:rFonts w:hint="default" w:ascii="Times New Roman" w:hAnsi="Times New Roman" w:cs="Times New Roman"/>
          <w:b/>
          <w:bCs/>
          <w:i w:val="0"/>
          <w:iCs w:val="0"/>
          <w:sz w:val="26"/>
          <w:szCs w:val="26"/>
          <w:highlight w:val="none"/>
          <w:lang w:val="nl-NL"/>
        </w:rPr>
        <w:t>He broke</w:t>
      </w:r>
      <w:r>
        <w:rPr>
          <w:rFonts w:hint="default" w:ascii="Times New Roman" w:hAnsi="Times New Roman" w:cs="Times New Roman"/>
          <w:sz w:val="26"/>
          <w:szCs w:val="26"/>
          <w:highlight w:val="none"/>
          <w:lang w:val="nl-NL"/>
        </w:rPr>
        <w:t>____________________________________________________________.</w:t>
      </w:r>
    </w:p>
    <w:p w14:paraId="5D76ACE2">
      <w:pPr>
        <w:pStyle w:val="249"/>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276" w:lineRule="auto"/>
        <w:ind w:leftChars="0"/>
        <w:textAlignment w:val="auto"/>
        <w:rPr>
          <w:rFonts w:hint="default" w:ascii="Times New Roman" w:hAnsi="Times New Roman" w:cs="Times New Roman"/>
          <w:sz w:val="26"/>
          <w:szCs w:val="26"/>
          <w:highlight w:val="none"/>
        </w:rPr>
      </w:pPr>
      <w:r>
        <w:rPr>
          <w:rFonts w:hint="default" w:ascii="Times New Roman" w:hAnsi="Times New Roman" w:cs="Times New Roman"/>
          <w:b/>
          <w:bCs/>
          <w:sz w:val="26"/>
          <w:szCs w:val="26"/>
          <w:highlight w:val="none"/>
          <w:lang w:val="vi-VN"/>
        </w:rPr>
        <w:t>2.</w:t>
      </w:r>
      <w:r>
        <w:rPr>
          <w:rFonts w:hint="default" w:ascii="Times New Roman" w:hAnsi="Times New Roman" w:cs="Times New Roman"/>
          <w:sz w:val="26"/>
          <w:szCs w:val="26"/>
          <w:highlight w:val="none"/>
        </w:rPr>
        <w:t>They repaired my car at the garage in</w:t>
      </w:r>
      <w:r>
        <w:rPr>
          <w:rFonts w:hint="default" w:ascii="Times New Roman" w:hAnsi="Times New Roman" w:cs="Times New Roman"/>
          <w:spacing w:val="-8"/>
          <w:sz w:val="26"/>
          <w:szCs w:val="26"/>
          <w:highlight w:val="none"/>
        </w:rPr>
        <w:t xml:space="preserve"> </w:t>
      </w:r>
      <w:r>
        <w:rPr>
          <w:rFonts w:hint="default" w:ascii="Times New Roman" w:hAnsi="Times New Roman" w:cs="Times New Roman"/>
          <w:sz w:val="26"/>
          <w:szCs w:val="26"/>
          <w:highlight w:val="none"/>
        </w:rPr>
        <w:t>town.</w:t>
      </w:r>
    </w:p>
    <w:p w14:paraId="67D4C999">
      <w:pPr>
        <w:keepNext w:val="0"/>
        <w:keepLines w:val="0"/>
        <w:pageBreakBefore w:val="0"/>
        <w:widowControl/>
        <w:kinsoku/>
        <w:wordWrap/>
        <w:overflowPunct/>
        <w:topLinePunct w:val="0"/>
        <w:autoSpaceDE/>
        <w:autoSpaceDN/>
        <w:bidi w:val="0"/>
        <w:adjustRightInd/>
        <w:snapToGrid/>
        <w:spacing w:before="181" w:beforeLines="50" w:after="181" w:afterLines="50" w:line="276" w:lineRule="auto"/>
        <w:ind w:firstLine="130" w:firstLineChars="50"/>
        <w:textAlignment w:val="auto"/>
        <w:rPr>
          <w:rFonts w:hint="default" w:ascii="Times New Roman" w:hAnsi="Times New Roman" w:cs="Times New Roman"/>
          <w:sz w:val="26"/>
          <w:szCs w:val="26"/>
          <w:highlight w:val="none"/>
        </w:rPr>
      </w:pPr>
      <w:r>
        <w:rPr>
          <w:rFonts w:hint="default" w:ascii="Times New Roman" w:hAnsi="Times New Roman" w:cs="Times New Roman"/>
          <w:i/>
          <w:sz w:val="26"/>
          <w:szCs w:val="26"/>
          <w:highlight w:val="none"/>
        </w:rPr>
        <w:t>→</w:t>
      </w:r>
      <w:r>
        <w:rPr>
          <w:rFonts w:hint="default" w:ascii="Times New Roman" w:hAnsi="Times New Roman" w:cs="Times New Roman"/>
          <w:b/>
          <w:bCs/>
          <w:i w:val="0"/>
          <w:iCs/>
          <w:sz w:val="26"/>
          <w:szCs w:val="26"/>
          <w:highlight w:val="none"/>
        </w:rPr>
        <w:t xml:space="preserve"> I</w:t>
      </w:r>
      <w:r>
        <w:rPr>
          <w:rFonts w:hint="default" w:ascii="Times New Roman" w:hAnsi="Times New Roman" w:cs="Times New Roman"/>
          <w:i/>
          <w:sz w:val="26"/>
          <w:szCs w:val="26"/>
          <w:highlight w:val="none"/>
        </w:rPr>
        <w:t>.</w:t>
      </w:r>
      <w:r>
        <w:rPr>
          <w:rFonts w:hint="default" w:ascii="Times New Roman" w:hAnsi="Times New Roman" w:cs="Times New Roman"/>
          <w:sz w:val="26"/>
          <w:szCs w:val="26"/>
          <w:highlight w:val="none"/>
          <w:lang w:val="nl-NL"/>
        </w:rPr>
        <w:t>____</w:t>
      </w:r>
      <w:r>
        <w:rPr>
          <w:rFonts w:hint="default" w:cs="Times New Roman"/>
          <w:sz w:val="26"/>
          <w:szCs w:val="26"/>
          <w:highlight w:val="none"/>
          <w:lang w:val="vi-VN"/>
        </w:rPr>
        <w:t>______</w:t>
      </w:r>
      <w:r>
        <w:rPr>
          <w:rFonts w:hint="default" w:ascii="Times New Roman" w:hAnsi="Times New Roman" w:cs="Times New Roman"/>
          <w:sz w:val="26"/>
          <w:szCs w:val="26"/>
          <w:highlight w:val="none"/>
          <w:lang w:val="nl-NL"/>
        </w:rPr>
        <w:t>_________________________________________________________.</w:t>
      </w:r>
    </w:p>
    <w:p w14:paraId="671122D9">
      <w:pPr>
        <w:keepNext w:val="0"/>
        <w:keepLines w:val="0"/>
        <w:pageBreakBefore w:val="0"/>
        <w:widowControl/>
        <w:numPr>
          <w:ilvl w:val="0"/>
          <w:numId w:val="0"/>
        </w:numPr>
        <w:tabs>
          <w:tab w:val="left" w:pos="635"/>
          <w:tab w:val="left" w:pos="9804"/>
        </w:tabs>
        <w:kinsoku/>
        <w:wordWrap/>
        <w:overflowPunct/>
        <w:topLinePunct w:val="0"/>
        <w:autoSpaceDE/>
        <w:autoSpaceDN/>
        <w:bidi w:val="0"/>
        <w:adjustRightInd/>
        <w:snapToGrid/>
        <w:spacing w:before="181" w:beforeLines="50" w:after="181" w:afterLines="50" w:line="276" w:lineRule="auto"/>
        <w:ind w:leftChars="0" w:right="118" w:rightChars="0"/>
        <w:textAlignment w:val="auto"/>
        <w:rPr>
          <w:rFonts w:hint="default" w:ascii="Times New Roman" w:hAnsi="Times New Roman" w:cs="Times New Roman"/>
          <w:sz w:val="26"/>
          <w:szCs w:val="26"/>
          <w:highlight w:val="none"/>
        </w:rPr>
      </w:pPr>
      <w:r>
        <w:rPr>
          <w:rFonts w:hint="default" w:cs="Times New Roman"/>
          <w:b/>
          <w:bCs/>
          <w:sz w:val="26"/>
          <w:szCs w:val="26"/>
          <w:highlight w:val="none"/>
          <w:lang w:val="vi-VN"/>
        </w:rPr>
        <w:t>3.</w:t>
      </w:r>
      <w:r>
        <w:rPr>
          <w:rFonts w:hint="default" w:ascii="Times New Roman" w:hAnsi="Times New Roman" w:cs="Times New Roman"/>
          <w:sz w:val="26"/>
          <w:szCs w:val="26"/>
          <w:highlight w:val="none"/>
        </w:rPr>
        <w:t xml:space="preserve">Although both his legs were broken in the crash, he managed to get out of the car before it exploded. </w:t>
      </w:r>
    </w:p>
    <w:p w14:paraId="6FCC484B">
      <w:pPr>
        <w:keepNext w:val="0"/>
        <w:keepLines w:val="0"/>
        <w:pageBreakBefore w:val="0"/>
        <w:widowControl/>
        <w:kinsoku/>
        <w:wordWrap/>
        <w:overflowPunct/>
        <w:topLinePunct w:val="0"/>
        <w:autoSpaceDE/>
        <w:autoSpaceDN/>
        <w:bidi w:val="0"/>
        <w:adjustRightInd/>
        <w:snapToGrid/>
        <w:spacing w:before="181" w:beforeLines="50" w:after="181" w:afterLines="50" w:line="276" w:lineRule="auto"/>
        <w:ind w:firstLine="130" w:firstLineChars="50"/>
        <w:textAlignment w:val="auto"/>
        <w:rPr>
          <w:rFonts w:hint="default" w:ascii="Times New Roman" w:hAnsi="Times New Roman" w:cs="Times New Roman"/>
          <w:sz w:val="26"/>
          <w:szCs w:val="26"/>
          <w:highlight w:val="none"/>
        </w:rPr>
      </w:pPr>
      <w:r>
        <w:rPr>
          <w:rFonts w:hint="default" w:ascii="Times New Roman" w:hAnsi="Times New Roman" w:cs="Times New Roman"/>
          <w:i/>
          <w:sz w:val="26"/>
          <w:szCs w:val="26"/>
          <w:highlight w:val="none"/>
        </w:rPr>
        <w:t>→</w:t>
      </w:r>
      <w:r>
        <w:rPr>
          <w:rFonts w:hint="default" w:cs="Times New Roman"/>
          <w:i/>
          <w:sz w:val="26"/>
          <w:szCs w:val="26"/>
          <w:highlight w:val="none"/>
          <w:lang w:val="vi-VN"/>
        </w:rPr>
        <w:t xml:space="preserve"> </w:t>
      </w:r>
      <w:r>
        <w:rPr>
          <w:rFonts w:hint="default" w:ascii="Times New Roman" w:hAnsi="Times New Roman" w:cs="Times New Roman"/>
          <w:b/>
          <w:bCs/>
          <w:sz w:val="26"/>
          <w:szCs w:val="26"/>
          <w:highlight w:val="none"/>
        </w:rPr>
        <w:t>Despite</w:t>
      </w:r>
      <w:r>
        <w:rPr>
          <w:rFonts w:hint="default" w:ascii="Times New Roman" w:hAnsi="Times New Roman" w:cs="Times New Roman"/>
          <w:b/>
          <w:bCs/>
          <w:spacing w:val="-8"/>
          <w:sz w:val="26"/>
          <w:szCs w:val="26"/>
          <w:highlight w:val="none"/>
        </w:rPr>
        <w:t xml:space="preserve"> </w:t>
      </w:r>
      <w:r>
        <w:rPr>
          <w:rFonts w:hint="default" w:ascii="Times New Roman" w:hAnsi="Times New Roman" w:cs="Times New Roman"/>
          <w:b/>
          <w:bCs/>
          <w:sz w:val="26"/>
          <w:szCs w:val="26"/>
          <w:highlight w:val="none"/>
        </w:rPr>
        <w:t>his</w:t>
      </w:r>
      <w:r>
        <w:rPr>
          <w:rFonts w:hint="default" w:ascii="Times New Roman" w:hAnsi="Times New Roman" w:cs="Times New Roman"/>
          <w:sz w:val="26"/>
          <w:szCs w:val="26"/>
          <w:highlight w:val="none"/>
        </w:rPr>
        <w:t xml:space="preserve"> </w:t>
      </w:r>
      <w:r>
        <w:rPr>
          <w:rFonts w:hint="default" w:ascii="Times New Roman" w:hAnsi="Times New Roman" w:cs="Times New Roman"/>
          <w:spacing w:val="1"/>
          <w:sz w:val="26"/>
          <w:szCs w:val="26"/>
          <w:highlight w:val="none"/>
        </w:rPr>
        <w:t xml:space="preserve"> </w:t>
      </w:r>
      <w:r>
        <w:rPr>
          <w:rFonts w:hint="default" w:ascii="Times New Roman" w:hAnsi="Times New Roman" w:cs="Times New Roman"/>
          <w:sz w:val="26"/>
          <w:szCs w:val="26"/>
          <w:highlight w:val="none"/>
          <w:lang w:val="nl-NL"/>
        </w:rPr>
        <w:t>____________________________________________________________.</w:t>
      </w:r>
    </w:p>
    <w:p w14:paraId="694C863E">
      <w:pPr>
        <w:pStyle w:val="249"/>
        <w:keepNext w:val="0"/>
        <w:keepLines w:val="0"/>
        <w:pageBreakBefore w:val="0"/>
        <w:widowControl/>
        <w:numPr>
          <w:numId w:val="0"/>
        </w:numPr>
        <w:kinsoku/>
        <w:wordWrap/>
        <w:overflowPunct/>
        <w:topLinePunct w:val="0"/>
        <w:autoSpaceDE/>
        <w:autoSpaceDN/>
        <w:bidi w:val="0"/>
        <w:adjustRightInd/>
        <w:snapToGrid/>
        <w:spacing w:before="181" w:beforeLines="50" w:after="181" w:afterLines="50" w:line="276" w:lineRule="auto"/>
        <w:textAlignment w:val="auto"/>
        <w:rPr>
          <w:rFonts w:hint="default" w:ascii="Times New Roman" w:hAnsi="Times New Roman" w:cs="Times New Roman"/>
          <w:iCs/>
          <w:sz w:val="26"/>
          <w:szCs w:val="26"/>
          <w:highlight w:val="none"/>
        </w:rPr>
      </w:pPr>
      <w:r>
        <w:rPr>
          <w:rFonts w:hint="default" w:ascii="Times New Roman" w:hAnsi="Times New Roman" w:cs="Times New Roman"/>
          <w:b/>
          <w:bCs/>
          <w:iCs/>
          <w:sz w:val="26"/>
          <w:szCs w:val="26"/>
          <w:highlight w:val="none"/>
          <w:lang w:val="vi-VN"/>
        </w:rPr>
        <w:t>4.</w:t>
      </w:r>
      <w:r>
        <w:rPr>
          <w:rFonts w:hint="default" w:ascii="Times New Roman" w:hAnsi="Times New Roman" w:cs="Times New Roman"/>
          <w:iCs/>
          <w:sz w:val="26"/>
          <w:szCs w:val="26"/>
          <w:highlight w:val="none"/>
          <w:lang w:val="vi-VN"/>
        </w:rPr>
        <w:t xml:space="preserve"> </w:t>
      </w:r>
      <w:r>
        <w:rPr>
          <w:rFonts w:hint="default" w:ascii="Times New Roman" w:hAnsi="Times New Roman" w:cs="Times New Roman"/>
          <w:iCs/>
          <w:sz w:val="26"/>
          <w:szCs w:val="26"/>
          <w:highlight w:val="none"/>
        </w:rPr>
        <w:t>Mr. Smith knew little about the Internet, so he didn’t invest into any computer companies.</w:t>
      </w:r>
    </w:p>
    <w:p w14:paraId="6642BFA0">
      <w:pPr>
        <w:pStyle w:val="249"/>
        <w:keepNext w:val="0"/>
        <w:keepLines w:val="0"/>
        <w:pageBreakBefore w:val="0"/>
        <w:widowControl/>
        <w:kinsoku/>
        <w:wordWrap/>
        <w:overflowPunct/>
        <w:topLinePunct w:val="0"/>
        <w:autoSpaceDE/>
        <w:autoSpaceDN/>
        <w:bidi w:val="0"/>
        <w:adjustRightInd/>
        <w:snapToGrid/>
        <w:spacing w:before="181" w:beforeLines="50" w:after="181" w:afterLines="50" w:line="276" w:lineRule="auto"/>
        <w:ind w:firstLine="130" w:firstLineChars="50"/>
        <w:textAlignment w:val="auto"/>
        <w:rPr>
          <w:rFonts w:hint="default" w:ascii="Times New Roman" w:hAnsi="Times New Roman" w:cs="Times New Roman"/>
          <w:iCs/>
          <w:sz w:val="26"/>
          <w:szCs w:val="26"/>
          <w:highlight w:val="none"/>
        </w:rPr>
      </w:pPr>
      <w:r>
        <w:rPr>
          <w:rFonts w:hint="default" w:ascii="Times New Roman" w:hAnsi="Times New Roman" w:cs="Times New Roman"/>
          <w:sz w:val="26"/>
          <w:szCs w:val="26"/>
          <w:highlight w:val="none"/>
        </w:rPr>
        <w:t xml:space="preserve"> </w:t>
      </w:r>
      <w:r>
        <w:rPr>
          <w:rFonts w:hint="default" w:ascii="Times New Roman" w:hAnsi="Times New Roman" w:cs="Times New Roman"/>
          <w:i/>
          <w:sz w:val="26"/>
          <w:szCs w:val="26"/>
          <w:highlight w:val="none"/>
        </w:rPr>
        <w:t>→</w:t>
      </w:r>
      <w:r>
        <w:rPr>
          <w:rFonts w:hint="default" w:ascii="Times New Roman" w:hAnsi="Times New Roman" w:cs="Times New Roman"/>
          <w:b/>
          <w:bCs/>
          <w:i/>
          <w:sz w:val="26"/>
          <w:szCs w:val="26"/>
          <w:highlight w:val="none"/>
          <w:lang w:val="vi-VN"/>
        </w:rPr>
        <w:t xml:space="preserve"> </w:t>
      </w:r>
      <w:r>
        <w:rPr>
          <w:rFonts w:hint="default" w:ascii="Times New Roman" w:hAnsi="Times New Roman" w:cs="Times New Roman"/>
          <w:b/>
          <w:bCs/>
          <w:iCs/>
          <w:sz w:val="26"/>
          <w:szCs w:val="26"/>
          <w:highlight w:val="none"/>
        </w:rPr>
        <w:t>Had</w:t>
      </w:r>
      <w:r>
        <w:rPr>
          <w:rFonts w:hint="default" w:ascii="Times New Roman" w:hAnsi="Times New Roman" w:cs="Times New Roman"/>
          <w:sz w:val="26"/>
          <w:szCs w:val="26"/>
          <w:highlight w:val="none"/>
        </w:rPr>
        <w:t>_______________________________________________</w:t>
      </w:r>
      <w:r>
        <w:rPr>
          <w:rFonts w:hint="default" w:ascii="Times New Roman" w:hAnsi="Times New Roman" w:cs="Times New Roman"/>
          <w:sz w:val="26"/>
          <w:szCs w:val="26"/>
          <w:highlight w:val="none"/>
          <w:lang w:val="vi-VN"/>
        </w:rPr>
        <w:t>__________________</w:t>
      </w:r>
      <w:r>
        <w:rPr>
          <w:rFonts w:hint="default" w:ascii="Times New Roman" w:hAnsi="Times New Roman" w:cs="Times New Roman"/>
          <w:sz w:val="26"/>
          <w:szCs w:val="26"/>
          <w:highlight w:val="none"/>
        </w:rPr>
        <w:t>_.</w:t>
      </w:r>
    </w:p>
    <w:p w14:paraId="61F2086C">
      <w:pPr>
        <w:keepNext w:val="0"/>
        <w:keepLines w:val="0"/>
        <w:pageBreakBefore w:val="0"/>
        <w:widowControl/>
        <w:kinsoku/>
        <w:wordWrap/>
        <w:overflowPunct/>
        <w:topLinePunct w:val="0"/>
        <w:autoSpaceDE/>
        <w:autoSpaceDN/>
        <w:bidi w:val="0"/>
        <w:adjustRightInd/>
        <w:snapToGrid/>
        <w:spacing w:before="181" w:beforeLines="50" w:after="181" w:afterLines="50" w:line="276" w:lineRule="auto"/>
        <w:textAlignment w:val="auto"/>
        <w:rPr>
          <w:rFonts w:hint="default" w:ascii="Times New Roman" w:hAnsi="Times New Roman" w:cs="Times New Roman"/>
          <w:sz w:val="26"/>
          <w:szCs w:val="26"/>
          <w:highlight w:val="none"/>
        </w:rPr>
      </w:pPr>
      <w:r>
        <w:rPr>
          <w:rFonts w:hint="default" w:cs="Times New Roman"/>
          <w:b/>
          <w:bCs/>
          <w:sz w:val="26"/>
          <w:szCs w:val="26"/>
          <w:highlight w:val="none"/>
          <w:lang w:val="vi-VN"/>
        </w:rPr>
        <w:t>5</w:t>
      </w:r>
      <w:r>
        <w:rPr>
          <w:rFonts w:hint="default" w:ascii="Times New Roman" w:hAnsi="Times New Roman" w:cs="Times New Roman"/>
          <w:b/>
          <w:bCs/>
          <w:sz w:val="26"/>
          <w:szCs w:val="26"/>
          <w:highlight w:val="none"/>
          <w:lang w:val="vi-VN"/>
        </w:rPr>
        <w:t>.</w:t>
      </w:r>
      <w:r>
        <w:rPr>
          <w:rFonts w:hint="default" w:ascii="Times New Roman" w:hAnsi="Times New Roman" w:cs="Times New Roman"/>
          <w:sz w:val="26"/>
          <w:szCs w:val="26"/>
          <w:highlight w:val="none"/>
        </w:rPr>
        <w:t xml:space="preserve"> She started to clean up the house just after the guests had left.</w:t>
      </w:r>
    </w:p>
    <w:p w14:paraId="25F00B61">
      <w:pPr>
        <w:keepNext w:val="0"/>
        <w:keepLines w:val="0"/>
        <w:pageBreakBefore w:val="0"/>
        <w:widowControl/>
        <w:kinsoku/>
        <w:wordWrap/>
        <w:overflowPunct/>
        <w:topLinePunct w:val="0"/>
        <w:autoSpaceDE/>
        <w:autoSpaceDN/>
        <w:bidi w:val="0"/>
        <w:adjustRightInd/>
        <w:snapToGrid/>
        <w:spacing w:before="181" w:beforeLines="50" w:after="181" w:afterLines="50" w:line="276" w:lineRule="auto"/>
        <w:ind w:firstLine="130" w:firstLineChars="50"/>
        <w:textAlignment w:val="auto"/>
        <w:rPr>
          <w:rFonts w:hint="default" w:ascii="Times New Roman" w:hAnsi="Times New Roman" w:cs="Times New Roman"/>
          <w:sz w:val="26"/>
          <w:szCs w:val="26"/>
          <w:highlight w:val="none"/>
        </w:rPr>
      </w:pPr>
      <w:r>
        <w:rPr>
          <w:rFonts w:hint="default" w:ascii="Times New Roman" w:hAnsi="Times New Roman" w:cs="Times New Roman"/>
          <w:sz w:val="26"/>
          <w:szCs w:val="26"/>
          <w:highlight w:val="none"/>
        </w:rPr>
        <w:object>
          <v:shape id="_x0000_i1026" o:spt="75" type="#_x0000_t75" style="height:10.8pt;width:15.6pt;" o:ole="t" filled="f" o:preferrelative="t" stroked="f" coordsize="21600,21600">
            <v:path/>
            <v:fill on="f" focussize="0,0"/>
            <v:stroke on="f"/>
            <v:imagedata r:id="rId8" o:title=""/>
            <o:lock v:ext="edit" aspectratio="t"/>
            <w10:wrap type="none"/>
            <w10:anchorlock/>
          </v:shape>
          <o:OLEObject Type="Embed" ProgID="Equation.DSMT4" ShapeID="_x0000_i1026" DrawAspect="Content" ObjectID="_1468075725" r:id="rId7">
            <o:LockedField>false</o:LockedField>
          </o:OLEObject>
        </w:object>
      </w:r>
      <w:r>
        <w:rPr>
          <w:rFonts w:hint="default" w:ascii="Times New Roman" w:hAnsi="Times New Roman" w:cs="Times New Roman"/>
          <w:sz w:val="26"/>
          <w:szCs w:val="26"/>
          <w:highlight w:val="none"/>
        </w:rPr>
        <w:t xml:space="preserve"> </w:t>
      </w:r>
      <w:r>
        <w:rPr>
          <w:rFonts w:hint="default" w:ascii="Times New Roman" w:hAnsi="Times New Roman" w:cs="Times New Roman"/>
          <w:b/>
          <w:bCs/>
          <w:sz w:val="26"/>
          <w:szCs w:val="26"/>
          <w:highlight w:val="none"/>
        </w:rPr>
        <w:t>No sooner</w:t>
      </w:r>
      <w:r>
        <w:rPr>
          <w:rFonts w:hint="default" w:ascii="Times New Roman" w:hAnsi="Times New Roman" w:cs="Times New Roman"/>
          <w:sz w:val="26"/>
          <w:szCs w:val="26"/>
          <w:highlight w:val="none"/>
        </w:rPr>
        <w:t xml:space="preserve"> </w:t>
      </w:r>
      <w:r>
        <w:rPr>
          <w:rFonts w:hint="default" w:ascii="Times New Roman" w:hAnsi="Times New Roman" w:cs="Times New Roman"/>
          <w:sz w:val="26"/>
          <w:szCs w:val="26"/>
          <w:highlight w:val="none"/>
          <w:lang w:val="nl-NL"/>
        </w:rPr>
        <w:t>____________________________________________________________.</w:t>
      </w:r>
    </w:p>
    <w:p w14:paraId="7B4BD5C5">
      <w:pPr>
        <w:pStyle w:val="254"/>
        <w:spacing w:line="312" w:lineRule="auto"/>
        <w:jc w:val="both"/>
        <w:rPr>
          <w:rFonts w:hint="default" w:ascii="Times New Roman" w:hAnsi="Times New Roman" w:cs="Times New Roman"/>
          <w:b/>
          <w:bCs/>
          <w:i/>
          <w:iCs/>
          <w:sz w:val="26"/>
          <w:szCs w:val="26"/>
          <w:highlight w:val="none"/>
          <w:lang w:val="nl-NL"/>
        </w:rPr>
      </w:pPr>
      <w:r>
        <w:rPr>
          <w:rFonts w:hint="default" w:ascii="Times New Roman" w:hAnsi="Times New Roman" w:cs="Times New Roman"/>
          <w:b/>
          <w:bCs/>
          <w:sz w:val="26"/>
          <w:szCs w:val="26"/>
          <w:highlight w:val="none"/>
          <w:lang w:val="vi-VN"/>
        </w:rPr>
        <w:t xml:space="preserve">Part 3. </w:t>
      </w:r>
      <w:r>
        <w:rPr>
          <w:rFonts w:hint="default" w:ascii="Times New Roman" w:hAnsi="Times New Roman" w:cs="Times New Roman"/>
          <w:b/>
          <w:bCs/>
          <w:i/>
          <w:iCs/>
          <w:sz w:val="26"/>
          <w:szCs w:val="26"/>
          <w:highlight w:val="none"/>
          <w:lang w:val="nl-NL"/>
        </w:rPr>
        <w:t>Use the word given in brackets and make any necessary additions to write a new sentence in such a way that it is as similar as possible in meaning to the original sentence. Do NOT change the form of the given word.</w:t>
      </w:r>
      <w:r>
        <w:rPr>
          <w:rFonts w:ascii="Times New Roman" w:hAnsi="Times New Roman" w:eastAsia="Times New Roman" w:cs="Times New Roman"/>
          <w:b/>
          <w:i/>
          <w:sz w:val="26"/>
          <w:szCs w:val="26"/>
          <w:highlight w:val="none"/>
        </w:rPr>
        <w:t>(1.0 point)</w:t>
      </w:r>
    </w:p>
    <w:p w14:paraId="05D4B51E">
      <w:pPr>
        <w:keepNext w:val="0"/>
        <w:keepLines w:val="0"/>
        <w:pageBreakBefore w:val="0"/>
        <w:widowControl/>
        <w:kinsoku/>
        <w:wordWrap/>
        <w:overflowPunct/>
        <w:topLinePunct w:val="0"/>
        <w:autoSpaceDE/>
        <w:autoSpaceDN/>
        <w:bidi w:val="0"/>
        <w:adjustRightInd/>
        <w:snapToGrid/>
        <w:spacing w:before="181" w:beforeLines="50" w:after="181" w:afterLines="50" w:line="264" w:lineRule="auto"/>
        <w:textAlignment w:val="auto"/>
        <w:rPr>
          <w:rFonts w:hint="default" w:ascii="Times New Roman" w:hAnsi="Times New Roman" w:cs="Times New Roman"/>
          <w:b w:val="0"/>
          <w:bCs w:val="0"/>
          <w:sz w:val="26"/>
          <w:szCs w:val="26"/>
          <w:highlight w:val="none"/>
          <w:lang w:val="vi-VN"/>
        </w:rPr>
      </w:pPr>
      <w:r>
        <w:rPr>
          <w:rFonts w:hint="default" w:cs="Times New Roman"/>
          <w:b/>
          <w:bCs/>
          <w:sz w:val="26"/>
          <w:szCs w:val="26"/>
          <w:highlight w:val="none"/>
          <w:lang w:val="vi-VN"/>
        </w:rPr>
        <w:t>6</w:t>
      </w:r>
      <w:r>
        <w:rPr>
          <w:rFonts w:hint="default" w:ascii="Times New Roman" w:hAnsi="Times New Roman" w:cs="Times New Roman"/>
          <w:b/>
          <w:bCs/>
          <w:sz w:val="26"/>
          <w:szCs w:val="26"/>
          <w:highlight w:val="none"/>
          <w:lang w:val="vi-VN"/>
        </w:rPr>
        <w:t>.</w:t>
      </w:r>
      <w:r>
        <w:rPr>
          <w:rFonts w:hint="default" w:ascii="Times New Roman" w:hAnsi="Times New Roman" w:cs="Times New Roman"/>
          <w:sz w:val="26"/>
          <w:szCs w:val="26"/>
          <w:highlight w:val="none"/>
          <w:lang w:val="vi-VN"/>
        </w:rPr>
        <w:t xml:space="preserve"> </w:t>
      </w:r>
      <w:r>
        <w:rPr>
          <w:rFonts w:hint="default" w:ascii="Times New Roman" w:hAnsi="Times New Roman" w:cs="Times New Roman"/>
          <w:sz w:val="26"/>
          <w:szCs w:val="26"/>
          <w:highlight w:val="none"/>
        </w:rPr>
        <w:t>It was a mistake of mine to park outside the police station.</w:t>
      </w:r>
      <w:r>
        <w:rPr>
          <w:rFonts w:hint="default" w:ascii="Times New Roman" w:hAnsi="Times New Roman" w:cs="Times New Roman"/>
          <w:sz w:val="26"/>
          <w:szCs w:val="26"/>
          <w:highlight w:val="none"/>
          <w:lang w:val="vi-VN"/>
        </w:rPr>
        <w:t xml:space="preserve"> </w:t>
      </w:r>
      <w:r>
        <w:rPr>
          <w:rFonts w:hint="default" w:ascii="Times New Roman" w:hAnsi="Times New Roman" w:cs="Times New Roman"/>
          <w:b w:val="0"/>
          <w:bCs w:val="0"/>
          <w:sz w:val="26"/>
          <w:szCs w:val="26"/>
          <w:highlight w:val="none"/>
          <w:lang w:val="vi-VN"/>
        </w:rPr>
        <w:t>(</w:t>
      </w:r>
      <w:r>
        <w:rPr>
          <w:rFonts w:hint="default" w:ascii="Times New Roman" w:hAnsi="Times New Roman" w:cs="Times New Roman"/>
          <w:b w:val="0"/>
          <w:bCs w:val="0"/>
          <w:sz w:val="26"/>
          <w:szCs w:val="26"/>
          <w:highlight w:val="none"/>
        </w:rPr>
        <w:t>SHOULDN’T</w:t>
      </w:r>
      <w:r>
        <w:rPr>
          <w:rFonts w:hint="default" w:cs="Times New Roman"/>
          <w:b w:val="0"/>
          <w:bCs w:val="0"/>
          <w:sz w:val="26"/>
          <w:szCs w:val="26"/>
          <w:highlight w:val="none"/>
          <w:lang w:val="vi-VN"/>
        </w:rPr>
        <w:t>)</w:t>
      </w:r>
    </w:p>
    <w:p w14:paraId="750D87D9">
      <w:pPr>
        <w:keepNext w:val="0"/>
        <w:keepLines w:val="0"/>
        <w:pageBreakBefore w:val="0"/>
        <w:widowControl/>
        <w:kinsoku/>
        <w:wordWrap/>
        <w:overflowPunct/>
        <w:topLinePunct w:val="0"/>
        <w:autoSpaceDE/>
        <w:autoSpaceDN/>
        <w:bidi w:val="0"/>
        <w:adjustRightInd/>
        <w:snapToGrid/>
        <w:spacing w:before="181" w:beforeLines="50" w:after="181" w:afterLines="50" w:line="264" w:lineRule="auto"/>
        <w:ind w:firstLine="130" w:firstLineChars="50"/>
        <w:textAlignment w:val="auto"/>
        <w:rPr>
          <w:rFonts w:hint="default" w:ascii="Times New Roman" w:hAnsi="Times New Roman" w:cs="Times New Roman"/>
          <w:sz w:val="26"/>
          <w:szCs w:val="26"/>
          <w:highlight w:val="none"/>
        </w:rPr>
      </w:pPr>
      <w:r>
        <w:rPr>
          <w:rFonts w:hint="default" w:ascii="Times New Roman" w:hAnsi="Times New Roman" w:cs="Times New Roman"/>
          <w:b/>
          <w:bCs/>
          <w:sz w:val="26"/>
          <w:szCs w:val="26"/>
          <w:highlight w:val="none"/>
        </w:rPr>
        <w:t xml:space="preserve">   </w:t>
      </w:r>
      <w:r>
        <w:rPr>
          <w:rFonts w:hint="default" w:ascii="Times New Roman" w:hAnsi="Times New Roman" w:cs="Times New Roman"/>
          <w:b/>
          <w:bCs/>
          <w:sz w:val="26"/>
          <w:szCs w:val="26"/>
          <w:highlight w:val="none"/>
        </w:rPr>
        <w:sym w:font="Symbol" w:char="00AE"/>
      </w:r>
      <w:r>
        <w:rPr>
          <w:rFonts w:hint="default" w:ascii="Times New Roman" w:hAnsi="Times New Roman" w:cs="Times New Roman"/>
          <w:b/>
          <w:bCs/>
          <w:sz w:val="26"/>
          <w:szCs w:val="26"/>
          <w:highlight w:val="none"/>
          <w:lang w:val="vi-VN"/>
        </w:rPr>
        <w:t xml:space="preserve">  </w:t>
      </w:r>
      <w:r>
        <w:rPr>
          <w:rFonts w:hint="default" w:ascii="Times New Roman" w:hAnsi="Times New Roman" w:cs="Times New Roman"/>
          <w:b/>
          <w:bCs/>
          <w:sz w:val="26"/>
          <w:szCs w:val="26"/>
          <w:highlight w:val="none"/>
        </w:rPr>
        <w:t xml:space="preserve"> </w:t>
      </w:r>
      <w:r>
        <w:rPr>
          <w:rFonts w:hint="default" w:ascii="Times New Roman" w:hAnsi="Times New Roman" w:cs="Times New Roman"/>
          <w:sz w:val="26"/>
          <w:szCs w:val="26"/>
          <w:highlight w:val="none"/>
          <w:lang w:val="nl-NL"/>
        </w:rPr>
        <w:t>______________________________________________________</w:t>
      </w:r>
      <w:r>
        <w:rPr>
          <w:rFonts w:hint="default" w:cs="Times New Roman"/>
          <w:sz w:val="26"/>
          <w:szCs w:val="26"/>
          <w:highlight w:val="none"/>
          <w:lang w:val="vi-VN"/>
        </w:rPr>
        <w:t>_</w:t>
      </w:r>
      <w:r>
        <w:rPr>
          <w:rFonts w:hint="default" w:ascii="Times New Roman" w:hAnsi="Times New Roman" w:cs="Times New Roman"/>
          <w:sz w:val="26"/>
          <w:szCs w:val="26"/>
          <w:highlight w:val="none"/>
          <w:lang w:val="nl-NL"/>
        </w:rPr>
        <w:t>_____.</w:t>
      </w:r>
    </w:p>
    <w:p w14:paraId="0CE87445">
      <w:pPr>
        <w:keepNext w:val="0"/>
        <w:keepLines w:val="0"/>
        <w:pageBreakBefore w:val="0"/>
        <w:widowControl/>
        <w:kinsoku/>
        <w:wordWrap/>
        <w:overflowPunct/>
        <w:topLinePunct w:val="0"/>
        <w:autoSpaceDE/>
        <w:autoSpaceDN/>
        <w:bidi w:val="0"/>
        <w:adjustRightInd/>
        <w:snapToGrid/>
        <w:spacing w:before="181" w:beforeLines="50" w:after="181" w:afterLines="50" w:line="264" w:lineRule="auto"/>
        <w:textAlignment w:val="auto"/>
        <w:rPr>
          <w:rFonts w:hint="default" w:ascii="Times New Roman" w:hAnsi="Times New Roman" w:cs="Times New Roman"/>
          <w:sz w:val="26"/>
          <w:szCs w:val="26"/>
          <w:highlight w:val="none"/>
          <w:lang w:val="vi-VN"/>
        </w:rPr>
      </w:pPr>
      <w:r>
        <w:rPr>
          <w:rFonts w:hint="default" w:cs="Times New Roman"/>
          <w:b/>
          <w:bCs/>
          <w:sz w:val="26"/>
          <w:szCs w:val="26"/>
          <w:highlight w:val="none"/>
          <w:lang w:val="vi-VN"/>
        </w:rPr>
        <w:t>7</w:t>
      </w:r>
      <w:r>
        <w:rPr>
          <w:rFonts w:hint="default" w:ascii="Times New Roman" w:hAnsi="Times New Roman" w:cs="Times New Roman"/>
          <w:sz w:val="26"/>
          <w:szCs w:val="26"/>
          <w:highlight w:val="none"/>
          <w:lang w:val="vi-VN"/>
        </w:rPr>
        <w:t xml:space="preserve">. </w:t>
      </w:r>
      <w:r>
        <w:rPr>
          <w:rFonts w:hint="default" w:ascii="Times New Roman" w:hAnsi="Times New Roman" w:cs="Times New Roman"/>
          <w:sz w:val="26"/>
          <w:szCs w:val="26"/>
          <w:highlight w:val="none"/>
        </w:rPr>
        <w:t xml:space="preserve">I have never seen such beautiful pictures before. </w:t>
      </w:r>
      <w:r>
        <w:rPr>
          <w:rFonts w:hint="default" w:ascii="Times New Roman" w:hAnsi="Times New Roman" w:cs="Times New Roman"/>
          <w:sz w:val="26"/>
          <w:szCs w:val="26"/>
          <w:highlight w:val="none"/>
          <w:lang w:val="vi-VN"/>
        </w:rPr>
        <w:t xml:space="preserve"> (MOST)</w:t>
      </w:r>
    </w:p>
    <w:p w14:paraId="7D05BCA6">
      <w:pPr>
        <w:keepNext w:val="0"/>
        <w:keepLines w:val="0"/>
        <w:pageBreakBefore w:val="0"/>
        <w:widowControl/>
        <w:kinsoku/>
        <w:wordWrap/>
        <w:overflowPunct/>
        <w:topLinePunct w:val="0"/>
        <w:autoSpaceDE/>
        <w:autoSpaceDN/>
        <w:bidi w:val="0"/>
        <w:adjustRightInd/>
        <w:snapToGrid/>
        <w:spacing w:before="181" w:beforeLines="50" w:after="181" w:afterLines="50" w:line="264" w:lineRule="auto"/>
        <w:ind w:firstLine="130" w:firstLineChars="50"/>
        <w:textAlignment w:val="auto"/>
        <w:rPr>
          <w:rFonts w:hint="default" w:ascii="Times New Roman" w:hAnsi="Times New Roman" w:cs="Times New Roman"/>
          <w:sz w:val="26"/>
          <w:szCs w:val="26"/>
          <w:highlight w:val="none"/>
        </w:rPr>
      </w:pPr>
      <w:r>
        <w:rPr>
          <w:rFonts w:hint="default" w:ascii="Times New Roman" w:hAnsi="Times New Roman" w:cs="Times New Roman"/>
          <w:b/>
          <w:bCs/>
          <w:sz w:val="26"/>
          <w:szCs w:val="26"/>
          <w:highlight w:val="none"/>
        </w:rPr>
        <w:t xml:space="preserve">   </w:t>
      </w:r>
      <w:r>
        <w:rPr>
          <w:rFonts w:hint="default" w:ascii="Times New Roman" w:hAnsi="Times New Roman" w:cs="Times New Roman"/>
          <w:b/>
          <w:bCs/>
          <w:sz w:val="26"/>
          <w:szCs w:val="26"/>
          <w:highlight w:val="none"/>
        </w:rPr>
        <w:sym w:font="Symbol" w:char="00AE"/>
      </w:r>
      <w:r>
        <w:rPr>
          <w:rFonts w:hint="default" w:ascii="Times New Roman" w:hAnsi="Times New Roman" w:cs="Times New Roman"/>
          <w:sz w:val="26"/>
          <w:szCs w:val="26"/>
          <w:highlight w:val="none"/>
        </w:rPr>
        <w:t xml:space="preserve"> </w:t>
      </w:r>
      <w:r>
        <w:rPr>
          <w:rFonts w:hint="default" w:ascii="Times New Roman" w:hAnsi="Times New Roman" w:cs="Times New Roman"/>
          <w:sz w:val="26"/>
          <w:szCs w:val="26"/>
          <w:highlight w:val="none"/>
          <w:lang w:val="nl-NL"/>
        </w:rPr>
        <w:t>_____________________________________________________</w:t>
      </w:r>
      <w:r>
        <w:rPr>
          <w:rFonts w:hint="default" w:cs="Times New Roman"/>
          <w:sz w:val="26"/>
          <w:szCs w:val="26"/>
          <w:highlight w:val="none"/>
          <w:lang w:val="vi-VN"/>
        </w:rPr>
        <w:t>__</w:t>
      </w:r>
      <w:r>
        <w:rPr>
          <w:rFonts w:hint="default" w:ascii="Times New Roman" w:hAnsi="Times New Roman" w:cs="Times New Roman"/>
          <w:sz w:val="26"/>
          <w:szCs w:val="26"/>
          <w:highlight w:val="none"/>
          <w:lang w:val="nl-NL"/>
        </w:rPr>
        <w:t>______.</w:t>
      </w:r>
    </w:p>
    <w:p w14:paraId="7469CAC9">
      <w:pPr>
        <w:keepNext w:val="0"/>
        <w:keepLines w:val="0"/>
        <w:pageBreakBefore w:val="0"/>
        <w:widowControl/>
        <w:kinsoku/>
        <w:wordWrap/>
        <w:overflowPunct/>
        <w:topLinePunct w:val="0"/>
        <w:autoSpaceDE/>
        <w:autoSpaceDN/>
        <w:bidi w:val="0"/>
        <w:adjustRightInd/>
        <w:snapToGrid/>
        <w:spacing w:before="181" w:beforeLines="50" w:after="181" w:afterLines="50" w:line="264" w:lineRule="auto"/>
        <w:textAlignment w:val="auto"/>
        <w:rPr>
          <w:rFonts w:hint="default" w:ascii="Times New Roman" w:hAnsi="Times New Roman" w:cs="Times New Roman"/>
          <w:sz w:val="26"/>
          <w:szCs w:val="26"/>
          <w:highlight w:val="none"/>
          <w:lang w:val="vi-VN"/>
        </w:rPr>
      </w:pPr>
      <w:r>
        <w:rPr>
          <w:rFonts w:hint="default" w:cs="Times New Roman"/>
          <w:b/>
          <w:bCs/>
          <w:sz w:val="26"/>
          <w:szCs w:val="26"/>
          <w:highlight w:val="none"/>
          <w:lang w:val="vi-VN"/>
        </w:rPr>
        <w:t>8</w:t>
      </w:r>
      <w:r>
        <w:rPr>
          <w:rFonts w:hint="default" w:ascii="Times New Roman" w:hAnsi="Times New Roman" w:cs="Times New Roman"/>
          <w:b/>
          <w:bCs/>
          <w:sz w:val="26"/>
          <w:szCs w:val="26"/>
          <w:highlight w:val="none"/>
          <w:lang w:val="vi-VN"/>
        </w:rPr>
        <w:t xml:space="preserve">. </w:t>
      </w:r>
      <w:r>
        <w:rPr>
          <w:rFonts w:hint="default" w:ascii="Times New Roman" w:hAnsi="Times New Roman" w:cs="Times New Roman"/>
          <w:sz w:val="26"/>
          <w:szCs w:val="26"/>
          <w:highlight w:val="none"/>
        </w:rPr>
        <w:t>If we took effective actions now, we could still save the rainforests.</w:t>
      </w:r>
      <w:r>
        <w:rPr>
          <w:rFonts w:hint="default" w:ascii="Times New Roman" w:hAnsi="Times New Roman" w:cs="Times New Roman"/>
          <w:sz w:val="26"/>
          <w:szCs w:val="26"/>
          <w:highlight w:val="none"/>
          <w:lang w:val="vi-VN"/>
        </w:rPr>
        <w:t xml:space="preserve"> (WERE)</w:t>
      </w:r>
    </w:p>
    <w:p w14:paraId="0C087A45">
      <w:pPr>
        <w:keepNext w:val="0"/>
        <w:keepLines w:val="0"/>
        <w:pageBreakBefore w:val="0"/>
        <w:widowControl/>
        <w:kinsoku/>
        <w:wordWrap/>
        <w:overflowPunct/>
        <w:topLinePunct w:val="0"/>
        <w:autoSpaceDE/>
        <w:autoSpaceDN/>
        <w:bidi w:val="0"/>
        <w:adjustRightInd/>
        <w:snapToGrid/>
        <w:spacing w:before="181" w:beforeLines="50" w:after="181" w:afterLines="50" w:line="264" w:lineRule="auto"/>
        <w:ind w:firstLine="130" w:firstLineChars="50"/>
        <w:textAlignment w:val="auto"/>
        <w:rPr>
          <w:rFonts w:hint="default" w:ascii="Times New Roman" w:hAnsi="Times New Roman" w:cs="Times New Roman"/>
          <w:sz w:val="26"/>
          <w:szCs w:val="26"/>
          <w:highlight w:val="none"/>
        </w:rPr>
      </w:pPr>
      <w:r>
        <w:rPr>
          <w:rFonts w:hint="default" w:ascii="Times New Roman" w:hAnsi="Times New Roman" w:cs="Times New Roman"/>
          <w:b/>
          <w:bCs/>
          <w:sz w:val="26"/>
          <w:szCs w:val="26"/>
          <w:highlight w:val="none"/>
        </w:rPr>
        <w:t xml:space="preserve">   </w:t>
      </w:r>
      <w:r>
        <w:rPr>
          <w:rFonts w:hint="default" w:ascii="Times New Roman" w:hAnsi="Times New Roman" w:cs="Times New Roman"/>
          <w:b/>
          <w:bCs/>
          <w:sz w:val="26"/>
          <w:szCs w:val="26"/>
          <w:highlight w:val="none"/>
        </w:rPr>
        <w:sym w:font="Symbol" w:char="00AE"/>
      </w:r>
      <w:r>
        <w:rPr>
          <w:rFonts w:hint="default" w:ascii="Times New Roman" w:hAnsi="Times New Roman" w:cs="Times New Roman"/>
          <w:sz w:val="26"/>
          <w:szCs w:val="26"/>
          <w:highlight w:val="none"/>
        </w:rPr>
        <w:t xml:space="preserve"> </w:t>
      </w:r>
      <w:r>
        <w:rPr>
          <w:rFonts w:hint="default" w:ascii="Times New Roman" w:hAnsi="Times New Roman" w:cs="Times New Roman"/>
          <w:sz w:val="26"/>
          <w:szCs w:val="26"/>
          <w:highlight w:val="none"/>
          <w:lang w:val="nl-NL"/>
        </w:rPr>
        <w:t>___________________________________________________</w:t>
      </w:r>
      <w:r>
        <w:rPr>
          <w:rFonts w:hint="default" w:cs="Times New Roman"/>
          <w:sz w:val="26"/>
          <w:szCs w:val="26"/>
          <w:highlight w:val="none"/>
          <w:lang w:val="vi-VN"/>
        </w:rPr>
        <w:t>__</w:t>
      </w:r>
      <w:r>
        <w:rPr>
          <w:rFonts w:hint="default" w:ascii="Times New Roman" w:hAnsi="Times New Roman" w:cs="Times New Roman"/>
          <w:sz w:val="26"/>
          <w:szCs w:val="26"/>
          <w:highlight w:val="none"/>
          <w:lang w:val="nl-NL"/>
        </w:rPr>
        <w:t>________.</w:t>
      </w:r>
    </w:p>
    <w:p w14:paraId="3B52404E">
      <w:pPr>
        <w:keepNext w:val="0"/>
        <w:keepLines w:val="0"/>
        <w:pageBreakBefore w:val="0"/>
        <w:widowControl/>
        <w:kinsoku/>
        <w:wordWrap/>
        <w:overflowPunct/>
        <w:topLinePunct w:val="0"/>
        <w:autoSpaceDE/>
        <w:autoSpaceDN/>
        <w:bidi w:val="0"/>
        <w:adjustRightInd/>
        <w:snapToGrid/>
        <w:spacing w:before="181" w:beforeLines="50" w:after="181" w:afterLines="50" w:line="264" w:lineRule="auto"/>
        <w:textAlignment w:val="auto"/>
        <w:rPr>
          <w:rFonts w:hint="default" w:ascii="Times New Roman" w:hAnsi="Times New Roman" w:cs="Times New Roman"/>
          <w:sz w:val="26"/>
          <w:szCs w:val="26"/>
          <w:highlight w:val="none"/>
          <w:lang w:val="vi-VN"/>
        </w:rPr>
      </w:pPr>
      <w:r>
        <w:rPr>
          <w:rFonts w:hint="default" w:ascii="Times New Roman" w:hAnsi="Times New Roman" w:cs="Times New Roman"/>
          <w:b/>
          <w:bCs/>
          <w:sz w:val="26"/>
          <w:szCs w:val="26"/>
          <w:highlight w:val="none"/>
        </w:rPr>
        <w:t xml:space="preserve"> </w:t>
      </w:r>
      <w:r>
        <w:rPr>
          <w:rFonts w:hint="default" w:cs="Times New Roman"/>
          <w:b/>
          <w:bCs/>
          <w:sz w:val="26"/>
          <w:szCs w:val="26"/>
          <w:highlight w:val="none"/>
          <w:lang w:val="vi-VN"/>
        </w:rPr>
        <w:t>9</w:t>
      </w:r>
      <w:r>
        <w:rPr>
          <w:rFonts w:hint="default" w:ascii="Times New Roman" w:hAnsi="Times New Roman" w:cs="Times New Roman"/>
          <w:sz w:val="26"/>
          <w:szCs w:val="26"/>
          <w:highlight w:val="none"/>
          <w:lang w:val="vi-VN"/>
        </w:rPr>
        <w:t xml:space="preserve">. </w:t>
      </w:r>
      <w:r>
        <w:rPr>
          <w:rFonts w:hint="default" w:ascii="Times New Roman" w:hAnsi="Times New Roman" w:cs="Times New Roman"/>
          <w:sz w:val="26"/>
          <w:szCs w:val="26"/>
          <w:highlight w:val="none"/>
        </w:rPr>
        <w:t>If people drive faster, it is more dangerous.</w:t>
      </w:r>
      <w:r>
        <w:rPr>
          <w:rFonts w:hint="default" w:ascii="Times New Roman" w:hAnsi="Times New Roman" w:cs="Times New Roman"/>
          <w:sz w:val="26"/>
          <w:szCs w:val="26"/>
          <w:highlight w:val="none"/>
          <w:lang w:val="vi-VN"/>
        </w:rPr>
        <w:t>(THE)</w:t>
      </w:r>
    </w:p>
    <w:p w14:paraId="7FEBB7BF">
      <w:pPr>
        <w:keepNext w:val="0"/>
        <w:keepLines w:val="0"/>
        <w:pageBreakBefore w:val="0"/>
        <w:widowControl/>
        <w:kinsoku/>
        <w:wordWrap/>
        <w:overflowPunct/>
        <w:topLinePunct w:val="0"/>
        <w:autoSpaceDE/>
        <w:autoSpaceDN/>
        <w:bidi w:val="0"/>
        <w:adjustRightInd/>
        <w:snapToGrid/>
        <w:spacing w:before="181" w:beforeLines="50" w:after="181" w:afterLines="50" w:line="264" w:lineRule="auto"/>
        <w:ind w:firstLine="260" w:firstLineChars="100"/>
        <w:textAlignment w:val="auto"/>
        <w:rPr>
          <w:rFonts w:hint="default" w:ascii="Times New Roman" w:hAnsi="Times New Roman" w:cs="Times New Roman"/>
          <w:sz w:val="26"/>
          <w:szCs w:val="26"/>
          <w:highlight w:val="none"/>
        </w:rPr>
      </w:pPr>
      <w:r>
        <w:rPr>
          <w:rFonts w:hint="default" w:ascii="Times New Roman" w:hAnsi="Times New Roman" w:cs="Times New Roman"/>
          <w:sz w:val="26"/>
          <w:szCs w:val="26"/>
          <w:highlight w:val="none"/>
        </w:rPr>
        <w:t xml:space="preserve"> </w:t>
      </w:r>
      <w:r>
        <w:rPr>
          <w:rFonts w:hint="default" w:ascii="Times New Roman" w:hAnsi="Times New Roman" w:cs="Times New Roman"/>
          <w:b/>
          <w:bCs/>
          <w:sz w:val="26"/>
          <w:szCs w:val="26"/>
          <w:highlight w:val="none"/>
        </w:rPr>
        <w:sym w:font="Symbol" w:char="00AE"/>
      </w:r>
      <w:r>
        <w:rPr>
          <w:rFonts w:hint="default" w:ascii="Times New Roman" w:hAnsi="Times New Roman" w:cs="Times New Roman"/>
          <w:b/>
          <w:bCs/>
          <w:sz w:val="26"/>
          <w:szCs w:val="26"/>
          <w:highlight w:val="none"/>
        </w:rPr>
        <w:t xml:space="preserve"> </w:t>
      </w:r>
      <w:r>
        <w:rPr>
          <w:rFonts w:hint="default" w:ascii="Times New Roman" w:hAnsi="Times New Roman" w:cs="Times New Roman"/>
          <w:sz w:val="26"/>
          <w:szCs w:val="26"/>
          <w:highlight w:val="none"/>
          <w:lang w:val="nl-NL"/>
        </w:rPr>
        <w:t>________________________________________________</w:t>
      </w:r>
      <w:r>
        <w:rPr>
          <w:rFonts w:hint="default" w:cs="Times New Roman"/>
          <w:sz w:val="26"/>
          <w:szCs w:val="26"/>
          <w:highlight w:val="none"/>
          <w:lang w:val="vi-VN"/>
        </w:rPr>
        <w:t>___</w:t>
      </w:r>
      <w:r>
        <w:rPr>
          <w:rFonts w:hint="default" w:ascii="Times New Roman" w:hAnsi="Times New Roman" w:cs="Times New Roman"/>
          <w:sz w:val="26"/>
          <w:szCs w:val="26"/>
          <w:highlight w:val="none"/>
          <w:lang w:val="nl-NL"/>
        </w:rPr>
        <w:t>___________.</w:t>
      </w:r>
    </w:p>
    <w:p w14:paraId="1196D4B5">
      <w:pPr>
        <w:keepNext w:val="0"/>
        <w:keepLines w:val="0"/>
        <w:pageBreakBefore w:val="0"/>
        <w:widowControl/>
        <w:kinsoku/>
        <w:wordWrap/>
        <w:overflowPunct/>
        <w:topLinePunct w:val="0"/>
        <w:autoSpaceDE/>
        <w:autoSpaceDN/>
        <w:bidi w:val="0"/>
        <w:adjustRightInd/>
        <w:snapToGrid/>
        <w:spacing w:before="181" w:beforeLines="50" w:after="181" w:afterLines="50" w:line="264" w:lineRule="auto"/>
        <w:jc w:val="both"/>
        <w:textAlignment w:val="auto"/>
        <w:rPr>
          <w:rFonts w:hint="default" w:ascii="Times New Roman" w:hAnsi="Times New Roman" w:cs="Times New Roman"/>
          <w:sz w:val="26"/>
          <w:szCs w:val="26"/>
          <w:highlight w:val="none"/>
          <w:lang w:val="vi-VN"/>
        </w:rPr>
      </w:pPr>
      <w:r>
        <w:rPr>
          <w:rFonts w:hint="default" w:ascii="Times New Roman" w:hAnsi="Times New Roman" w:cs="Times New Roman"/>
          <w:b/>
          <w:bCs/>
          <w:sz w:val="26"/>
          <w:szCs w:val="26"/>
          <w:highlight w:val="none"/>
          <w:lang w:val="vi-VN"/>
        </w:rPr>
        <w:t>1</w:t>
      </w:r>
      <w:r>
        <w:rPr>
          <w:rFonts w:hint="default" w:cs="Times New Roman"/>
          <w:b/>
          <w:bCs/>
          <w:sz w:val="26"/>
          <w:szCs w:val="26"/>
          <w:highlight w:val="none"/>
          <w:lang w:val="vi-VN"/>
        </w:rPr>
        <w:t>0</w:t>
      </w:r>
      <w:r>
        <w:rPr>
          <w:rFonts w:hint="default" w:ascii="Times New Roman" w:hAnsi="Times New Roman" w:cs="Times New Roman"/>
          <w:b/>
          <w:bCs/>
          <w:sz w:val="26"/>
          <w:szCs w:val="26"/>
          <w:highlight w:val="none"/>
          <w:lang w:val="vi-VN"/>
        </w:rPr>
        <w:t xml:space="preserve">. </w:t>
      </w:r>
      <w:r>
        <w:rPr>
          <w:rFonts w:hint="default" w:ascii="Times New Roman" w:hAnsi="Times New Roman" w:cs="Times New Roman"/>
          <w:sz w:val="26"/>
          <w:szCs w:val="26"/>
          <w:highlight w:val="none"/>
        </w:rPr>
        <w:t xml:space="preserve">The telephone rang right after he had left the room. </w:t>
      </w:r>
      <w:r>
        <w:rPr>
          <w:rFonts w:hint="default" w:ascii="Times New Roman" w:hAnsi="Times New Roman" w:cs="Times New Roman"/>
          <w:sz w:val="26"/>
          <w:szCs w:val="26"/>
          <w:highlight w:val="none"/>
          <w:lang w:val="vi-VN"/>
        </w:rPr>
        <w:t>(</w:t>
      </w:r>
      <w:r>
        <w:rPr>
          <w:rFonts w:hint="default" w:ascii="Times New Roman" w:hAnsi="Times New Roman" w:cs="Times New Roman"/>
          <w:sz w:val="26"/>
          <w:szCs w:val="26"/>
          <w:highlight w:val="none"/>
        </w:rPr>
        <w:t>HARDLY</w:t>
      </w:r>
      <w:r>
        <w:rPr>
          <w:rFonts w:hint="default" w:cs="Times New Roman"/>
          <w:sz w:val="26"/>
          <w:szCs w:val="26"/>
          <w:highlight w:val="none"/>
          <w:lang w:val="vi-VN"/>
        </w:rPr>
        <w:t>)</w:t>
      </w:r>
    </w:p>
    <w:p w14:paraId="1041E7BB">
      <w:pPr>
        <w:keepNext w:val="0"/>
        <w:keepLines w:val="0"/>
        <w:pageBreakBefore w:val="0"/>
        <w:widowControl/>
        <w:kinsoku/>
        <w:wordWrap/>
        <w:overflowPunct/>
        <w:topLinePunct w:val="0"/>
        <w:autoSpaceDE/>
        <w:autoSpaceDN/>
        <w:bidi w:val="0"/>
        <w:adjustRightInd/>
        <w:snapToGrid/>
        <w:spacing w:before="181" w:beforeLines="50" w:after="181" w:afterLines="50" w:line="264" w:lineRule="auto"/>
        <w:ind w:firstLine="260" w:firstLineChars="100"/>
        <w:textAlignment w:val="auto"/>
        <w:rPr>
          <w:rFonts w:hint="default" w:ascii="Times New Roman" w:hAnsi="Times New Roman" w:cs="Times New Roman"/>
          <w:sz w:val="26"/>
          <w:szCs w:val="26"/>
          <w:highlight w:val="none"/>
        </w:rPr>
      </w:pPr>
      <w:r>
        <w:rPr>
          <w:rFonts w:hint="default" w:ascii="Times New Roman" w:hAnsi="Times New Roman" w:cs="Times New Roman"/>
          <w:b/>
          <w:bCs/>
          <w:sz w:val="26"/>
          <w:szCs w:val="26"/>
          <w:highlight w:val="none"/>
        </w:rPr>
        <w:sym w:font="Symbol" w:char="00AE"/>
      </w:r>
      <w:r>
        <w:rPr>
          <w:rFonts w:hint="default" w:ascii="Times New Roman" w:hAnsi="Times New Roman" w:cs="Times New Roman"/>
          <w:sz w:val="26"/>
          <w:szCs w:val="26"/>
          <w:highlight w:val="none"/>
        </w:rPr>
        <w:t xml:space="preserve"> </w:t>
      </w:r>
      <w:r>
        <w:rPr>
          <w:rFonts w:hint="default" w:ascii="Times New Roman" w:hAnsi="Times New Roman" w:cs="Times New Roman"/>
          <w:sz w:val="26"/>
          <w:szCs w:val="26"/>
          <w:highlight w:val="none"/>
          <w:lang w:val="nl-NL"/>
        </w:rPr>
        <w:t>_____________________________________________</w:t>
      </w:r>
      <w:r>
        <w:rPr>
          <w:rFonts w:hint="default" w:cs="Times New Roman"/>
          <w:sz w:val="26"/>
          <w:szCs w:val="26"/>
          <w:highlight w:val="none"/>
          <w:lang w:val="vi-VN"/>
        </w:rPr>
        <w:t>___</w:t>
      </w:r>
      <w:r>
        <w:rPr>
          <w:rFonts w:hint="default" w:ascii="Times New Roman" w:hAnsi="Times New Roman" w:cs="Times New Roman"/>
          <w:sz w:val="26"/>
          <w:szCs w:val="26"/>
          <w:highlight w:val="none"/>
          <w:lang w:val="nl-NL"/>
        </w:rPr>
        <w:t>______________.</w:t>
      </w:r>
    </w:p>
    <w:p w14:paraId="75D11DAB">
      <w:pPr>
        <w:spacing w:after="0" w:line="273" w:lineRule="auto"/>
        <w:contextualSpacing/>
        <w:jc w:val="both"/>
        <w:rPr>
          <w:rFonts w:ascii="Times New Roman" w:hAnsi="Times New Roman" w:eastAsia="Times New Roman" w:cs="Times New Roman"/>
          <w:b/>
          <w:i/>
          <w:sz w:val="26"/>
          <w:szCs w:val="26"/>
          <w:highlight w:val="none"/>
        </w:rPr>
      </w:pPr>
      <w:r>
        <w:rPr>
          <w:rFonts w:hint="default" w:ascii="Times New Roman" w:hAnsi="Times New Roman" w:cs="Times New Roman"/>
          <w:b/>
          <w:bCs/>
          <w:sz w:val="26"/>
          <w:szCs w:val="26"/>
          <w:highlight w:val="none"/>
          <w:lang w:val="vi-VN"/>
        </w:rPr>
        <w:t xml:space="preserve"> Part </w:t>
      </w:r>
      <w:r>
        <w:rPr>
          <w:rFonts w:hint="default" w:cs="Times New Roman"/>
          <w:b/>
          <w:bCs/>
          <w:sz w:val="26"/>
          <w:szCs w:val="26"/>
          <w:highlight w:val="none"/>
          <w:lang w:val="vi-VN"/>
        </w:rPr>
        <w:t>3</w:t>
      </w:r>
      <w:r>
        <w:rPr>
          <w:rFonts w:hint="default" w:ascii="Times New Roman" w:hAnsi="Times New Roman" w:cs="Times New Roman"/>
          <w:b/>
          <w:bCs/>
          <w:sz w:val="26"/>
          <w:szCs w:val="26"/>
          <w:highlight w:val="none"/>
          <w:lang w:val="vi-VN"/>
        </w:rPr>
        <w:t>.</w:t>
      </w:r>
      <w:r>
        <w:rPr>
          <w:rFonts w:hint="default" w:cs="Times New Roman"/>
          <w:b/>
          <w:bCs/>
          <w:sz w:val="26"/>
          <w:szCs w:val="26"/>
          <w:highlight w:val="none"/>
          <w:lang w:val="vi-VN"/>
        </w:rPr>
        <w:t xml:space="preserve"> </w:t>
      </w:r>
      <w:r>
        <w:rPr>
          <w:rFonts w:ascii="Times New Roman" w:hAnsi="Times New Roman" w:cs="Times New Roman"/>
          <w:b/>
          <w:bCs/>
          <w:highlight w:val="none"/>
        </w:rPr>
        <w:t>Error identification.</w:t>
      </w:r>
      <w:r>
        <w:rPr>
          <w:rFonts w:ascii="Times New Roman" w:hAnsi="Times New Roman" w:cs="Times New Roman"/>
          <w:highlight w:val="none"/>
        </w:rPr>
        <w:t xml:space="preserve"> </w:t>
      </w:r>
      <w:r>
        <w:rPr>
          <w:rFonts w:ascii="Times New Roman" w:hAnsi="Times New Roman" w:eastAsia="Times New Roman" w:cs="Times New Roman"/>
          <w:b/>
          <w:i/>
          <w:sz w:val="26"/>
          <w:szCs w:val="26"/>
          <w:highlight w:val="none"/>
        </w:rPr>
        <w:t>(1.0 point)</w:t>
      </w:r>
    </w:p>
    <w:p w14:paraId="206160F8">
      <w:pPr>
        <w:spacing w:after="0" w:line="273" w:lineRule="auto"/>
        <w:contextualSpacing/>
        <w:jc w:val="both"/>
        <w:rPr>
          <w:rFonts w:ascii="Times New Roman" w:hAnsi="Times New Roman" w:eastAsia="Times New Roman" w:cs="Times New Roman"/>
          <w:b/>
          <w:i/>
          <w:sz w:val="26"/>
          <w:szCs w:val="26"/>
          <w:highlight w:val="none"/>
        </w:rPr>
      </w:pPr>
      <w:r>
        <w:rPr>
          <w:b/>
          <w:bCs/>
          <w:i/>
          <w:iCs/>
          <w:color w:val="000000" w:themeColor="text1"/>
          <w:sz w:val="26"/>
          <w:szCs w:val="26"/>
          <w:highlight w:val="none"/>
          <w14:textFill>
            <w14:solidFill>
              <w14:schemeClr w14:val="tx1"/>
            </w14:solidFill>
          </w14:textFill>
        </w:rPr>
        <w:t>The passage below contains 05 mistakes. For questions 21 – 25, UNDERLINE the mistakes and WRITE YOUR CORRECTIONS in the numbered space provided in the column on the right. The first one has been done as an example</w:t>
      </w:r>
    </w:p>
    <w:p w14:paraId="12C5A8A0">
      <w:pPr>
        <w:spacing w:after="0" w:line="273" w:lineRule="auto"/>
        <w:contextualSpacing/>
        <w:jc w:val="both"/>
        <w:rPr>
          <w:rFonts w:ascii="Times New Roman" w:hAnsi="Times New Roman" w:eastAsia="Times New Roman" w:cs="Times New Roman"/>
          <w:b/>
          <w:i/>
          <w:sz w:val="26"/>
          <w:szCs w:val="26"/>
          <w:highlight w:val="none"/>
        </w:rPr>
      </w:pPr>
    </w:p>
    <w:tbl>
      <w:tblPr>
        <w:tblStyle w:val="111"/>
        <w:tblW w:w="0" w:type="auto"/>
        <w:tblInd w:w="0" w:type="dxa"/>
        <w:tblBorders>
          <w:top w:val="single" w:color="000000" w:sz="4" w:space="0"/>
          <w:left w:val="single" w:color="000000" w:sz="4" w:space="0"/>
          <w:bottom w:val="single" w:color="000000" w:sz="4" w:space="0"/>
          <w:right w:val="single" w:color="000000" w:sz="4" w:space="0"/>
          <w:insideH w:val="none" w:color="auto" w:sz="0" w:space="0"/>
          <w:insideV w:val="single" w:color="auto" w:sz="4" w:space="0"/>
        </w:tblBorders>
        <w:tblLayout w:type="autofit"/>
        <w:tblCellMar>
          <w:top w:w="0" w:type="dxa"/>
          <w:left w:w="108" w:type="dxa"/>
          <w:bottom w:w="0" w:type="dxa"/>
          <w:right w:w="108" w:type="dxa"/>
        </w:tblCellMar>
      </w:tblPr>
      <w:tblGrid>
        <w:gridCol w:w="7367"/>
        <w:gridCol w:w="1972"/>
      </w:tblGrid>
      <w:tr w14:paraId="3BC9FDC2">
        <w:tblPrEx>
          <w:tblBorders>
            <w:top w:val="single" w:color="000000" w:sz="4" w:space="0"/>
            <w:left w:val="single" w:color="000000" w:sz="4" w:space="0"/>
            <w:bottom w:val="single" w:color="000000" w:sz="4" w:space="0"/>
            <w:right w:val="single" w:color="000000" w:sz="4" w:space="0"/>
            <w:insideH w:val="none" w:color="auto" w:sz="0" w:space="0"/>
            <w:insideV w:val="single" w:color="auto" w:sz="4" w:space="0"/>
          </w:tblBorders>
          <w:tblCellMar>
            <w:top w:w="0" w:type="dxa"/>
            <w:left w:w="108" w:type="dxa"/>
            <w:bottom w:w="0" w:type="dxa"/>
            <w:right w:w="108" w:type="dxa"/>
          </w:tblCellMar>
        </w:tblPrEx>
        <w:trPr>
          <w:trHeight w:val="7399" w:hRule="atLeast"/>
        </w:trPr>
        <w:tc>
          <w:tcPr>
            <w:tcW w:w="7367" w:type="dxa"/>
          </w:tcPr>
          <w:p w14:paraId="401D232D">
            <w:pPr>
              <w:pStyle w:val="85"/>
              <w:keepNext w:val="0"/>
              <w:keepLines w:val="0"/>
              <w:pageBreakBefore w:val="0"/>
              <w:widowControl/>
              <w:kinsoku/>
              <w:wordWrap/>
              <w:overflowPunct/>
              <w:topLinePunct w:val="0"/>
              <w:autoSpaceDE/>
              <w:autoSpaceDN/>
              <w:bidi w:val="0"/>
              <w:adjustRightInd/>
              <w:snapToGrid/>
              <w:spacing w:before="181" w:beforeLines="50" w:beforeAutospacing="0" w:after="181" w:afterLines="50" w:afterAutospacing="0" w:line="240" w:lineRule="auto"/>
              <w:jc w:val="both"/>
              <w:textAlignment w:val="auto"/>
              <w:rPr>
                <w:rFonts w:ascii="Times New Roman" w:hAnsi="Times New Roman" w:cs="Times New Roman"/>
                <w:b/>
                <w:bCs/>
                <w:color w:val="000000" w:themeColor="text1"/>
                <w:kern w:val="0"/>
                <w:sz w:val="26"/>
                <w:szCs w:val="26"/>
                <w:highlight w:val="none"/>
                <w14:textFill>
                  <w14:solidFill>
                    <w14:schemeClr w14:val="tx1"/>
                  </w14:solidFill>
                </w14:textFill>
                <w14:ligatures w14:val="none"/>
              </w:rPr>
            </w:pPr>
            <w:r>
              <w:rPr>
                <w:b/>
                <w:bCs/>
                <w:i/>
                <w:iCs/>
                <w:color w:val="000000" w:themeColor="text1"/>
                <w:sz w:val="26"/>
                <w:szCs w:val="26"/>
                <w:highlight w:val="none"/>
                <w14:textFill>
                  <w14:solidFill>
                    <w14:schemeClr w14:val="tx1"/>
                  </w14:solidFill>
                </w14:textFill>
              </w:rPr>
              <w:t xml:space="preserve">. </w:t>
            </w:r>
            <w:r>
              <w:rPr>
                <w:rFonts w:ascii="Times New Roman" w:hAnsi="Times New Roman" w:cs="Times New Roman"/>
                <w:b/>
                <w:bCs/>
                <w:color w:val="000000" w:themeColor="text1"/>
                <w:kern w:val="0"/>
                <w:sz w:val="26"/>
                <w:szCs w:val="26"/>
                <w:highlight w:val="none"/>
                <w14:textFill>
                  <w14:solidFill>
                    <w14:schemeClr w14:val="tx1"/>
                  </w14:solidFill>
                </w14:textFill>
                <w14:ligatures w14:val="none"/>
              </w:rPr>
              <w:t>GENDER EQUALITY</w:t>
            </w:r>
          </w:p>
          <w:p w14:paraId="38DB430D">
            <w:pPr>
              <w:keepNext w:val="0"/>
              <w:keepLines w:val="0"/>
              <w:pageBreakBefore w:val="0"/>
              <w:widowControl/>
              <w:kinsoku/>
              <w:wordWrap/>
              <w:overflowPunct/>
              <w:topLinePunct w:val="0"/>
              <w:autoSpaceDE/>
              <w:autoSpaceDN/>
              <w:bidi w:val="0"/>
              <w:adjustRightInd/>
              <w:snapToGrid/>
              <w:spacing w:before="181" w:beforeLines="50" w:after="181" w:afterLines="50" w:line="276" w:lineRule="auto"/>
              <w:ind w:firstLine="698"/>
              <w:jc w:val="both"/>
              <w:textAlignment w:val="auto"/>
              <w:rPr>
                <w:rFonts w:ascii="Times New Roman" w:hAnsi="Times New Roman" w:cs="Times New Roman"/>
                <w:color w:val="000000" w:themeColor="text1"/>
                <w:kern w:val="0"/>
                <w:sz w:val="26"/>
                <w:szCs w:val="26"/>
                <w:highlight w:val="none"/>
                <w14:textFill>
                  <w14:solidFill>
                    <w14:schemeClr w14:val="tx1"/>
                  </w14:solidFill>
                </w14:textFill>
                <w14:ligatures w14:val="none"/>
              </w:rPr>
            </w:pPr>
            <w:r>
              <w:rPr>
                <w:rFonts w:ascii="Times New Roman" w:hAnsi="Times New Roman" w:cs="Times New Roman"/>
                <w:color w:val="000000" w:themeColor="text1"/>
                <w:kern w:val="0"/>
                <w:sz w:val="26"/>
                <w:szCs w:val="26"/>
                <w:highlight w:val="none"/>
                <w14:textFill>
                  <w14:solidFill>
                    <w14:schemeClr w14:val="tx1"/>
                  </w14:solidFill>
                </w14:textFill>
                <w14:ligatures w14:val="none"/>
              </w:rPr>
              <w:t xml:space="preserve">Gender equality </w:t>
            </w:r>
            <w:r>
              <w:rPr>
                <w:rFonts w:ascii="Times New Roman" w:hAnsi="Times New Roman" w:cs="Times New Roman"/>
                <w:b/>
                <w:bCs/>
                <w:color w:val="000000" w:themeColor="text1"/>
                <w:kern w:val="0"/>
                <w:sz w:val="26"/>
                <w:szCs w:val="26"/>
                <w:highlight w:val="none"/>
                <w:u w:val="single"/>
                <w14:textFill>
                  <w14:solidFill>
                    <w14:schemeClr w14:val="tx1"/>
                  </w14:solidFill>
                </w14:textFill>
                <w14:ligatures w14:val="none"/>
              </w:rPr>
              <w:t>are</w:t>
            </w:r>
            <w:r>
              <w:rPr>
                <w:rFonts w:ascii="Times New Roman" w:hAnsi="Times New Roman" w:cs="Times New Roman"/>
                <w:color w:val="000000" w:themeColor="text1"/>
                <w:kern w:val="0"/>
                <w:sz w:val="26"/>
                <w:szCs w:val="26"/>
                <w:highlight w:val="none"/>
                <w14:textFill>
                  <w14:solidFill>
                    <w14:schemeClr w14:val="tx1"/>
                  </w14:solidFill>
                </w14:textFill>
                <w14:ligatures w14:val="none"/>
              </w:rPr>
              <w:t xml:space="preserve"> not only a fundamental human right, but a necessary foundation for a peaceful, prosperous and sustainable world. There has been progress over the last decades, but the world is not on track to achieve gender equality by 2030.</w:t>
            </w:r>
          </w:p>
          <w:p w14:paraId="4EA80B0F">
            <w:pPr>
              <w:keepNext w:val="0"/>
              <w:keepLines w:val="0"/>
              <w:pageBreakBefore w:val="0"/>
              <w:widowControl/>
              <w:kinsoku/>
              <w:wordWrap/>
              <w:overflowPunct/>
              <w:topLinePunct w:val="0"/>
              <w:autoSpaceDE/>
              <w:autoSpaceDN/>
              <w:bidi w:val="0"/>
              <w:adjustRightInd/>
              <w:snapToGrid/>
              <w:spacing w:before="181" w:beforeLines="50" w:after="181" w:afterLines="50" w:line="276" w:lineRule="auto"/>
              <w:ind w:firstLine="698"/>
              <w:jc w:val="both"/>
              <w:textAlignment w:val="auto"/>
              <w:rPr>
                <w:rFonts w:ascii="Times New Roman" w:hAnsi="Times New Roman" w:cs="Times New Roman"/>
                <w:color w:val="000000" w:themeColor="text1"/>
                <w:kern w:val="0"/>
                <w:sz w:val="26"/>
                <w:szCs w:val="26"/>
                <w:highlight w:val="none"/>
                <w14:textFill>
                  <w14:solidFill>
                    <w14:schemeClr w14:val="tx1"/>
                  </w14:solidFill>
                </w14:textFill>
                <w14:ligatures w14:val="none"/>
              </w:rPr>
            </w:pPr>
            <w:r>
              <w:rPr>
                <w:rFonts w:ascii="Times New Roman" w:hAnsi="Times New Roman" w:cs="Times New Roman"/>
                <w:color w:val="000000" w:themeColor="text1"/>
                <w:kern w:val="0"/>
                <w:sz w:val="26"/>
                <w:szCs w:val="26"/>
                <w:highlight w:val="none"/>
                <w14:textFill>
                  <w14:solidFill>
                    <w14:schemeClr w14:val="tx1"/>
                  </w14:solidFill>
                </w14:textFill>
                <w14:ligatures w14:val="none"/>
              </w:rPr>
              <w:t xml:space="preserve">Women and girls represent half of the world’s population and therefore also half of its potential. </w:t>
            </w:r>
            <w:r>
              <w:rPr>
                <w:rFonts w:ascii="Times New Roman" w:hAnsi="Times New Roman" w:cs="Times New Roman"/>
                <w:color w:val="000000" w:themeColor="text1"/>
                <w:kern w:val="0"/>
                <w:sz w:val="26"/>
                <w:szCs w:val="26"/>
                <w:highlight w:val="none"/>
                <w14:textFill>
                  <w14:solidFill>
                    <w14:schemeClr w14:val="tx1"/>
                  </w14:solidFill>
                </w14:textFill>
                <w14:ligatures w14:val="none"/>
              </w:rPr>
              <w:t>Therefore,</w:t>
            </w:r>
            <w:r>
              <w:rPr>
                <w:rFonts w:ascii="Times New Roman" w:hAnsi="Times New Roman" w:cs="Times New Roman"/>
                <w:color w:val="000000" w:themeColor="text1"/>
                <w:kern w:val="0"/>
                <w:sz w:val="26"/>
                <w:szCs w:val="26"/>
                <w:highlight w:val="none"/>
                <w14:textFill>
                  <w14:solidFill>
                    <w14:schemeClr w14:val="tx1"/>
                  </w14:solidFill>
                </w14:textFill>
                <w14:ligatures w14:val="none"/>
              </w:rPr>
              <w:t xml:space="preserve"> gender disparity persists everywhere and stagnates social progress.</w:t>
            </w:r>
          </w:p>
          <w:p w14:paraId="1FBD2747">
            <w:pPr>
              <w:keepNext w:val="0"/>
              <w:keepLines w:val="0"/>
              <w:pageBreakBefore w:val="0"/>
              <w:widowControl/>
              <w:kinsoku/>
              <w:wordWrap/>
              <w:overflowPunct/>
              <w:topLinePunct w:val="0"/>
              <w:autoSpaceDE/>
              <w:autoSpaceDN/>
              <w:bidi w:val="0"/>
              <w:adjustRightInd/>
              <w:snapToGrid/>
              <w:spacing w:before="181" w:beforeLines="50" w:after="181" w:afterLines="50" w:line="276" w:lineRule="auto"/>
              <w:ind w:firstLine="698"/>
              <w:jc w:val="both"/>
              <w:textAlignment w:val="auto"/>
              <w:rPr>
                <w:rFonts w:ascii="Times New Roman" w:hAnsi="Times New Roman" w:cs="Times New Roman"/>
                <w:color w:val="000000" w:themeColor="text1"/>
                <w:kern w:val="0"/>
                <w:sz w:val="26"/>
                <w:szCs w:val="26"/>
                <w:highlight w:val="none"/>
                <w14:textFill>
                  <w14:solidFill>
                    <w14:schemeClr w14:val="tx1"/>
                  </w14:solidFill>
                </w14:textFill>
                <w14:ligatures w14:val="none"/>
              </w:rPr>
            </w:pPr>
            <w:r>
              <w:rPr>
                <w:rFonts w:ascii="Times New Roman" w:hAnsi="Times New Roman" w:cs="Times New Roman"/>
                <w:color w:val="000000" w:themeColor="text1"/>
                <w:kern w:val="0"/>
                <w:sz w:val="26"/>
                <w:szCs w:val="26"/>
                <w:highlight w:val="none"/>
                <w14:textFill>
                  <w14:solidFill>
                    <w14:schemeClr w14:val="tx1"/>
                  </w14:solidFill>
                </w14:textFill>
                <w14:ligatures w14:val="none"/>
              </w:rPr>
              <w:t xml:space="preserve">On average, women in the labor market still earn 23 percent </w:t>
            </w:r>
            <w:r>
              <w:rPr>
                <w:rFonts w:ascii="Times New Roman" w:hAnsi="Times New Roman" w:cs="Times New Roman"/>
                <w:color w:val="000000" w:themeColor="text1"/>
                <w:kern w:val="0"/>
                <w:sz w:val="26"/>
                <w:szCs w:val="26"/>
                <w:highlight w:val="none"/>
                <w14:textFill>
                  <w14:solidFill>
                    <w14:schemeClr w14:val="tx1"/>
                  </w14:solidFill>
                </w14:textFill>
                <w14:ligatures w14:val="none"/>
              </w:rPr>
              <w:t>fewe</w:t>
            </w:r>
            <w:r>
              <w:rPr>
                <w:rFonts w:ascii="Times New Roman" w:hAnsi="Times New Roman" w:cs="Times New Roman"/>
                <w:color w:val="000000" w:themeColor="text1"/>
                <w:kern w:val="0"/>
                <w:sz w:val="26"/>
                <w:szCs w:val="26"/>
                <w:highlight w:val="none"/>
                <w14:textFill>
                  <w14:solidFill>
                    <w14:schemeClr w14:val="tx1"/>
                  </w14:solidFill>
                </w14:textFill>
                <w14:ligatures w14:val="none"/>
              </w:rPr>
              <w:t>r than men globally and women spend about three times as many hours in unpaid domestic and care work as men.</w:t>
            </w:r>
          </w:p>
          <w:p w14:paraId="369886B1">
            <w:pPr>
              <w:keepNext w:val="0"/>
              <w:keepLines w:val="0"/>
              <w:pageBreakBefore w:val="0"/>
              <w:widowControl/>
              <w:kinsoku/>
              <w:wordWrap/>
              <w:overflowPunct/>
              <w:topLinePunct w:val="0"/>
              <w:autoSpaceDE/>
              <w:autoSpaceDN/>
              <w:bidi w:val="0"/>
              <w:adjustRightInd/>
              <w:snapToGrid/>
              <w:spacing w:before="181" w:beforeLines="50" w:after="181" w:afterLines="50" w:line="276" w:lineRule="auto"/>
              <w:ind w:firstLine="698"/>
              <w:jc w:val="both"/>
              <w:textAlignment w:val="auto"/>
              <w:rPr>
                <w:rFonts w:ascii="Times New Roman" w:hAnsi="Times New Roman" w:cs="Times New Roman"/>
                <w:color w:val="000000" w:themeColor="text1"/>
                <w:kern w:val="0"/>
                <w:sz w:val="26"/>
                <w:szCs w:val="26"/>
                <w:highlight w:val="none"/>
                <w14:textFill>
                  <w14:solidFill>
                    <w14:schemeClr w14:val="tx1"/>
                  </w14:solidFill>
                </w14:textFill>
                <w14:ligatures w14:val="none"/>
              </w:rPr>
            </w:pPr>
            <w:r>
              <w:rPr>
                <w:rFonts w:ascii="Times New Roman" w:hAnsi="Times New Roman" w:cs="Times New Roman"/>
                <w:color w:val="000000" w:themeColor="text1"/>
                <w:kern w:val="0"/>
                <w:sz w:val="26"/>
                <w:szCs w:val="26"/>
                <w:highlight w:val="none"/>
                <w14:textFill>
                  <w14:solidFill>
                    <w14:schemeClr w14:val="tx1"/>
                  </w14:solidFill>
                </w14:textFill>
                <w14:ligatures w14:val="none"/>
              </w:rPr>
              <w:t xml:space="preserve">Sexual violence and exploitation, the unequal division of unpaid care and domestic work, and discrimination in public office, all remain huge barriers. All these areas of </w:t>
            </w:r>
            <w:r>
              <w:rPr>
                <w:rFonts w:ascii="Times New Roman" w:hAnsi="Times New Roman" w:cs="Times New Roman"/>
                <w:color w:val="000000" w:themeColor="text1"/>
                <w:kern w:val="0"/>
                <w:sz w:val="26"/>
                <w:szCs w:val="26"/>
                <w:highlight w:val="none"/>
                <w14:textFill>
                  <w14:solidFill>
                    <w14:schemeClr w14:val="tx1"/>
                  </w14:solidFill>
                </w14:textFill>
                <w14:ligatures w14:val="none"/>
              </w:rPr>
              <w:t>unequality</w:t>
            </w:r>
            <w:r>
              <w:rPr>
                <w:rFonts w:ascii="Times New Roman" w:hAnsi="Times New Roman" w:cs="Times New Roman"/>
                <w:color w:val="000000" w:themeColor="text1"/>
                <w:kern w:val="0"/>
                <w:sz w:val="26"/>
                <w:szCs w:val="26"/>
                <w:highlight w:val="none"/>
                <w14:textFill>
                  <w14:solidFill>
                    <w14:schemeClr w14:val="tx1"/>
                  </w14:solidFill>
                </w14:textFill>
                <w14:ligatures w14:val="none"/>
              </w:rPr>
              <w:t xml:space="preserve"> have been exacerbated by the COVID-19 pandemic.</w:t>
            </w:r>
          </w:p>
          <w:p w14:paraId="1473FB1C">
            <w:pPr>
              <w:keepNext w:val="0"/>
              <w:keepLines w:val="0"/>
              <w:pageBreakBefore w:val="0"/>
              <w:widowControl/>
              <w:kinsoku/>
              <w:wordWrap/>
              <w:overflowPunct/>
              <w:topLinePunct w:val="0"/>
              <w:autoSpaceDE/>
              <w:autoSpaceDN/>
              <w:bidi w:val="0"/>
              <w:adjustRightInd/>
              <w:snapToGrid/>
              <w:spacing w:before="181" w:beforeLines="50" w:after="181" w:afterLines="50" w:line="276" w:lineRule="auto"/>
              <w:ind w:firstLine="698"/>
              <w:jc w:val="both"/>
              <w:textAlignment w:val="auto"/>
              <w:rPr>
                <w:rFonts w:ascii="Times New Roman" w:hAnsi="Times New Roman" w:cs="Times New Roman"/>
                <w:color w:val="000000" w:themeColor="text1"/>
                <w:kern w:val="0"/>
                <w:sz w:val="26"/>
                <w:szCs w:val="26"/>
                <w:highlight w:val="none"/>
                <w14:textFill>
                  <w14:solidFill>
                    <w14:schemeClr w14:val="tx1"/>
                  </w14:solidFill>
                </w14:textFill>
                <w14:ligatures w14:val="none"/>
              </w:rPr>
            </w:pPr>
            <w:r>
              <w:rPr>
                <w:rFonts w:ascii="Times New Roman" w:hAnsi="Times New Roman" w:cs="Times New Roman"/>
                <w:color w:val="000000" w:themeColor="text1"/>
                <w:kern w:val="0"/>
                <w:sz w:val="26"/>
                <w:szCs w:val="26"/>
                <w:highlight w:val="none"/>
                <w14:textFill>
                  <w14:solidFill>
                    <w14:schemeClr w14:val="tx1"/>
                  </w14:solidFill>
                </w14:textFill>
                <w14:ligatures w14:val="none"/>
              </w:rPr>
              <w:t xml:space="preserve">In the current rate, it will take an estimated 300 years to end child marriage, 286 years to close gaps in legal protection and remove discriminatory laws, 140 years for women to </w:t>
            </w:r>
            <w:r>
              <w:rPr>
                <w:rFonts w:ascii="Times New Roman" w:hAnsi="Times New Roman" w:cs="Times New Roman"/>
                <w:color w:val="000000" w:themeColor="text1"/>
                <w:kern w:val="0"/>
                <w:sz w:val="26"/>
                <w:szCs w:val="26"/>
                <w:highlight w:val="none"/>
                <w14:textFill>
                  <w14:solidFill>
                    <w14:schemeClr w14:val="tx1"/>
                  </w14:solidFill>
                </w14:textFill>
                <w14:ligatures w14:val="none"/>
              </w:rPr>
              <w:t>represent</w:t>
            </w:r>
            <w:r>
              <w:rPr>
                <w:rFonts w:ascii="Times New Roman" w:hAnsi="Times New Roman" w:cs="Times New Roman"/>
                <w:color w:val="000000" w:themeColor="text1"/>
                <w:kern w:val="0"/>
                <w:sz w:val="26"/>
                <w:szCs w:val="26"/>
                <w:highlight w:val="none"/>
                <w14:textFill>
                  <w14:solidFill>
                    <w14:schemeClr w14:val="tx1"/>
                  </w14:solidFill>
                </w14:textFill>
                <w14:ligatures w14:val="none"/>
              </w:rPr>
              <w:t xml:space="preserve"> equally in positions of power and leadership in the workplace, and 47 years to achieve equal representation in national parliaments.</w:t>
            </w:r>
          </w:p>
        </w:tc>
        <w:tc>
          <w:tcPr>
            <w:tcW w:w="1972" w:type="dxa"/>
          </w:tcPr>
          <w:p w14:paraId="40752D99">
            <w:pPr>
              <w:pStyle w:val="85"/>
              <w:widowControl w:val="0"/>
              <w:spacing w:before="0" w:beforeAutospacing="0" w:after="0" w:afterAutospacing="0"/>
              <w:jc w:val="center"/>
              <w:rPr>
                <w:b/>
                <w:bCs/>
                <w:i/>
                <w:iCs/>
                <w:color w:val="000000" w:themeColor="text1"/>
                <w:sz w:val="26"/>
                <w:szCs w:val="26"/>
                <w:highlight w:val="none"/>
                <w14:textFill>
                  <w14:solidFill>
                    <w14:schemeClr w14:val="tx1"/>
                  </w14:solidFill>
                </w14:textFill>
              </w:rPr>
            </w:pPr>
            <w:r>
              <w:rPr>
                <w:b/>
                <w:bCs/>
                <w:i/>
                <w:iCs/>
                <w:color w:val="000000" w:themeColor="text1"/>
                <w:sz w:val="26"/>
                <w:szCs w:val="26"/>
                <w:highlight w:val="none"/>
                <w14:textFill>
                  <w14:solidFill>
                    <w14:schemeClr w14:val="tx1"/>
                  </w14:solidFill>
                </w14:textFill>
              </w:rPr>
              <w:t>Your answers:</w:t>
            </w:r>
          </w:p>
          <w:p w14:paraId="6A632AE9">
            <w:pPr>
              <w:pStyle w:val="85"/>
              <w:widowControl w:val="0"/>
              <w:spacing w:before="0" w:beforeAutospacing="0" w:after="0" w:afterAutospacing="0"/>
              <w:jc w:val="center"/>
              <w:rPr>
                <w:b/>
                <w:bCs/>
                <w:color w:val="000000" w:themeColor="text1"/>
                <w:sz w:val="26"/>
                <w:szCs w:val="26"/>
                <w:highlight w:val="none"/>
                <w14:textFill>
                  <w14:solidFill>
                    <w14:schemeClr w14:val="tx1"/>
                  </w14:solidFill>
                </w14:textFill>
              </w:rPr>
            </w:pPr>
            <w:r>
              <w:rPr>
                <w:b/>
                <w:bCs/>
                <w:color w:val="000000" w:themeColor="text1"/>
                <w:sz w:val="26"/>
                <w:szCs w:val="26"/>
                <w:highlight w:val="none"/>
                <w14:textFill>
                  <w14:solidFill>
                    <w14:schemeClr w14:val="tx1"/>
                  </w14:solidFill>
                </w14:textFill>
              </w:rPr>
              <w:t xml:space="preserve">E.g., </w:t>
            </w:r>
            <w:r>
              <w:rPr>
                <w:color w:val="000000" w:themeColor="text1"/>
                <w:sz w:val="26"/>
                <w:szCs w:val="26"/>
                <w:highlight w:val="none"/>
                <w14:textFill>
                  <w14:solidFill>
                    <w14:schemeClr w14:val="tx1"/>
                  </w14:solidFill>
                </w14:textFill>
              </w:rPr>
              <w:t xml:space="preserve">are </w:t>
            </w:r>
            <w:r>
              <w:rPr>
                <w:color w:val="000000" w:themeColor="text1"/>
                <w:sz w:val="26"/>
                <w:szCs w:val="26"/>
                <w:highlight w:val="none"/>
                <w14:textFill>
                  <w14:solidFill>
                    <w14:schemeClr w14:val="tx1"/>
                  </w14:solidFill>
                </w14:textFill>
              </w:rPr>
              <w:sym w:font="Wingdings" w:char="F0E0"/>
            </w:r>
            <w:r>
              <w:rPr>
                <w:color w:val="000000" w:themeColor="text1"/>
                <w:sz w:val="26"/>
                <w:szCs w:val="26"/>
                <w:highlight w:val="none"/>
                <w14:textFill>
                  <w14:solidFill>
                    <w14:schemeClr w14:val="tx1"/>
                  </w14:solidFill>
                </w14:textFill>
              </w:rPr>
              <w:t xml:space="preserve"> is</w:t>
            </w:r>
            <w:r>
              <w:rPr>
                <w:b/>
                <w:bCs/>
                <w:color w:val="000000" w:themeColor="text1"/>
                <w:sz w:val="26"/>
                <w:szCs w:val="26"/>
                <w:highlight w:val="none"/>
                <w14:textFill>
                  <w14:solidFill>
                    <w14:schemeClr w14:val="tx1"/>
                  </w14:solidFill>
                </w14:textFill>
              </w:rPr>
              <w:t xml:space="preserve"> </w:t>
            </w:r>
          </w:p>
          <w:p w14:paraId="79720ECC">
            <w:pPr>
              <w:pStyle w:val="85"/>
              <w:widowControl w:val="0"/>
              <w:spacing w:before="0" w:beforeAutospacing="0" w:after="0" w:afterAutospacing="0" w:line="240" w:lineRule="auto"/>
              <w:rPr>
                <w:b/>
                <w:bCs/>
                <w:color w:val="000000" w:themeColor="text1"/>
                <w:sz w:val="26"/>
                <w:szCs w:val="26"/>
                <w:highlight w:val="none"/>
                <w14:textFill>
                  <w14:solidFill>
                    <w14:schemeClr w14:val="tx1"/>
                  </w14:solidFill>
                </w14:textFill>
              </w:rPr>
            </w:pPr>
          </w:p>
          <w:p w14:paraId="27AEA65E">
            <w:pPr>
              <w:pStyle w:val="85"/>
              <w:widowControl w:val="0"/>
              <w:spacing w:before="0" w:beforeAutospacing="0" w:after="0" w:afterAutospacing="0" w:line="360" w:lineRule="auto"/>
              <w:jc w:val="center"/>
              <w:rPr>
                <w:b/>
                <w:bCs/>
                <w:color w:val="000000" w:themeColor="text1"/>
                <w:sz w:val="26"/>
                <w:szCs w:val="26"/>
                <w:highlight w:val="none"/>
                <w14:textFill>
                  <w14:solidFill>
                    <w14:schemeClr w14:val="tx1"/>
                  </w14:solidFill>
                </w14:textFill>
              </w:rPr>
            </w:pPr>
          </w:p>
          <w:p w14:paraId="72311A2B">
            <w:pPr>
              <w:pStyle w:val="85"/>
              <w:widowControl w:val="0"/>
              <w:spacing w:before="0" w:beforeAutospacing="0" w:after="0" w:afterAutospacing="0" w:line="360" w:lineRule="auto"/>
              <w:rPr>
                <w:color w:val="000000" w:themeColor="text1"/>
                <w:sz w:val="26"/>
                <w:szCs w:val="26"/>
                <w:highlight w:val="none"/>
                <w14:textFill>
                  <w14:solidFill>
                    <w14:schemeClr w14:val="tx1"/>
                  </w14:solidFill>
                </w14:textFill>
              </w:rPr>
            </w:pPr>
            <w:r>
              <w:rPr>
                <w:b/>
                <w:bCs/>
                <w:color w:val="000000" w:themeColor="text1"/>
                <w:sz w:val="26"/>
                <w:szCs w:val="26"/>
                <w:highlight w:val="none"/>
                <w14:textFill>
                  <w14:solidFill>
                    <w14:schemeClr w14:val="tx1"/>
                  </w14:solidFill>
                </w14:textFill>
              </w:rPr>
              <w:t>1</w:t>
            </w:r>
            <w:r>
              <w:rPr>
                <w:rFonts w:hint="default"/>
                <w:b/>
                <w:bCs/>
                <w:color w:val="000000" w:themeColor="text1"/>
                <w:sz w:val="26"/>
                <w:szCs w:val="26"/>
                <w:highlight w:val="none"/>
                <w:lang w:val="vi-VN"/>
                <w14:textFill>
                  <w14:solidFill>
                    <w14:schemeClr w14:val="tx1"/>
                  </w14:solidFill>
                </w14:textFill>
              </w:rPr>
              <w:t>1</w:t>
            </w:r>
            <w:r>
              <w:rPr>
                <w:color w:val="000000" w:themeColor="text1"/>
                <w:sz w:val="26"/>
                <w:szCs w:val="26"/>
                <w:highlight w:val="none"/>
                <w14:textFill>
                  <w14:solidFill>
                    <w14:schemeClr w14:val="tx1"/>
                  </w14:solidFill>
                </w14:textFill>
              </w:rPr>
              <w:t>. __________</w:t>
            </w:r>
          </w:p>
          <w:p w14:paraId="60C5E266">
            <w:pPr>
              <w:pStyle w:val="85"/>
              <w:widowControl w:val="0"/>
              <w:spacing w:before="0" w:beforeAutospacing="0" w:after="0" w:afterAutospacing="0" w:line="360" w:lineRule="auto"/>
              <w:rPr>
                <w:color w:val="000000" w:themeColor="text1"/>
                <w:sz w:val="26"/>
                <w:szCs w:val="26"/>
                <w:highlight w:val="none"/>
                <w14:textFill>
                  <w14:solidFill>
                    <w14:schemeClr w14:val="tx1"/>
                  </w14:solidFill>
                </w14:textFill>
              </w:rPr>
            </w:pPr>
          </w:p>
          <w:p w14:paraId="228B49C9">
            <w:pPr>
              <w:pStyle w:val="85"/>
              <w:widowControl w:val="0"/>
              <w:spacing w:before="0" w:beforeAutospacing="0" w:after="0" w:afterAutospacing="0" w:line="360" w:lineRule="auto"/>
              <w:rPr>
                <w:color w:val="000000" w:themeColor="text1"/>
                <w:sz w:val="26"/>
                <w:szCs w:val="26"/>
                <w:highlight w:val="none"/>
                <w14:textFill>
                  <w14:solidFill>
                    <w14:schemeClr w14:val="tx1"/>
                  </w14:solidFill>
                </w14:textFill>
              </w:rPr>
            </w:pPr>
          </w:p>
          <w:p w14:paraId="549A589E">
            <w:pPr>
              <w:pStyle w:val="85"/>
              <w:widowControl w:val="0"/>
              <w:spacing w:before="0" w:beforeAutospacing="0" w:after="0" w:afterAutospacing="0" w:line="360" w:lineRule="auto"/>
              <w:rPr>
                <w:color w:val="000000" w:themeColor="text1"/>
                <w:sz w:val="26"/>
                <w:szCs w:val="26"/>
                <w:highlight w:val="none"/>
                <w14:textFill>
                  <w14:solidFill>
                    <w14:schemeClr w14:val="tx1"/>
                  </w14:solidFill>
                </w14:textFill>
              </w:rPr>
            </w:pPr>
            <w:r>
              <w:rPr>
                <w:rFonts w:hint="default"/>
                <w:b/>
                <w:bCs/>
                <w:color w:val="000000" w:themeColor="text1"/>
                <w:sz w:val="26"/>
                <w:szCs w:val="26"/>
                <w:highlight w:val="none"/>
                <w:lang w:val="vi-VN"/>
                <w14:textFill>
                  <w14:solidFill>
                    <w14:schemeClr w14:val="tx1"/>
                  </w14:solidFill>
                </w14:textFill>
              </w:rPr>
              <w:t>1</w:t>
            </w:r>
            <w:r>
              <w:rPr>
                <w:b/>
                <w:bCs/>
                <w:color w:val="000000" w:themeColor="text1"/>
                <w:sz w:val="26"/>
                <w:szCs w:val="26"/>
                <w:highlight w:val="none"/>
                <w14:textFill>
                  <w14:solidFill>
                    <w14:schemeClr w14:val="tx1"/>
                  </w14:solidFill>
                </w14:textFill>
              </w:rPr>
              <w:t>2</w:t>
            </w:r>
            <w:r>
              <w:rPr>
                <w:color w:val="000000" w:themeColor="text1"/>
                <w:sz w:val="26"/>
                <w:szCs w:val="26"/>
                <w:highlight w:val="none"/>
                <w14:textFill>
                  <w14:solidFill>
                    <w14:schemeClr w14:val="tx1"/>
                  </w14:solidFill>
                </w14:textFill>
              </w:rPr>
              <w:t>. __________</w:t>
            </w:r>
          </w:p>
          <w:p w14:paraId="404692DE">
            <w:pPr>
              <w:pStyle w:val="85"/>
              <w:widowControl w:val="0"/>
              <w:spacing w:before="0" w:beforeAutospacing="0" w:after="0" w:afterAutospacing="0" w:line="360" w:lineRule="auto"/>
              <w:rPr>
                <w:color w:val="000000" w:themeColor="text1"/>
                <w:sz w:val="26"/>
                <w:szCs w:val="26"/>
                <w:highlight w:val="none"/>
                <w14:textFill>
                  <w14:solidFill>
                    <w14:schemeClr w14:val="tx1"/>
                  </w14:solidFill>
                </w14:textFill>
              </w:rPr>
            </w:pPr>
          </w:p>
          <w:p w14:paraId="6E7D36F2">
            <w:pPr>
              <w:pStyle w:val="85"/>
              <w:widowControl w:val="0"/>
              <w:spacing w:before="0" w:beforeAutospacing="0" w:after="0" w:afterAutospacing="0" w:line="360" w:lineRule="auto"/>
              <w:rPr>
                <w:color w:val="000000" w:themeColor="text1"/>
                <w:sz w:val="26"/>
                <w:szCs w:val="26"/>
                <w:highlight w:val="none"/>
                <w14:textFill>
                  <w14:solidFill>
                    <w14:schemeClr w14:val="tx1"/>
                  </w14:solidFill>
                </w14:textFill>
              </w:rPr>
            </w:pPr>
          </w:p>
          <w:p w14:paraId="54B1DC1F">
            <w:pPr>
              <w:pStyle w:val="85"/>
              <w:widowControl w:val="0"/>
              <w:spacing w:before="0" w:beforeAutospacing="0" w:after="0" w:afterAutospacing="0" w:line="360" w:lineRule="auto"/>
              <w:rPr>
                <w:color w:val="000000" w:themeColor="text1"/>
                <w:sz w:val="26"/>
                <w:szCs w:val="26"/>
                <w:highlight w:val="none"/>
                <w14:textFill>
                  <w14:solidFill>
                    <w14:schemeClr w14:val="tx1"/>
                  </w14:solidFill>
                </w14:textFill>
              </w:rPr>
            </w:pPr>
            <w:r>
              <w:rPr>
                <w:rFonts w:hint="default"/>
                <w:b/>
                <w:bCs/>
                <w:color w:val="000000" w:themeColor="text1"/>
                <w:sz w:val="26"/>
                <w:szCs w:val="26"/>
                <w:highlight w:val="none"/>
                <w:lang w:val="vi-VN"/>
                <w14:textFill>
                  <w14:solidFill>
                    <w14:schemeClr w14:val="tx1"/>
                  </w14:solidFill>
                </w14:textFill>
              </w:rPr>
              <w:t>1</w:t>
            </w:r>
            <w:r>
              <w:rPr>
                <w:b/>
                <w:bCs/>
                <w:color w:val="000000" w:themeColor="text1"/>
                <w:sz w:val="26"/>
                <w:szCs w:val="26"/>
                <w:highlight w:val="none"/>
                <w14:textFill>
                  <w14:solidFill>
                    <w14:schemeClr w14:val="tx1"/>
                  </w14:solidFill>
                </w14:textFill>
              </w:rPr>
              <w:t>3.</w:t>
            </w:r>
            <w:r>
              <w:rPr>
                <w:color w:val="000000" w:themeColor="text1"/>
                <w:sz w:val="26"/>
                <w:szCs w:val="26"/>
                <w:highlight w:val="none"/>
                <w14:textFill>
                  <w14:solidFill>
                    <w14:schemeClr w14:val="tx1"/>
                  </w14:solidFill>
                </w14:textFill>
              </w:rPr>
              <w:t xml:space="preserve"> __________</w:t>
            </w:r>
          </w:p>
          <w:p w14:paraId="465674FE">
            <w:pPr>
              <w:pStyle w:val="85"/>
              <w:widowControl w:val="0"/>
              <w:spacing w:before="0" w:beforeAutospacing="0" w:after="0" w:afterAutospacing="0" w:line="360" w:lineRule="auto"/>
              <w:rPr>
                <w:color w:val="000000" w:themeColor="text1"/>
                <w:sz w:val="26"/>
                <w:szCs w:val="26"/>
                <w:highlight w:val="none"/>
                <w14:textFill>
                  <w14:solidFill>
                    <w14:schemeClr w14:val="tx1"/>
                  </w14:solidFill>
                </w14:textFill>
              </w:rPr>
            </w:pPr>
          </w:p>
          <w:p w14:paraId="7DD3050B">
            <w:pPr>
              <w:pStyle w:val="85"/>
              <w:widowControl w:val="0"/>
              <w:spacing w:before="0" w:beforeAutospacing="0" w:after="0" w:afterAutospacing="0" w:line="360" w:lineRule="auto"/>
              <w:rPr>
                <w:color w:val="000000" w:themeColor="text1"/>
                <w:sz w:val="26"/>
                <w:szCs w:val="26"/>
                <w:highlight w:val="none"/>
                <w14:textFill>
                  <w14:solidFill>
                    <w14:schemeClr w14:val="tx1"/>
                  </w14:solidFill>
                </w14:textFill>
              </w:rPr>
            </w:pPr>
          </w:p>
          <w:p w14:paraId="23756FDC">
            <w:pPr>
              <w:pStyle w:val="85"/>
              <w:widowControl w:val="0"/>
              <w:spacing w:before="0" w:beforeAutospacing="0" w:after="0" w:afterAutospacing="0" w:line="360" w:lineRule="auto"/>
              <w:rPr>
                <w:color w:val="000000" w:themeColor="text1"/>
                <w:sz w:val="26"/>
                <w:szCs w:val="26"/>
                <w:highlight w:val="none"/>
                <w14:textFill>
                  <w14:solidFill>
                    <w14:schemeClr w14:val="tx1"/>
                  </w14:solidFill>
                </w14:textFill>
              </w:rPr>
            </w:pPr>
            <w:r>
              <w:rPr>
                <w:rFonts w:hint="default"/>
                <w:b/>
                <w:bCs/>
                <w:color w:val="000000" w:themeColor="text1"/>
                <w:sz w:val="26"/>
                <w:szCs w:val="26"/>
                <w:highlight w:val="none"/>
                <w:lang w:val="vi-VN"/>
                <w14:textFill>
                  <w14:solidFill>
                    <w14:schemeClr w14:val="tx1"/>
                  </w14:solidFill>
                </w14:textFill>
              </w:rPr>
              <w:t>1</w:t>
            </w:r>
            <w:r>
              <w:rPr>
                <w:b/>
                <w:bCs/>
                <w:color w:val="000000" w:themeColor="text1"/>
                <w:sz w:val="26"/>
                <w:szCs w:val="26"/>
                <w:highlight w:val="none"/>
                <w14:textFill>
                  <w14:solidFill>
                    <w14:schemeClr w14:val="tx1"/>
                  </w14:solidFill>
                </w14:textFill>
              </w:rPr>
              <w:t>4</w:t>
            </w:r>
            <w:r>
              <w:rPr>
                <w:color w:val="000000" w:themeColor="text1"/>
                <w:sz w:val="26"/>
                <w:szCs w:val="26"/>
                <w:highlight w:val="none"/>
                <w14:textFill>
                  <w14:solidFill>
                    <w14:schemeClr w14:val="tx1"/>
                  </w14:solidFill>
                </w14:textFill>
              </w:rPr>
              <w:t>. __________</w:t>
            </w:r>
          </w:p>
          <w:p w14:paraId="6B50FDF2">
            <w:pPr>
              <w:pStyle w:val="85"/>
              <w:widowControl w:val="0"/>
              <w:spacing w:before="0" w:beforeAutospacing="0" w:after="0" w:afterAutospacing="0" w:line="360" w:lineRule="auto"/>
              <w:rPr>
                <w:color w:val="000000" w:themeColor="text1"/>
                <w:sz w:val="26"/>
                <w:szCs w:val="26"/>
                <w:highlight w:val="none"/>
                <w14:textFill>
                  <w14:solidFill>
                    <w14:schemeClr w14:val="tx1"/>
                  </w14:solidFill>
                </w14:textFill>
              </w:rPr>
            </w:pPr>
          </w:p>
          <w:p w14:paraId="4F18CFFF">
            <w:pPr>
              <w:pStyle w:val="85"/>
              <w:widowControl w:val="0"/>
              <w:spacing w:before="0" w:beforeAutospacing="0" w:after="0" w:afterAutospacing="0" w:line="360" w:lineRule="auto"/>
              <w:rPr>
                <w:color w:val="000000" w:themeColor="text1"/>
                <w:sz w:val="26"/>
                <w:szCs w:val="26"/>
                <w:highlight w:val="none"/>
                <w14:textFill>
                  <w14:solidFill>
                    <w14:schemeClr w14:val="tx1"/>
                  </w14:solidFill>
                </w14:textFill>
              </w:rPr>
            </w:pPr>
          </w:p>
          <w:p w14:paraId="1AB11D9E">
            <w:pPr>
              <w:pStyle w:val="85"/>
              <w:widowControl w:val="0"/>
              <w:spacing w:before="0" w:beforeAutospacing="0" w:after="0" w:afterAutospacing="0" w:line="360" w:lineRule="auto"/>
              <w:rPr>
                <w:color w:val="000000" w:themeColor="text1"/>
                <w:sz w:val="26"/>
                <w:szCs w:val="26"/>
                <w:highlight w:val="none"/>
                <w14:textFill>
                  <w14:solidFill>
                    <w14:schemeClr w14:val="tx1"/>
                  </w14:solidFill>
                </w14:textFill>
              </w:rPr>
            </w:pPr>
            <w:r>
              <w:rPr>
                <w:rFonts w:hint="default"/>
                <w:b/>
                <w:bCs/>
                <w:color w:val="000000" w:themeColor="text1"/>
                <w:sz w:val="26"/>
                <w:szCs w:val="26"/>
                <w:highlight w:val="none"/>
                <w:lang w:val="vi-VN"/>
                <w14:textFill>
                  <w14:solidFill>
                    <w14:schemeClr w14:val="tx1"/>
                  </w14:solidFill>
                </w14:textFill>
              </w:rPr>
              <w:t>1</w:t>
            </w:r>
            <w:r>
              <w:rPr>
                <w:b/>
                <w:bCs/>
                <w:color w:val="000000" w:themeColor="text1"/>
                <w:sz w:val="26"/>
                <w:szCs w:val="26"/>
                <w:highlight w:val="none"/>
                <w14:textFill>
                  <w14:solidFill>
                    <w14:schemeClr w14:val="tx1"/>
                  </w14:solidFill>
                </w14:textFill>
              </w:rPr>
              <w:t>5</w:t>
            </w:r>
            <w:r>
              <w:rPr>
                <w:color w:val="000000" w:themeColor="text1"/>
                <w:sz w:val="26"/>
                <w:szCs w:val="26"/>
                <w:highlight w:val="none"/>
                <w14:textFill>
                  <w14:solidFill>
                    <w14:schemeClr w14:val="tx1"/>
                  </w14:solidFill>
                </w14:textFill>
              </w:rPr>
              <w:t>. __________</w:t>
            </w:r>
          </w:p>
          <w:p w14:paraId="17CA0261">
            <w:pPr>
              <w:pStyle w:val="85"/>
              <w:widowControl w:val="0"/>
              <w:spacing w:before="0" w:beforeAutospacing="0" w:after="0" w:afterAutospacing="0"/>
              <w:rPr>
                <w:color w:val="000000" w:themeColor="text1"/>
                <w:sz w:val="26"/>
                <w:szCs w:val="26"/>
                <w:highlight w:val="none"/>
                <w14:textFill>
                  <w14:solidFill>
                    <w14:schemeClr w14:val="tx1"/>
                  </w14:solidFill>
                </w14:textFill>
              </w:rPr>
            </w:pPr>
          </w:p>
        </w:tc>
      </w:tr>
    </w:tbl>
    <w:p w14:paraId="4A9AA643">
      <w:pPr>
        <w:pStyle w:val="252"/>
        <w:numPr>
          <w:numId w:val="0"/>
        </w:numPr>
        <w:rPr>
          <w:rFonts w:hint="default" w:ascii="Times New Roman" w:hAnsi="Times New Roman" w:cs="Times New Roman"/>
          <w:b/>
          <w:bCs/>
          <w:i/>
          <w:iCs/>
          <w:highlight w:val="none"/>
          <w:lang w:val="vi-VN"/>
        </w:rPr>
      </w:pPr>
      <w:r>
        <w:rPr>
          <w:rFonts w:hint="default" w:ascii="Times New Roman" w:hAnsi="Times New Roman" w:cs="Times New Roman"/>
          <w:b/>
          <w:bCs/>
          <w:highlight w:val="none"/>
          <w:lang w:val="vi-VN"/>
        </w:rPr>
        <w:t>Part 4:</w:t>
      </w:r>
      <w:r>
        <w:rPr>
          <w:rFonts w:hint="default" w:ascii="Times New Roman" w:hAnsi="Times New Roman" w:cs="Times New Roman"/>
          <w:highlight w:val="none"/>
          <w:lang w:val="vi-VN"/>
        </w:rPr>
        <w:t xml:space="preserve"> </w:t>
      </w:r>
      <w:r>
        <w:rPr>
          <w:rFonts w:ascii="Times New Roman" w:hAnsi="Times New Roman" w:cs="Times New Roman"/>
          <w:b/>
          <w:bCs/>
          <w:i/>
          <w:iCs/>
          <w:highlight w:val="none"/>
        </w:rPr>
        <w:t>Writing a pargraph about the measures that should be taken to build a better community</w:t>
      </w:r>
      <w:r>
        <w:rPr>
          <w:rFonts w:hint="default" w:ascii="Times New Roman" w:hAnsi="Times New Roman" w:cs="Times New Roman"/>
          <w:b/>
          <w:bCs/>
          <w:i/>
          <w:iCs/>
          <w:highlight w:val="none"/>
          <w:lang w:val="vi-VN"/>
        </w:rPr>
        <w:t>.</w:t>
      </w:r>
      <w:r>
        <w:rPr>
          <w:rFonts w:ascii="Times New Roman" w:hAnsi="Times New Roman" w:cs="Times New Roman"/>
          <w:b/>
          <w:bCs/>
          <w:i/>
          <w:iCs/>
          <w:highlight w:val="none"/>
        </w:rPr>
        <w:t xml:space="preserve"> (120</w:t>
      </w:r>
      <w:r>
        <w:rPr>
          <w:rFonts w:hint="default" w:ascii="Times New Roman" w:hAnsi="Times New Roman" w:cs="Times New Roman"/>
          <w:b/>
          <w:bCs/>
          <w:i/>
          <w:iCs/>
          <w:highlight w:val="none"/>
          <w:lang w:val="vi-VN"/>
        </w:rPr>
        <w:t xml:space="preserve"> </w:t>
      </w:r>
      <w:r>
        <w:rPr>
          <w:rFonts w:ascii="Times New Roman" w:hAnsi="Times New Roman" w:cs="Times New Roman"/>
          <w:b/>
          <w:bCs/>
          <w:i/>
          <w:iCs/>
          <w:highlight w:val="none"/>
        </w:rPr>
        <w:t>-</w:t>
      </w:r>
      <w:r>
        <w:rPr>
          <w:rFonts w:hint="default" w:ascii="Times New Roman" w:hAnsi="Times New Roman" w:cs="Times New Roman"/>
          <w:b/>
          <w:bCs/>
          <w:i/>
          <w:iCs/>
          <w:highlight w:val="none"/>
          <w:lang w:val="vi-VN"/>
        </w:rPr>
        <w:t xml:space="preserve"> </w:t>
      </w:r>
      <w:r>
        <w:rPr>
          <w:rFonts w:ascii="Times New Roman" w:hAnsi="Times New Roman" w:cs="Times New Roman"/>
          <w:b/>
          <w:bCs/>
          <w:i/>
          <w:iCs/>
          <w:highlight w:val="none"/>
        </w:rPr>
        <w:t xml:space="preserve">150 words) </w:t>
      </w:r>
      <w:r>
        <w:rPr>
          <w:rFonts w:ascii="Times New Roman" w:hAnsi="Times New Roman" w:eastAsia="Times New Roman" w:cs="Times New Roman"/>
          <w:b/>
          <w:i/>
          <w:sz w:val="26"/>
          <w:szCs w:val="26"/>
          <w:highlight w:val="none"/>
        </w:rPr>
        <w:t>(</w:t>
      </w:r>
      <w:r>
        <w:rPr>
          <w:rFonts w:hint="default" w:eastAsia="Times New Roman" w:cs="Times New Roman"/>
          <w:b/>
          <w:i/>
          <w:sz w:val="26"/>
          <w:szCs w:val="26"/>
          <w:highlight w:val="none"/>
          <w:lang w:val="vi-VN"/>
        </w:rPr>
        <w:t>2</w:t>
      </w:r>
      <w:r>
        <w:rPr>
          <w:rFonts w:ascii="Times New Roman" w:hAnsi="Times New Roman" w:eastAsia="Times New Roman" w:cs="Times New Roman"/>
          <w:b/>
          <w:i/>
          <w:sz w:val="26"/>
          <w:szCs w:val="26"/>
          <w:highlight w:val="none"/>
        </w:rPr>
        <w:t>.0 point</w:t>
      </w:r>
      <w:r>
        <w:rPr>
          <w:rFonts w:hint="default" w:eastAsia="Times New Roman" w:cs="Times New Roman"/>
          <w:b/>
          <w:i/>
          <w:sz w:val="26"/>
          <w:szCs w:val="26"/>
          <w:highlight w:val="none"/>
          <w:lang w:val="vi-VN"/>
        </w:rPr>
        <w:t>s</w:t>
      </w:r>
      <w:r>
        <w:rPr>
          <w:rFonts w:ascii="Times New Roman" w:hAnsi="Times New Roman" w:eastAsia="Times New Roman" w:cs="Times New Roman"/>
          <w:b/>
          <w:i/>
          <w:sz w:val="26"/>
          <w:szCs w:val="26"/>
          <w:highlight w:val="none"/>
        </w:rPr>
        <w:t>)</w:t>
      </w:r>
    </w:p>
    <w:p w14:paraId="7F100554">
      <w:pPr>
        <w:keepNext w:val="0"/>
        <w:keepLines w:val="0"/>
        <w:pageBreakBefore w:val="0"/>
        <w:widowControl/>
        <w:kinsoku/>
        <w:wordWrap/>
        <w:overflowPunct/>
        <w:topLinePunct w:val="0"/>
        <w:autoSpaceDE/>
        <w:autoSpaceDN/>
        <w:bidi w:val="0"/>
        <w:adjustRightInd/>
        <w:snapToGrid/>
        <w:spacing w:before="181" w:beforeLines="50" w:after="181" w:afterLines="50" w:line="240" w:lineRule="auto"/>
        <w:textAlignment w:val="auto"/>
        <w:rPr>
          <w:rFonts w:hint="default" w:ascii="Times New Roman" w:hAnsi="Times New Roman" w:cs="Times New Roman"/>
          <w:sz w:val="26"/>
          <w:szCs w:val="26"/>
          <w:highlight w:val="none"/>
          <w:lang w:val="vi-VN"/>
        </w:rPr>
      </w:pPr>
      <w:r>
        <w:rPr>
          <w:rFonts w:hint="default" w:ascii="Times New Roman" w:hAnsi="Times New Roman" w:cs="Times New Roman"/>
          <w:sz w:val="26"/>
          <w:szCs w:val="26"/>
          <w:highlight w:val="none"/>
          <w:lang w:val="vi-VN"/>
        </w:rPr>
        <w:t>.....................................................................................................................................................</w:t>
      </w:r>
    </w:p>
    <w:p w14:paraId="28133E1F">
      <w:pPr>
        <w:keepNext w:val="0"/>
        <w:keepLines w:val="0"/>
        <w:pageBreakBefore w:val="0"/>
        <w:widowControl/>
        <w:kinsoku/>
        <w:wordWrap/>
        <w:overflowPunct/>
        <w:topLinePunct w:val="0"/>
        <w:autoSpaceDE/>
        <w:autoSpaceDN/>
        <w:bidi w:val="0"/>
        <w:adjustRightInd/>
        <w:snapToGrid/>
        <w:spacing w:before="181" w:beforeLines="50" w:after="181" w:afterLines="50" w:line="240" w:lineRule="auto"/>
        <w:textAlignment w:val="auto"/>
        <w:rPr>
          <w:rFonts w:hint="default" w:ascii="Times New Roman" w:hAnsi="Times New Roman" w:cs="Times New Roman"/>
          <w:sz w:val="26"/>
          <w:szCs w:val="26"/>
          <w:highlight w:val="none"/>
          <w:lang w:val="vi-VN"/>
        </w:rPr>
      </w:pPr>
      <w:r>
        <w:rPr>
          <w:rFonts w:hint="default" w:ascii="Times New Roman" w:hAnsi="Times New Roman" w:cs="Times New Roman"/>
          <w:sz w:val="26"/>
          <w:szCs w:val="26"/>
          <w:highlight w:val="none"/>
          <w:lang w:val="vi-VN"/>
        </w:rPr>
        <w:t>.....................................................................................................................................................</w:t>
      </w:r>
    </w:p>
    <w:p w14:paraId="0AAC67E9">
      <w:pPr>
        <w:keepNext w:val="0"/>
        <w:keepLines w:val="0"/>
        <w:pageBreakBefore w:val="0"/>
        <w:widowControl/>
        <w:kinsoku/>
        <w:wordWrap/>
        <w:overflowPunct/>
        <w:topLinePunct w:val="0"/>
        <w:autoSpaceDE/>
        <w:autoSpaceDN/>
        <w:bidi w:val="0"/>
        <w:adjustRightInd/>
        <w:snapToGrid/>
        <w:spacing w:before="181" w:beforeLines="50" w:after="181" w:afterLines="50" w:line="240" w:lineRule="auto"/>
        <w:textAlignment w:val="auto"/>
        <w:rPr>
          <w:rFonts w:hint="default" w:ascii="Times New Roman" w:hAnsi="Times New Roman" w:cs="Times New Roman"/>
          <w:sz w:val="26"/>
          <w:szCs w:val="26"/>
          <w:highlight w:val="none"/>
          <w:lang w:val="vi-VN"/>
        </w:rPr>
      </w:pPr>
      <w:r>
        <w:rPr>
          <w:rFonts w:hint="default" w:ascii="Times New Roman" w:hAnsi="Times New Roman" w:cs="Times New Roman"/>
          <w:sz w:val="26"/>
          <w:szCs w:val="26"/>
          <w:highlight w:val="none"/>
          <w:lang w:val="vi-VN"/>
        </w:rPr>
        <w:t>.....................................................................................................................................................</w:t>
      </w:r>
    </w:p>
    <w:p w14:paraId="7A2DF827">
      <w:pPr>
        <w:keepNext w:val="0"/>
        <w:keepLines w:val="0"/>
        <w:pageBreakBefore w:val="0"/>
        <w:widowControl/>
        <w:kinsoku/>
        <w:wordWrap/>
        <w:overflowPunct/>
        <w:topLinePunct w:val="0"/>
        <w:autoSpaceDE/>
        <w:autoSpaceDN/>
        <w:bidi w:val="0"/>
        <w:adjustRightInd/>
        <w:snapToGrid/>
        <w:spacing w:before="181" w:beforeLines="50" w:after="181" w:afterLines="50" w:line="240" w:lineRule="auto"/>
        <w:textAlignment w:val="auto"/>
        <w:rPr>
          <w:rFonts w:hint="default" w:ascii="Times New Roman" w:hAnsi="Times New Roman" w:cs="Times New Roman"/>
          <w:sz w:val="26"/>
          <w:szCs w:val="26"/>
          <w:highlight w:val="none"/>
          <w:lang w:val="vi-VN"/>
        </w:rPr>
      </w:pPr>
      <w:r>
        <w:rPr>
          <w:rFonts w:hint="default" w:ascii="Times New Roman" w:hAnsi="Times New Roman" w:cs="Times New Roman"/>
          <w:sz w:val="26"/>
          <w:szCs w:val="26"/>
          <w:highlight w:val="none"/>
          <w:lang w:val="vi-VN"/>
        </w:rPr>
        <w:t>.....................................................................................................................................................</w:t>
      </w:r>
    </w:p>
    <w:p w14:paraId="785D1B5F">
      <w:pPr>
        <w:keepNext w:val="0"/>
        <w:keepLines w:val="0"/>
        <w:pageBreakBefore w:val="0"/>
        <w:widowControl/>
        <w:kinsoku/>
        <w:wordWrap/>
        <w:overflowPunct/>
        <w:topLinePunct w:val="0"/>
        <w:autoSpaceDE/>
        <w:autoSpaceDN/>
        <w:bidi w:val="0"/>
        <w:adjustRightInd/>
        <w:snapToGrid/>
        <w:spacing w:before="181" w:beforeLines="50" w:after="181" w:afterLines="50" w:line="240" w:lineRule="auto"/>
        <w:textAlignment w:val="auto"/>
        <w:rPr>
          <w:rFonts w:hint="default" w:ascii="Times New Roman" w:hAnsi="Times New Roman" w:cs="Times New Roman"/>
          <w:sz w:val="26"/>
          <w:szCs w:val="26"/>
          <w:highlight w:val="none"/>
          <w:lang w:val="vi-VN"/>
        </w:rPr>
      </w:pPr>
      <w:r>
        <w:rPr>
          <w:rFonts w:hint="default" w:ascii="Times New Roman" w:hAnsi="Times New Roman" w:cs="Times New Roman"/>
          <w:sz w:val="26"/>
          <w:szCs w:val="26"/>
          <w:highlight w:val="none"/>
          <w:lang w:val="vi-VN"/>
        </w:rPr>
        <w:t>.....................................................................................................................................................</w:t>
      </w:r>
    </w:p>
    <w:p w14:paraId="63BEA38E">
      <w:pPr>
        <w:keepNext w:val="0"/>
        <w:keepLines w:val="0"/>
        <w:pageBreakBefore w:val="0"/>
        <w:widowControl/>
        <w:kinsoku/>
        <w:wordWrap/>
        <w:overflowPunct/>
        <w:topLinePunct w:val="0"/>
        <w:autoSpaceDE/>
        <w:autoSpaceDN/>
        <w:bidi w:val="0"/>
        <w:adjustRightInd/>
        <w:snapToGrid/>
        <w:spacing w:before="181" w:beforeLines="50" w:after="181" w:afterLines="50" w:line="240" w:lineRule="auto"/>
        <w:textAlignment w:val="auto"/>
        <w:rPr>
          <w:rFonts w:hint="default" w:ascii="Times New Roman" w:hAnsi="Times New Roman" w:cs="Times New Roman"/>
          <w:sz w:val="26"/>
          <w:szCs w:val="26"/>
          <w:highlight w:val="none"/>
          <w:lang w:val="vi-VN"/>
        </w:rPr>
      </w:pPr>
      <w:r>
        <w:rPr>
          <w:rFonts w:hint="default" w:ascii="Times New Roman" w:hAnsi="Times New Roman" w:cs="Times New Roman"/>
          <w:sz w:val="26"/>
          <w:szCs w:val="26"/>
          <w:highlight w:val="none"/>
          <w:lang w:val="vi-VN"/>
        </w:rPr>
        <w:t>.....................................................................................................................................................</w:t>
      </w:r>
    </w:p>
    <w:p w14:paraId="0D353777">
      <w:pPr>
        <w:keepNext w:val="0"/>
        <w:keepLines w:val="0"/>
        <w:pageBreakBefore w:val="0"/>
        <w:widowControl/>
        <w:kinsoku/>
        <w:wordWrap/>
        <w:overflowPunct/>
        <w:topLinePunct w:val="0"/>
        <w:autoSpaceDE/>
        <w:autoSpaceDN/>
        <w:bidi w:val="0"/>
        <w:adjustRightInd/>
        <w:snapToGrid/>
        <w:spacing w:before="181" w:beforeLines="50" w:after="181" w:afterLines="50" w:line="240" w:lineRule="auto"/>
        <w:textAlignment w:val="auto"/>
        <w:rPr>
          <w:rFonts w:hint="default" w:ascii="Times New Roman" w:hAnsi="Times New Roman" w:cs="Times New Roman"/>
          <w:sz w:val="26"/>
          <w:szCs w:val="26"/>
          <w:highlight w:val="none"/>
          <w:lang w:val="vi-VN"/>
        </w:rPr>
      </w:pPr>
      <w:r>
        <w:rPr>
          <w:rFonts w:hint="default" w:ascii="Times New Roman" w:hAnsi="Times New Roman" w:cs="Times New Roman"/>
          <w:sz w:val="26"/>
          <w:szCs w:val="26"/>
          <w:highlight w:val="none"/>
          <w:lang w:val="vi-VN"/>
        </w:rPr>
        <w:t>.....................................................................................................................................................</w:t>
      </w:r>
    </w:p>
    <w:p w14:paraId="423E8254">
      <w:pPr>
        <w:keepNext w:val="0"/>
        <w:keepLines w:val="0"/>
        <w:pageBreakBefore w:val="0"/>
        <w:widowControl/>
        <w:kinsoku/>
        <w:wordWrap/>
        <w:overflowPunct/>
        <w:topLinePunct w:val="0"/>
        <w:autoSpaceDE/>
        <w:autoSpaceDN/>
        <w:bidi w:val="0"/>
        <w:adjustRightInd/>
        <w:snapToGrid/>
        <w:spacing w:before="181" w:beforeLines="50" w:after="181" w:afterLines="50" w:line="240" w:lineRule="auto"/>
        <w:textAlignment w:val="auto"/>
        <w:rPr>
          <w:rFonts w:hint="default" w:ascii="Times New Roman" w:hAnsi="Times New Roman" w:cs="Times New Roman"/>
          <w:sz w:val="26"/>
          <w:szCs w:val="26"/>
          <w:highlight w:val="none"/>
          <w:lang w:val="vi-VN"/>
        </w:rPr>
      </w:pPr>
      <w:r>
        <w:rPr>
          <w:rFonts w:hint="default" w:ascii="Times New Roman" w:hAnsi="Times New Roman" w:cs="Times New Roman"/>
          <w:sz w:val="26"/>
          <w:szCs w:val="26"/>
          <w:highlight w:val="none"/>
          <w:lang w:val="vi-VN"/>
        </w:rPr>
        <w:t>.....................................................................................................................................................</w:t>
      </w:r>
    </w:p>
    <w:p w14:paraId="7F343A87">
      <w:pPr>
        <w:keepNext w:val="0"/>
        <w:keepLines w:val="0"/>
        <w:pageBreakBefore w:val="0"/>
        <w:widowControl/>
        <w:kinsoku/>
        <w:wordWrap/>
        <w:overflowPunct/>
        <w:topLinePunct w:val="0"/>
        <w:autoSpaceDE/>
        <w:autoSpaceDN/>
        <w:bidi w:val="0"/>
        <w:adjustRightInd/>
        <w:snapToGrid/>
        <w:spacing w:before="181" w:beforeLines="50" w:after="181" w:afterLines="50" w:line="240" w:lineRule="auto"/>
        <w:textAlignment w:val="auto"/>
        <w:rPr>
          <w:rFonts w:hint="default" w:ascii="Times New Roman" w:hAnsi="Times New Roman" w:cs="Times New Roman"/>
          <w:sz w:val="26"/>
          <w:szCs w:val="26"/>
          <w:highlight w:val="none"/>
          <w:lang w:val="vi-VN"/>
        </w:rPr>
      </w:pPr>
      <w:r>
        <w:rPr>
          <w:rFonts w:hint="default" w:ascii="Times New Roman" w:hAnsi="Times New Roman" w:cs="Times New Roman"/>
          <w:sz w:val="26"/>
          <w:szCs w:val="26"/>
          <w:highlight w:val="none"/>
          <w:lang w:val="vi-VN"/>
        </w:rPr>
        <w:t>.....................................................................................................................................................</w:t>
      </w:r>
    </w:p>
    <w:p w14:paraId="0B1117D9">
      <w:pPr>
        <w:keepNext w:val="0"/>
        <w:keepLines w:val="0"/>
        <w:pageBreakBefore w:val="0"/>
        <w:widowControl/>
        <w:kinsoku/>
        <w:wordWrap/>
        <w:overflowPunct/>
        <w:topLinePunct w:val="0"/>
        <w:autoSpaceDE/>
        <w:autoSpaceDN/>
        <w:bidi w:val="0"/>
        <w:adjustRightInd/>
        <w:snapToGrid/>
        <w:spacing w:before="181" w:beforeLines="50" w:after="181" w:afterLines="50" w:line="240" w:lineRule="auto"/>
        <w:textAlignment w:val="auto"/>
        <w:rPr>
          <w:rFonts w:hint="default" w:ascii="Times New Roman" w:hAnsi="Times New Roman" w:cs="Times New Roman"/>
          <w:sz w:val="26"/>
          <w:szCs w:val="26"/>
          <w:highlight w:val="none"/>
          <w:lang w:val="vi-VN"/>
        </w:rPr>
      </w:pPr>
      <w:r>
        <w:rPr>
          <w:rFonts w:hint="default" w:ascii="Times New Roman" w:hAnsi="Times New Roman" w:cs="Times New Roman"/>
          <w:sz w:val="26"/>
          <w:szCs w:val="26"/>
          <w:highlight w:val="none"/>
          <w:lang w:val="vi-VN"/>
        </w:rPr>
        <w:t>.....................................................................................................................................................</w:t>
      </w:r>
    </w:p>
    <w:p w14:paraId="01D6792C">
      <w:pPr>
        <w:keepNext w:val="0"/>
        <w:keepLines w:val="0"/>
        <w:pageBreakBefore w:val="0"/>
        <w:widowControl/>
        <w:kinsoku/>
        <w:wordWrap/>
        <w:overflowPunct/>
        <w:topLinePunct w:val="0"/>
        <w:autoSpaceDE/>
        <w:autoSpaceDN/>
        <w:bidi w:val="0"/>
        <w:adjustRightInd/>
        <w:snapToGrid/>
        <w:spacing w:before="181" w:beforeLines="50" w:after="181" w:afterLines="50" w:line="240" w:lineRule="auto"/>
        <w:textAlignment w:val="auto"/>
        <w:rPr>
          <w:rFonts w:hint="default" w:ascii="Times New Roman" w:hAnsi="Times New Roman" w:cs="Times New Roman"/>
          <w:sz w:val="26"/>
          <w:szCs w:val="26"/>
          <w:highlight w:val="none"/>
          <w:lang w:val="vi-VN"/>
        </w:rPr>
      </w:pPr>
      <w:r>
        <w:rPr>
          <w:rFonts w:hint="default" w:ascii="Times New Roman" w:hAnsi="Times New Roman" w:cs="Times New Roman"/>
          <w:sz w:val="26"/>
          <w:szCs w:val="26"/>
          <w:highlight w:val="none"/>
          <w:lang w:val="vi-VN"/>
        </w:rPr>
        <w:t>....................................................................................................................................................</w:t>
      </w:r>
    </w:p>
    <w:p w14:paraId="04A6D419">
      <w:pPr>
        <w:keepNext w:val="0"/>
        <w:keepLines w:val="0"/>
        <w:pageBreakBefore w:val="0"/>
        <w:widowControl/>
        <w:kinsoku/>
        <w:wordWrap/>
        <w:overflowPunct/>
        <w:topLinePunct w:val="0"/>
        <w:autoSpaceDE/>
        <w:autoSpaceDN/>
        <w:bidi w:val="0"/>
        <w:adjustRightInd/>
        <w:snapToGrid/>
        <w:spacing w:before="181" w:beforeLines="50" w:after="181" w:afterLines="50" w:line="240" w:lineRule="auto"/>
        <w:textAlignment w:val="auto"/>
        <w:rPr>
          <w:rFonts w:hint="default" w:ascii="Times New Roman" w:hAnsi="Times New Roman" w:cs="Times New Roman"/>
          <w:sz w:val="26"/>
          <w:szCs w:val="26"/>
          <w:highlight w:val="none"/>
          <w:lang w:val="vi-VN"/>
        </w:rPr>
      </w:pPr>
      <w:r>
        <w:rPr>
          <w:rFonts w:hint="default" w:ascii="Times New Roman" w:hAnsi="Times New Roman" w:cs="Times New Roman"/>
          <w:sz w:val="26"/>
          <w:szCs w:val="26"/>
          <w:highlight w:val="none"/>
          <w:lang w:val="vi-VN"/>
        </w:rPr>
        <w:t>.....................................................................................................................................................</w:t>
      </w:r>
    </w:p>
    <w:p w14:paraId="77D73AC7">
      <w:pPr>
        <w:keepNext w:val="0"/>
        <w:keepLines w:val="0"/>
        <w:pageBreakBefore w:val="0"/>
        <w:widowControl/>
        <w:kinsoku/>
        <w:wordWrap/>
        <w:overflowPunct/>
        <w:topLinePunct w:val="0"/>
        <w:autoSpaceDE/>
        <w:autoSpaceDN/>
        <w:bidi w:val="0"/>
        <w:adjustRightInd/>
        <w:snapToGrid/>
        <w:spacing w:before="181" w:beforeLines="50" w:after="181" w:afterLines="50" w:line="240" w:lineRule="auto"/>
        <w:textAlignment w:val="auto"/>
        <w:rPr>
          <w:rFonts w:hint="default" w:ascii="Times New Roman" w:hAnsi="Times New Roman" w:cs="Times New Roman"/>
          <w:sz w:val="26"/>
          <w:szCs w:val="26"/>
          <w:highlight w:val="none"/>
          <w:lang w:val="vi-VN"/>
        </w:rPr>
      </w:pPr>
      <w:r>
        <w:rPr>
          <w:rFonts w:hint="default" w:ascii="Times New Roman" w:hAnsi="Times New Roman" w:cs="Times New Roman"/>
          <w:sz w:val="26"/>
          <w:szCs w:val="26"/>
          <w:highlight w:val="none"/>
          <w:lang w:val="vi-VN"/>
        </w:rPr>
        <w:t>.....................................................................................................................................................</w:t>
      </w:r>
    </w:p>
    <w:p w14:paraId="52C0C4F0">
      <w:pPr>
        <w:keepNext w:val="0"/>
        <w:keepLines w:val="0"/>
        <w:pageBreakBefore w:val="0"/>
        <w:widowControl/>
        <w:kinsoku/>
        <w:wordWrap/>
        <w:overflowPunct/>
        <w:topLinePunct w:val="0"/>
        <w:autoSpaceDE/>
        <w:autoSpaceDN/>
        <w:bidi w:val="0"/>
        <w:adjustRightInd/>
        <w:snapToGrid/>
        <w:spacing w:before="181" w:beforeLines="50" w:after="181" w:afterLines="50" w:line="240" w:lineRule="auto"/>
        <w:textAlignment w:val="auto"/>
        <w:rPr>
          <w:rFonts w:hint="default" w:ascii="Times New Roman" w:hAnsi="Times New Roman" w:cs="Times New Roman"/>
          <w:sz w:val="26"/>
          <w:szCs w:val="26"/>
          <w:highlight w:val="none"/>
          <w:lang w:val="vi-VN"/>
        </w:rPr>
      </w:pPr>
      <w:r>
        <w:rPr>
          <w:rFonts w:hint="default" w:ascii="Times New Roman" w:hAnsi="Times New Roman" w:cs="Times New Roman"/>
          <w:sz w:val="26"/>
          <w:szCs w:val="26"/>
          <w:highlight w:val="none"/>
          <w:lang w:val="vi-VN"/>
        </w:rPr>
        <w:t>.....................................................................................................................................................</w:t>
      </w:r>
    </w:p>
    <w:p w14:paraId="4B0C3687">
      <w:pPr>
        <w:keepNext w:val="0"/>
        <w:keepLines w:val="0"/>
        <w:pageBreakBefore w:val="0"/>
        <w:widowControl/>
        <w:kinsoku/>
        <w:wordWrap/>
        <w:overflowPunct/>
        <w:topLinePunct w:val="0"/>
        <w:autoSpaceDE/>
        <w:autoSpaceDN/>
        <w:bidi w:val="0"/>
        <w:adjustRightInd/>
        <w:snapToGrid/>
        <w:spacing w:before="181" w:beforeLines="50" w:after="181" w:afterLines="50" w:line="240" w:lineRule="auto"/>
        <w:textAlignment w:val="auto"/>
        <w:rPr>
          <w:rFonts w:hint="default" w:ascii="Times New Roman" w:hAnsi="Times New Roman" w:cs="Times New Roman"/>
          <w:sz w:val="26"/>
          <w:szCs w:val="26"/>
          <w:highlight w:val="none"/>
          <w:lang w:val="vi-VN"/>
        </w:rPr>
      </w:pPr>
      <w:r>
        <w:rPr>
          <w:rFonts w:hint="default" w:ascii="Times New Roman" w:hAnsi="Times New Roman" w:cs="Times New Roman"/>
          <w:sz w:val="26"/>
          <w:szCs w:val="26"/>
          <w:highlight w:val="none"/>
          <w:lang w:val="vi-VN"/>
        </w:rPr>
        <w:t>.....................................................................................................................................................</w:t>
      </w:r>
    </w:p>
    <w:p w14:paraId="0150B720">
      <w:pPr>
        <w:keepNext w:val="0"/>
        <w:keepLines w:val="0"/>
        <w:pageBreakBefore w:val="0"/>
        <w:widowControl/>
        <w:kinsoku/>
        <w:wordWrap/>
        <w:overflowPunct/>
        <w:topLinePunct w:val="0"/>
        <w:autoSpaceDE/>
        <w:autoSpaceDN/>
        <w:bidi w:val="0"/>
        <w:adjustRightInd/>
        <w:snapToGrid/>
        <w:spacing w:before="181" w:beforeLines="50" w:after="181" w:afterLines="50" w:line="240" w:lineRule="auto"/>
        <w:textAlignment w:val="auto"/>
        <w:rPr>
          <w:rFonts w:hint="default" w:ascii="Times New Roman" w:hAnsi="Times New Roman" w:cs="Times New Roman"/>
          <w:sz w:val="26"/>
          <w:szCs w:val="26"/>
          <w:highlight w:val="none"/>
          <w:lang w:val="vi-VN"/>
        </w:rPr>
      </w:pPr>
      <w:r>
        <w:rPr>
          <w:rFonts w:hint="default" w:ascii="Times New Roman" w:hAnsi="Times New Roman" w:cs="Times New Roman"/>
          <w:sz w:val="26"/>
          <w:szCs w:val="26"/>
          <w:highlight w:val="none"/>
          <w:lang w:val="vi-VN"/>
        </w:rPr>
        <w:t>.....................................................................................................................................................</w:t>
      </w:r>
    </w:p>
    <w:p w14:paraId="13849798">
      <w:pPr>
        <w:keepNext w:val="0"/>
        <w:keepLines w:val="0"/>
        <w:pageBreakBefore w:val="0"/>
        <w:widowControl/>
        <w:kinsoku/>
        <w:wordWrap/>
        <w:overflowPunct/>
        <w:topLinePunct w:val="0"/>
        <w:autoSpaceDE/>
        <w:autoSpaceDN/>
        <w:bidi w:val="0"/>
        <w:adjustRightInd/>
        <w:snapToGrid/>
        <w:spacing w:before="181" w:beforeLines="50" w:after="181" w:afterLines="50" w:line="240" w:lineRule="auto"/>
        <w:textAlignment w:val="auto"/>
        <w:rPr>
          <w:rFonts w:hint="default" w:ascii="Times New Roman" w:hAnsi="Times New Roman" w:cs="Times New Roman"/>
          <w:sz w:val="26"/>
          <w:szCs w:val="26"/>
          <w:highlight w:val="none"/>
          <w:lang w:val="vi-VN"/>
        </w:rPr>
      </w:pPr>
      <w:r>
        <w:rPr>
          <w:rFonts w:hint="default" w:ascii="Times New Roman" w:hAnsi="Times New Roman" w:cs="Times New Roman"/>
          <w:sz w:val="26"/>
          <w:szCs w:val="26"/>
          <w:highlight w:val="none"/>
          <w:lang w:val="vi-VN"/>
        </w:rPr>
        <w:t>.....................................................................................................................................................</w:t>
      </w:r>
    </w:p>
    <w:p w14:paraId="4CA47800">
      <w:pPr>
        <w:keepNext w:val="0"/>
        <w:keepLines w:val="0"/>
        <w:pageBreakBefore w:val="0"/>
        <w:widowControl/>
        <w:kinsoku/>
        <w:wordWrap/>
        <w:overflowPunct/>
        <w:topLinePunct w:val="0"/>
        <w:autoSpaceDE/>
        <w:autoSpaceDN/>
        <w:bidi w:val="0"/>
        <w:adjustRightInd/>
        <w:snapToGrid/>
        <w:spacing w:before="181" w:beforeLines="50" w:after="181" w:afterLines="50" w:line="240" w:lineRule="auto"/>
        <w:textAlignment w:val="auto"/>
        <w:rPr>
          <w:rFonts w:hint="default" w:ascii="Times New Roman" w:hAnsi="Times New Roman" w:cs="Times New Roman"/>
          <w:sz w:val="26"/>
          <w:szCs w:val="26"/>
          <w:highlight w:val="none"/>
          <w:lang w:val="vi-VN"/>
        </w:rPr>
      </w:pPr>
      <w:r>
        <w:rPr>
          <w:rFonts w:hint="default" w:ascii="Times New Roman" w:hAnsi="Times New Roman" w:cs="Times New Roman"/>
          <w:sz w:val="26"/>
          <w:szCs w:val="26"/>
          <w:highlight w:val="none"/>
          <w:lang w:val="vi-VN"/>
        </w:rPr>
        <w:t>.....................................................................................................................................................</w:t>
      </w:r>
    </w:p>
    <w:p w14:paraId="3AB20598">
      <w:pPr>
        <w:keepNext w:val="0"/>
        <w:keepLines w:val="0"/>
        <w:pageBreakBefore w:val="0"/>
        <w:widowControl/>
        <w:kinsoku/>
        <w:wordWrap/>
        <w:overflowPunct/>
        <w:topLinePunct w:val="0"/>
        <w:autoSpaceDE/>
        <w:autoSpaceDN/>
        <w:bidi w:val="0"/>
        <w:adjustRightInd/>
        <w:snapToGrid/>
        <w:spacing w:before="181" w:beforeLines="50" w:after="181" w:afterLines="50" w:line="240" w:lineRule="auto"/>
        <w:textAlignment w:val="auto"/>
        <w:rPr>
          <w:rFonts w:hint="default" w:ascii="Times New Roman" w:hAnsi="Times New Roman" w:cs="Times New Roman"/>
          <w:sz w:val="26"/>
          <w:szCs w:val="26"/>
          <w:highlight w:val="none"/>
          <w:lang w:val="vi-VN"/>
        </w:rPr>
      </w:pPr>
      <w:r>
        <w:rPr>
          <w:rFonts w:hint="default" w:ascii="Times New Roman" w:hAnsi="Times New Roman" w:cs="Times New Roman"/>
          <w:sz w:val="26"/>
          <w:szCs w:val="26"/>
          <w:highlight w:val="none"/>
          <w:lang w:val="vi-VN"/>
        </w:rPr>
        <w:t>....................................................................................................................................................</w:t>
      </w:r>
    </w:p>
    <w:p w14:paraId="46695788">
      <w:pPr>
        <w:keepNext w:val="0"/>
        <w:keepLines w:val="0"/>
        <w:pageBreakBefore w:val="0"/>
        <w:widowControl/>
        <w:kinsoku/>
        <w:wordWrap/>
        <w:overflowPunct/>
        <w:topLinePunct w:val="0"/>
        <w:autoSpaceDE/>
        <w:autoSpaceDN/>
        <w:bidi w:val="0"/>
        <w:adjustRightInd/>
        <w:snapToGrid/>
        <w:spacing w:before="181" w:beforeLines="50" w:after="181" w:afterLines="50" w:line="240" w:lineRule="auto"/>
        <w:textAlignment w:val="auto"/>
        <w:rPr>
          <w:rFonts w:hint="default" w:ascii="Times New Roman" w:hAnsi="Times New Roman" w:cs="Times New Roman"/>
          <w:sz w:val="26"/>
          <w:szCs w:val="26"/>
          <w:highlight w:val="none"/>
          <w:lang w:val="vi-VN"/>
        </w:rPr>
      </w:pPr>
      <w:r>
        <w:rPr>
          <w:rFonts w:hint="default" w:ascii="Times New Roman" w:hAnsi="Times New Roman" w:cs="Times New Roman"/>
          <w:sz w:val="26"/>
          <w:szCs w:val="26"/>
          <w:highlight w:val="none"/>
          <w:lang w:val="vi-VN"/>
        </w:rPr>
        <w:t>.....................................................................................................................................................</w:t>
      </w:r>
    </w:p>
    <w:p w14:paraId="65707170">
      <w:pPr>
        <w:keepNext w:val="0"/>
        <w:keepLines w:val="0"/>
        <w:pageBreakBefore w:val="0"/>
        <w:widowControl/>
        <w:kinsoku/>
        <w:wordWrap/>
        <w:overflowPunct/>
        <w:topLinePunct w:val="0"/>
        <w:autoSpaceDE/>
        <w:autoSpaceDN/>
        <w:bidi w:val="0"/>
        <w:adjustRightInd/>
        <w:snapToGrid/>
        <w:spacing w:before="181" w:beforeLines="50" w:after="181" w:afterLines="50" w:line="240" w:lineRule="auto"/>
        <w:textAlignment w:val="auto"/>
        <w:rPr>
          <w:rFonts w:hint="default" w:ascii="Times New Roman" w:hAnsi="Times New Roman" w:cs="Times New Roman"/>
          <w:sz w:val="26"/>
          <w:szCs w:val="26"/>
          <w:highlight w:val="none"/>
          <w:lang w:val="vi-VN"/>
        </w:rPr>
      </w:pPr>
      <w:r>
        <w:rPr>
          <w:rFonts w:hint="default" w:ascii="Times New Roman" w:hAnsi="Times New Roman" w:cs="Times New Roman"/>
          <w:sz w:val="26"/>
          <w:szCs w:val="26"/>
          <w:highlight w:val="none"/>
          <w:lang w:val="vi-VN"/>
        </w:rPr>
        <w:t>.....................................................................................................................................................</w:t>
      </w:r>
    </w:p>
    <w:p w14:paraId="02022926">
      <w:pPr>
        <w:keepNext w:val="0"/>
        <w:keepLines w:val="0"/>
        <w:pageBreakBefore w:val="0"/>
        <w:widowControl/>
        <w:kinsoku/>
        <w:wordWrap/>
        <w:overflowPunct/>
        <w:topLinePunct w:val="0"/>
        <w:autoSpaceDE/>
        <w:autoSpaceDN/>
        <w:bidi w:val="0"/>
        <w:adjustRightInd/>
        <w:snapToGrid/>
        <w:spacing w:before="181" w:beforeLines="50" w:after="181" w:afterLines="50" w:line="240" w:lineRule="auto"/>
        <w:textAlignment w:val="auto"/>
        <w:rPr>
          <w:rFonts w:hint="default" w:ascii="Times New Roman" w:hAnsi="Times New Roman" w:cs="Times New Roman"/>
          <w:sz w:val="26"/>
          <w:szCs w:val="26"/>
          <w:highlight w:val="none"/>
          <w:lang w:val="vi-VN"/>
        </w:rPr>
      </w:pPr>
      <w:r>
        <w:rPr>
          <w:rFonts w:hint="default" w:ascii="Times New Roman" w:hAnsi="Times New Roman" w:cs="Times New Roman"/>
          <w:sz w:val="26"/>
          <w:szCs w:val="26"/>
          <w:highlight w:val="none"/>
          <w:lang w:val="vi-VN"/>
        </w:rPr>
        <w:t>....................................................................................................................................................</w:t>
      </w:r>
    </w:p>
    <w:p w14:paraId="602C83E6">
      <w:pPr>
        <w:rPr>
          <w:rFonts w:hint="default"/>
          <w:sz w:val="26"/>
          <w:szCs w:val="26"/>
          <w:highlight w:val="none"/>
          <w:lang w:val="vi-VN"/>
        </w:rPr>
      </w:pPr>
      <w:r>
        <w:rPr>
          <w:rFonts w:hint="default"/>
          <w:highlight w:val="none"/>
          <w:lang w:val="vi-VN"/>
        </w:rPr>
        <w:tab/>
        <w:t/>
      </w:r>
      <w:r>
        <w:rPr>
          <w:rFonts w:hint="default"/>
          <w:highlight w:val="none"/>
          <w:lang w:val="vi-VN"/>
        </w:rPr>
        <w:tab/>
        <w:t xml:space="preserve">    </w:t>
      </w:r>
      <w:r>
        <w:rPr>
          <w:rFonts w:hint="default"/>
          <w:sz w:val="26"/>
          <w:szCs w:val="26"/>
          <w:highlight w:val="none"/>
          <w:lang w:val="vi-VN"/>
        </w:rPr>
        <w:t xml:space="preserve">                   </w:t>
      </w:r>
    </w:p>
    <w:p w14:paraId="64F544A2">
      <w:pPr>
        <w:ind w:left="2160" w:leftChars="0" w:firstLine="720" w:firstLineChars="0"/>
        <w:rPr>
          <w:rFonts w:hint="default"/>
          <w:highlight w:val="none"/>
          <w:lang w:val="vi-VN"/>
        </w:rPr>
      </w:pPr>
      <w:r>
        <w:rPr>
          <w:rFonts w:hint="default"/>
          <w:sz w:val="26"/>
          <w:szCs w:val="26"/>
          <w:highlight w:val="none"/>
          <w:lang w:val="vi-VN"/>
        </w:rPr>
        <w:t xml:space="preserve"> --------- THE END ---------</w:t>
      </w:r>
      <w:bookmarkStart w:id="2" w:name="_GoBack"/>
      <w:bookmarkEnd w:id="2"/>
    </w:p>
    <w:sectPr>
      <w:footerReference r:id="rId5" w:type="default"/>
      <w:pgSz w:w="11909" w:h="16833"/>
      <w:pgMar w:top="706" w:right="821" w:bottom="677" w:left="1181" w:header="261" w:footer="204" w:gutter="0"/>
      <w:paperSrc/>
      <w:pgBorders>
        <w:top w:val="none" w:sz="0" w:space="0"/>
        <w:left w:val="none" w:sz="0" w:space="0"/>
        <w:bottom w:val="none" w:sz="0" w:space="0"/>
        <w:right w:val="none" w:sz="0" w:space="0"/>
      </w:pgBorders>
      <w:pgNumType w:fmt="decimal" w:start="1"/>
      <w:cols w:space="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Helvetica-Bold">
    <w:altName w:val="Times New Roman"/>
    <w:panose1 w:val="00000000000000000000"/>
    <w:charset w:val="00"/>
    <w:family w:val="roman"/>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Aptos">
    <w:altName w:val="Calibri"/>
    <w:panose1 w:val="00000000000000000000"/>
    <w:charset w:val="00"/>
    <w:family w:val="swiss"/>
    <w:pitch w:val="default"/>
    <w:sig w:usb0="00000000" w:usb1="00000000" w:usb2="00000000" w:usb3="00000000" w:csb0="0000019F" w:csb1="00000000"/>
  </w:font>
  <w:font w:name="system-ui">
    <w:altName w:val="Calibr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Calibri">
    <w:panose1 w:val="020F0502020204030204"/>
    <w:charset w:val="86"/>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altName w:val="Microsoft YaHei"/>
    <w:panose1 w:val="00000000000000000000"/>
    <w:charset w:val="00"/>
    <w:family w:val="auto"/>
    <w:pitch w:val="default"/>
    <w:sig w:usb0="00000000" w:usb1="00000000" w:usb2="00000000" w:usb3="00000000" w:csb0="00000000" w:csb1="00000000"/>
  </w:font>
  <w:font w:name=".VnTime">
    <w:panose1 w:val="020B72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F4A1C6">
    <w:pPr>
      <w:pStyle w:val="37"/>
    </w:pPr>
    <w:r>
      <w:rPr>
        <w:sz w:val="18"/>
      </w:rPr>
      <mc:AlternateContent>
        <mc:Choice Requires="wps">
          <w:drawing>
            <wp:anchor distT="0" distB="0" distL="114300" distR="114300" simplePos="0" relativeHeight="251659264" behindDoc="0" locked="0" layoutInCell="1" allowOverlap="1">
              <wp:simplePos x="0" y="0"/>
              <wp:positionH relativeFrom="margin">
                <wp:posOffset>2827655</wp:posOffset>
              </wp:positionH>
              <wp:positionV relativeFrom="paragraph">
                <wp:posOffset>0</wp:posOffset>
              </wp:positionV>
              <wp:extent cx="7747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7747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9906F06">
                          <w:pPr>
                            <w:pStyle w:val="37"/>
                            <w:jc w:val="right"/>
                            <w:rPr>
                              <w:rFonts w:hint="default"/>
                              <w:sz w:val="26"/>
                              <w:szCs w:val="26"/>
                              <w:lang w:val="vi-VN"/>
                            </w:rPr>
                          </w:pPr>
                          <w:r>
                            <w:rPr>
                              <w:rFonts w:hint="default"/>
                              <w:sz w:val="26"/>
                              <w:szCs w:val="26"/>
                              <w:lang w:val="vi-VN"/>
                            </w:rPr>
                            <w:t xml:space="preserve">Page </w:t>
                          </w:r>
                          <w:r>
                            <w:rPr>
                              <w:sz w:val="26"/>
                              <w:szCs w:val="26"/>
                            </w:rPr>
                            <w:fldChar w:fldCharType="begin"/>
                          </w:r>
                          <w:r>
                            <w:rPr>
                              <w:sz w:val="26"/>
                              <w:szCs w:val="26"/>
                            </w:rPr>
                            <w:instrText xml:space="preserve"> PAGE  \* MERGEFORMAT </w:instrText>
                          </w:r>
                          <w:r>
                            <w:rPr>
                              <w:sz w:val="26"/>
                              <w:szCs w:val="26"/>
                            </w:rPr>
                            <w:fldChar w:fldCharType="separate"/>
                          </w:r>
                          <w:r>
                            <w:rPr>
                              <w:sz w:val="26"/>
                              <w:szCs w:val="26"/>
                            </w:rPr>
                            <w:t>1</w:t>
                          </w:r>
                          <w:r>
                            <w:rPr>
                              <w:sz w:val="26"/>
                              <w:szCs w:val="26"/>
                            </w:rPr>
                            <w:fldChar w:fldCharType="end"/>
                          </w:r>
                          <w:r>
                            <w:rPr>
                              <w:rFonts w:hint="default"/>
                              <w:sz w:val="26"/>
                              <w:szCs w:val="26"/>
                              <w:lang w:val="vi-VN"/>
                            </w:rPr>
                            <w:t>/10</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2.65pt;margin-top:0pt;height:144pt;width:61pt;mso-position-horizontal-relative:margin;z-index:251659264;mso-width-relative:page;mso-height-relative:page;" filled="f" stroked="f" coordsize="21600,21600" o:gfxdata="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">
              <v:fill on="f" focussize="0,0"/>
              <v:stroke on="f" weight="0.5pt"/>
              <v:imagedata o:title=""/>
              <o:lock v:ext="edit" aspectratio="f"/>
              <v:textbox inset="0mm,0mm,0mm,0mm" style="mso-fit-shape-to-text:t;">
                <w:txbxContent>
                  <w:p w14:paraId="39906F06">
                    <w:pPr>
                      <w:pStyle w:val="37"/>
                      <w:jc w:val="right"/>
                      <w:rPr>
                        <w:rFonts w:hint="default"/>
                        <w:sz w:val="26"/>
                        <w:szCs w:val="26"/>
                        <w:lang w:val="vi-VN"/>
                      </w:rPr>
                    </w:pPr>
                    <w:r>
                      <w:rPr>
                        <w:rFonts w:hint="default"/>
                        <w:sz w:val="26"/>
                        <w:szCs w:val="26"/>
                        <w:lang w:val="vi-VN"/>
                      </w:rPr>
                      <w:t xml:space="preserve">Page </w:t>
                    </w:r>
                    <w:r>
                      <w:rPr>
                        <w:sz w:val="26"/>
                        <w:szCs w:val="26"/>
                      </w:rPr>
                      <w:fldChar w:fldCharType="begin"/>
                    </w:r>
                    <w:r>
                      <w:rPr>
                        <w:sz w:val="26"/>
                        <w:szCs w:val="26"/>
                      </w:rPr>
                      <w:instrText xml:space="preserve"> PAGE  \* MERGEFORMAT </w:instrText>
                    </w:r>
                    <w:r>
                      <w:rPr>
                        <w:sz w:val="26"/>
                        <w:szCs w:val="26"/>
                      </w:rPr>
                      <w:fldChar w:fldCharType="separate"/>
                    </w:r>
                    <w:r>
                      <w:rPr>
                        <w:sz w:val="26"/>
                        <w:szCs w:val="26"/>
                      </w:rPr>
                      <w:t>1</w:t>
                    </w:r>
                    <w:r>
                      <w:rPr>
                        <w:sz w:val="26"/>
                        <w:szCs w:val="26"/>
                      </w:rPr>
                      <w:fldChar w:fldCharType="end"/>
                    </w:r>
                    <w:r>
                      <w:rPr>
                        <w:rFonts w:hint="default"/>
                        <w:sz w:val="26"/>
                        <w:szCs w:val="26"/>
                        <w:lang w:val="vi-VN"/>
                      </w:rPr>
                      <w:t>/10</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24" w:lineRule="auto"/>
      </w:pPr>
      <w:r>
        <w:separator/>
      </w:r>
    </w:p>
  </w:footnote>
  <w:footnote w:type="continuationSeparator" w:id="1">
    <w:p>
      <w:pPr>
        <w:spacing w:before="0" w:after="0"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0368B8"/>
    <w:multiLevelType w:val="singleLevel"/>
    <w:tmpl w:val="CD0368B8"/>
    <w:lvl w:ilvl="0" w:tentative="0">
      <w:start w:val="4"/>
      <w:numFmt w:val="upperLetter"/>
      <w:suff w:val="space"/>
      <w:lvlText w:val="%1."/>
      <w:lvlJc w:val="left"/>
    </w:lvl>
  </w:abstractNum>
  <w:abstractNum w:abstractNumId="1">
    <w:nsid w:val="D6059A9B"/>
    <w:multiLevelType w:val="singleLevel"/>
    <w:tmpl w:val="D6059A9B"/>
    <w:lvl w:ilvl="0" w:tentative="0">
      <w:start w:val="1"/>
      <w:numFmt w:val="upperLetter"/>
      <w:suff w:val="space"/>
      <w:lvlText w:val="%1."/>
      <w:lvlJc w:val="left"/>
      <w:pPr>
        <w:ind w:left="-80"/>
      </w:pPr>
      <w:rPr>
        <w:rFonts w:hint="default"/>
        <w:b/>
        <w:bCs/>
      </w:rPr>
    </w:lvl>
  </w:abstractNum>
  <w:abstractNum w:abstractNumId="2">
    <w:nsid w:val="E68359DF"/>
    <w:multiLevelType w:val="singleLevel"/>
    <w:tmpl w:val="E68359DF"/>
    <w:lvl w:ilvl="0" w:tentative="0">
      <w:start w:val="29"/>
      <w:numFmt w:val="decimal"/>
      <w:suff w:val="space"/>
      <w:lvlText w:val="%1."/>
      <w:lvlJc w:val="left"/>
    </w:lvl>
  </w:abstractNum>
  <w:abstractNum w:abstractNumId="3">
    <w:nsid w:val="FFFFFF7C"/>
    <w:multiLevelType w:val="singleLevel"/>
    <w:tmpl w:val="FFFFFF7C"/>
    <w:lvl w:ilvl="0" w:tentative="0">
      <w:start w:val="1"/>
      <w:numFmt w:val="decimal"/>
      <w:pStyle w:val="82"/>
      <w:lvlText w:val="%1."/>
      <w:lvlJc w:val="left"/>
      <w:pPr>
        <w:tabs>
          <w:tab w:val="left" w:pos="2040"/>
        </w:tabs>
        <w:ind w:left="2040" w:leftChars="800" w:hanging="360" w:hangingChars="200"/>
      </w:pPr>
    </w:lvl>
  </w:abstractNum>
  <w:abstractNum w:abstractNumId="4">
    <w:nsid w:val="FFFFFF7D"/>
    <w:multiLevelType w:val="singleLevel"/>
    <w:tmpl w:val="FFFFFF7D"/>
    <w:lvl w:ilvl="0" w:tentative="0">
      <w:start w:val="1"/>
      <w:numFmt w:val="decimal"/>
      <w:pStyle w:val="81"/>
      <w:lvlText w:val="%1."/>
      <w:lvlJc w:val="left"/>
      <w:pPr>
        <w:tabs>
          <w:tab w:val="left" w:pos="1620"/>
        </w:tabs>
        <w:ind w:left="1620" w:leftChars="600" w:hanging="360" w:hangingChars="200"/>
      </w:pPr>
    </w:lvl>
  </w:abstractNum>
  <w:abstractNum w:abstractNumId="5">
    <w:nsid w:val="FFFFFF7E"/>
    <w:multiLevelType w:val="singleLevel"/>
    <w:tmpl w:val="FFFFFF7E"/>
    <w:lvl w:ilvl="0" w:tentative="0">
      <w:start w:val="1"/>
      <w:numFmt w:val="decimal"/>
      <w:pStyle w:val="80"/>
      <w:lvlText w:val="%1."/>
      <w:lvlJc w:val="left"/>
      <w:pPr>
        <w:tabs>
          <w:tab w:val="left" w:pos="1200"/>
        </w:tabs>
        <w:ind w:left="1200" w:leftChars="400" w:hanging="360" w:hangingChars="200"/>
      </w:pPr>
    </w:lvl>
  </w:abstractNum>
  <w:abstractNum w:abstractNumId="6">
    <w:nsid w:val="FFFFFF7F"/>
    <w:multiLevelType w:val="singleLevel"/>
    <w:tmpl w:val="FFFFFF7F"/>
    <w:lvl w:ilvl="0" w:tentative="0">
      <w:start w:val="1"/>
      <w:numFmt w:val="decimal"/>
      <w:pStyle w:val="79"/>
      <w:lvlText w:val="%1."/>
      <w:lvlJc w:val="left"/>
      <w:pPr>
        <w:tabs>
          <w:tab w:val="left" w:pos="780"/>
        </w:tabs>
        <w:ind w:left="780" w:leftChars="200" w:hanging="360" w:hangingChars="200"/>
      </w:pPr>
    </w:lvl>
  </w:abstractNum>
  <w:abstractNum w:abstractNumId="7">
    <w:nsid w:val="FFFFFF80"/>
    <w:multiLevelType w:val="singleLevel"/>
    <w:tmpl w:val="FFFFFF80"/>
    <w:lvl w:ilvl="0" w:tentative="0">
      <w:start w:val="1"/>
      <w:numFmt w:val="bullet"/>
      <w:pStyle w:val="72"/>
      <w:lvlText w:val=""/>
      <w:lvlJc w:val="left"/>
      <w:pPr>
        <w:tabs>
          <w:tab w:val="left" w:pos="2040"/>
        </w:tabs>
        <w:ind w:left="2040" w:leftChars="800" w:hanging="360" w:hangingChars="200"/>
      </w:pPr>
      <w:rPr>
        <w:rFonts w:hint="default" w:ascii="Wingdings" w:hAnsi="Wingdings"/>
      </w:rPr>
    </w:lvl>
  </w:abstractNum>
  <w:abstractNum w:abstractNumId="8">
    <w:nsid w:val="FFFFFF81"/>
    <w:multiLevelType w:val="singleLevel"/>
    <w:tmpl w:val="FFFFFF81"/>
    <w:lvl w:ilvl="0" w:tentative="0">
      <w:start w:val="1"/>
      <w:numFmt w:val="bullet"/>
      <w:pStyle w:val="71"/>
      <w:lvlText w:val=""/>
      <w:lvlJc w:val="left"/>
      <w:pPr>
        <w:tabs>
          <w:tab w:val="left" w:pos="1620"/>
        </w:tabs>
        <w:ind w:left="1620" w:leftChars="600" w:hanging="360" w:hangingChars="200"/>
      </w:pPr>
      <w:rPr>
        <w:rFonts w:hint="default" w:ascii="Wingdings" w:hAnsi="Wingdings"/>
      </w:rPr>
    </w:lvl>
  </w:abstractNum>
  <w:abstractNum w:abstractNumId="9">
    <w:nsid w:val="FFFFFF82"/>
    <w:multiLevelType w:val="singleLevel"/>
    <w:tmpl w:val="FFFFFF82"/>
    <w:lvl w:ilvl="0" w:tentative="0">
      <w:start w:val="1"/>
      <w:numFmt w:val="bullet"/>
      <w:pStyle w:val="70"/>
      <w:lvlText w:val=""/>
      <w:lvlJc w:val="left"/>
      <w:pPr>
        <w:tabs>
          <w:tab w:val="left" w:pos="1200"/>
        </w:tabs>
        <w:ind w:left="1200" w:leftChars="400" w:hanging="360" w:hangingChars="200"/>
      </w:pPr>
      <w:rPr>
        <w:rFonts w:hint="default" w:ascii="Wingdings" w:hAnsi="Wingdings"/>
      </w:rPr>
    </w:lvl>
  </w:abstractNum>
  <w:abstractNum w:abstractNumId="10">
    <w:nsid w:val="FFFFFF83"/>
    <w:multiLevelType w:val="singleLevel"/>
    <w:tmpl w:val="FFFFFF83"/>
    <w:lvl w:ilvl="0" w:tentative="0">
      <w:start w:val="1"/>
      <w:numFmt w:val="bullet"/>
      <w:pStyle w:val="69"/>
      <w:lvlText w:val=""/>
      <w:lvlJc w:val="left"/>
      <w:pPr>
        <w:tabs>
          <w:tab w:val="left" w:pos="780"/>
        </w:tabs>
        <w:ind w:left="780" w:leftChars="200" w:hanging="360" w:hangingChars="200"/>
      </w:pPr>
      <w:rPr>
        <w:rFonts w:hint="default" w:ascii="Wingdings" w:hAnsi="Wingdings"/>
      </w:rPr>
    </w:lvl>
  </w:abstractNum>
  <w:abstractNum w:abstractNumId="11">
    <w:nsid w:val="FFFFFF88"/>
    <w:multiLevelType w:val="singleLevel"/>
    <w:tmpl w:val="FFFFFF88"/>
    <w:lvl w:ilvl="0" w:tentative="0">
      <w:start w:val="1"/>
      <w:numFmt w:val="decimal"/>
      <w:pStyle w:val="78"/>
      <w:lvlText w:val="%1."/>
      <w:lvlJc w:val="left"/>
      <w:pPr>
        <w:tabs>
          <w:tab w:val="left" w:pos="360"/>
        </w:tabs>
        <w:ind w:left="360" w:hanging="360" w:hangingChars="200"/>
      </w:pPr>
    </w:lvl>
  </w:abstractNum>
  <w:abstractNum w:abstractNumId="12">
    <w:nsid w:val="FFFFFF89"/>
    <w:multiLevelType w:val="singleLevel"/>
    <w:tmpl w:val="FFFFFF89"/>
    <w:lvl w:ilvl="0" w:tentative="0">
      <w:start w:val="1"/>
      <w:numFmt w:val="bullet"/>
      <w:pStyle w:val="68"/>
      <w:lvlText w:val=""/>
      <w:lvlJc w:val="left"/>
      <w:pPr>
        <w:tabs>
          <w:tab w:val="left" w:pos="360"/>
        </w:tabs>
        <w:ind w:left="360" w:hanging="360" w:hangingChars="200"/>
      </w:pPr>
      <w:rPr>
        <w:rFonts w:hint="default" w:ascii="Wingdings" w:hAnsi="Wingdings"/>
      </w:rPr>
    </w:lvl>
  </w:abstractNum>
  <w:abstractNum w:abstractNumId="13">
    <w:nsid w:val="1D9A5A09"/>
    <w:multiLevelType w:val="multilevel"/>
    <w:tmpl w:val="1D9A5A09"/>
    <w:lvl w:ilvl="0" w:tentative="0">
      <w:start w:val="1"/>
      <w:numFmt w:val="bullet"/>
      <w:lvlText w:val=""/>
      <w:lvlJc w:val="left"/>
      <w:pPr>
        <w:tabs>
          <w:tab w:val="left" w:pos="720"/>
        </w:tabs>
        <w:ind w:left="720" w:hanging="360"/>
      </w:pPr>
      <w:rPr>
        <w:rFonts w:hint="default" w:ascii="Symbol" w:hAnsi="Symbol"/>
        <w:sz w:val="20"/>
        <w:szCs w:val="20"/>
      </w:rPr>
    </w:lvl>
    <w:lvl w:ilvl="1" w:tentative="0">
      <w:start w:val="1"/>
      <w:numFmt w:val="bullet"/>
      <w:lvlText w:val="o"/>
      <w:lvlJc w:val="left"/>
      <w:pPr>
        <w:tabs>
          <w:tab w:val="left" w:pos="1440"/>
        </w:tabs>
        <w:ind w:left="1440" w:hanging="360"/>
      </w:pPr>
      <w:rPr>
        <w:rFonts w:hint="default" w:ascii="Courier New" w:hAnsi="Courier New" w:cs="Courier New"/>
        <w:sz w:val="20"/>
        <w:szCs w:val="20"/>
      </w:rPr>
    </w:lvl>
    <w:lvl w:ilvl="2" w:tentative="0">
      <w:start w:val="1"/>
      <w:numFmt w:val="bullet"/>
      <w:lvlText w:val=""/>
      <w:lvlJc w:val="left"/>
      <w:pPr>
        <w:tabs>
          <w:tab w:val="left" w:pos="2160"/>
        </w:tabs>
        <w:ind w:left="2160" w:hanging="360"/>
      </w:pPr>
      <w:rPr>
        <w:rFonts w:hint="default" w:ascii="Wingdings" w:hAnsi="Wingdings"/>
        <w:sz w:val="20"/>
        <w:szCs w:val="20"/>
      </w:rPr>
    </w:lvl>
    <w:lvl w:ilvl="3" w:tentative="0">
      <w:start w:val="1"/>
      <w:numFmt w:val="bullet"/>
      <w:lvlText w:val=""/>
      <w:lvlJc w:val="left"/>
      <w:pPr>
        <w:tabs>
          <w:tab w:val="left" w:pos="2880"/>
        </w:tabs>
        <w:ind w:left="2880" w:hanging="360"/>
      </w:pPr>
      <w:rPr>
        <w:rFonts w:hint="default" w:ascii="Wingdings" w:hAnsi="Wingdings"/>
        <w:sz w:val="20"/>
        <w:szCs w:val="20"/>
      </w:rPr>
    </w:lvl>
    <w:lvl w:ilvl="4" w:tentative="0">
      <w:start w:val="1"/>
      <w:numFmt w:val="bullet"/>
      <w:lvlText w:val=""/>
      <w:lvlJc w:val="left"/>
      <w:pPr>
        <w:tabs>
          <w:tab w:val="left" w:pos="3600"/>
        </w:tabs>
        <w:ind w:left="3600" w:hanging="360"/>
      </w:pPr>
      <w:rPr>
        <w:rFonts w:hint="default" w:ascii="Wingdings" w:hAnsi="Wingdings"/>
        <w:sz w:val="20"/>
        <w:szCs w:val="20"/>
      </w:rPr>
    </w:lvl>
    <w:lvl w:ilvl="5" w:tentative="0">
      <w:start w:val="1"/>
      <w:numFmt w:val="bullet"/>
      <w:lvlText w:val=""/>
      <w:lvlJc w:val="left"/>
      <w:pPr>
        <w:tabs>
          <w:tab w:val="left" w:pos="4320"/>
        </w:tabs>
        <w:ind w:left="4320" w:hanging="360"/>
      </w:pPr>
      <w:rPr>
        <w:rFonts w:hint="default" w:ascii="Wingdings" w:hAnsi="Wingdings"/>
        <w:sz w:val="20"/>
        <w:szCs w:val="20"/>
      </w:rPr>
    </w:lvl>
    <w:lvl w:ilvl="6" w:tentative="0">
      <w:start w:val="1"/>
      <w:numFmt w:val="bullet"/>
      <w:lvlText w:val=""/>
      <w:lvlJc w:val="left"/>
      <w:pPr>
        <w:tabs>
          <w:tab w:val="left" w:pos="5040"/>
        </w:tabs>
        <w:ind w:left="5040" w:hanging="360"/>
      </w:pPr>
      <w:rPr>
        <w:rFonts w:hint="default" w:ascii="Wingdings" w:hAnsi="Wingdings"/>
        <w:sz w:val="20"/>
        <w:szCs w:val="20"/>
      </w:rPr>
    </w:lvl>
    <w:lvl w:ilvl="7" w:tentative="0">
      <w:start w:val="1"/>
      <w:numFmt w:val="bullet"/>
      <w:lvlText w:val=""/>
      <w:lvlJc w:val="left"/>
      <w:pPr>
        <w:tabs>
          <w:tab w:val="left" w:pos="5760"/>
        </w:tabs>
        <w:ind w:left="5760" w:hanging="360"/>
      </w:pPr>
      <w:rPr>
        <w:rFonts w:hint="default" w:ascii="Wingdings" w:hAnsi="Wingdings"/>
        <w:sz w:val="20"/>
        <w:szCs w:val="20"/>
      </w:rPr>
    </w:lvl>
    <w:lvl w:ilvl="8" w:tentative="0">
      <w:start w:val="1"/>
      <w:numFmt w:val="bullet"/>
      <w:lvlText w:val=""/>
      <w:lvlJc w:val="left"/>
      <w:pPr>
        <w:tabs>
          <w:tab w:val="left" w:pos="6480"/>
        </w:tabs>
        <w:ind w:left="6480" w:hanging="360"/>
      </w:pPr>
      <w:rPr>
        <w:rFonts w:hint="default" w:ascii="Wingdings" w:hAnsi="Wingdings"/>
        <w:sz w:val="20"/>
        <w:szCs w:val="20"/>
      </w:rPr>
    </w:lvl>
  </w:abstractNum>
  <w:abstractNum w:abstractNumId="14">
    <w:nsid w:val="207EBC0B"/>
    <w:multiLevelType w:val="singleLevel"/>
    <w:tmpl w:val="207EBC0B"/>
    <w:lvl w:ilvl="0" w:tentative="0">
      <w:start w:val="32"/>
      <w:numFmt w:val="decimal"/>
      <w:suff w:val="space"/>
      <w:lvlText w:val="%1."/>
      <w:lvlJc w:val="left"/>
    </w:lvl>
  </w:abstractNum>
  <w:abstractNum w:abstractNumId="15">
    <w:nsid w:val="4ED457CE"/>
    <w:multiLevelType w:val="multilevel"/>
    <w:tmpl w:val="4ED457CE"/>
    <w:lvl w:ilvl="0" w:tentative="0">
      <w:start w:val="1"/>
      <w:numFmt w:val="lowerRoman"/>
      <w:lvlText w:val="%1."/>
      <w:lvlJc w:val="left"/>
      <w:pPr>
        <w:tabs>
          <w:tab w:val="left" w:pos="720"/>
        </w:tabs>
        <w:ind w:left="720" w:hanging="360"/>
      </w:pPr>
      <w:rPr>
        <w:rFonts w:hint="default" w:ascii="system-ui" w:hAnsi="system-ui" w:eastAsia="Times New Roman" w:cs="Times New Roman"/>
        <w:b/>
      </w:rPr>
    </w:lvl>
    <w:lvl w:ilvl="1" w:tentative="0">
      <w:start w:val="1"/>
      <w:numFmt w:val="decimal"/>
      <w:lvlText w:val="%2."/>
      <w:lvlJc w:val="left"/>
      <w:pPr>
        <w:tabs>
          <w:tab w:val="left" w:pos="1440"/>
        </w:tabs>
        <w:ind w:left="1440" w:hanging="360"/>
      </w:pPr>
      <w:rPr>
        <w:rFonts w:hint="default" w:ascii="Times New Roman" w:hAnsi="Times New Roman" w:cs="Times New Roman"/>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abstractNum w:abstractNumId="16">
    <w:nsid w:val="7DD75741"/>
    <w:multiLevelType w:val="singleLevel"/>
    <w:tmpl w:val="7DD75741"/>
    <w:lvl w:ilvl="0" w:tentative="0">
      <w:start w:val="19"/>
      <w:numFmt w:val="decimal"/>
      <w:suff w:val="space"/>
      <w:lvlText w:val="%1."/>
      <w:lvlJc w:val="left"/>
      <w:rPr>
        <w:rFonts w:hint="default"/>
        <w:b/>
        <w:bCs/>
      </w:rPr>
    </w:lvl>
  </w:abstractNum>
  <w:num w:numId="1">
    <w:abstractNumId w:val="12"/>
  </w:num>
  <w:num w:numId="2">
    <w:abstractNumId w:val="10"/>
  </w:num>
  <w:num w:numId="3">
    <w:abstractNumId w:val="9"/>
  </w:num>
  <w:num w:numId="4">
    <w:abstractNumId w:val="8"/>
  </w:num>
  <w:num w:numId="5">
    <w:abstractNumId w:val="7"/>
  </w:num>
  <w:num w:numId="6">
    <w:abstractNumId w:val="11"/>
  </w:num>
  <w:num w:numId="7">
    <w:abstractNumId w:val="6"/>
  </w:num>
  <w:num w:numId="8">
    <w:abstractNumId w:val="5"/>
  </w:num>
  <w:num w:numId="9">
    <w:abstractNumId w:val="4"/>
  </w:num>
  <w:num w:numId="10">
    <w:abstractNumId w:val="3"/>
  </w:num>
  <w:num w:numId="11">
    <w:abstractNumId w:val="13"/>
  </w:num>
  <w:num w:numId="12">
    <w:abstractNumId w:val="2"/>
  </w:num>
  <w:num w:numId="13">
    <w:abstractNumId w:val="14"/>
  </w:num>
  <w:num w:numId="14">
    <w:abstractNumId w:val="1"/>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VerticalSpacing w:val="156"/>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LeaveBackslashAlone/>
    <w:ulTrailSpace/>
    <w:doNotExpandShiftReturn/>
    <w:footnoteLayoutLikeWW8/>
    <w:forgetLastTabAlignment/>
    <w:adjustLineHeightInTable/>
    <w:layoutRawTableWidth/>
    <w:layoutTableRowsApart/>
    <w:doNotBreakWrappedTables/>
    <w:doNotSnapToGridInCell/>
    <w:selectFldWithFirstOrLastChar/>
    <w:doNotWrapTextWithPunct/>
    <w:doNotUseEastAsianBreakRules/>
    <w:useWord2002TableStyleRules/>
    <w:growAutofit/>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AA553F"/>
    <w:rsid w:val="00050A31"/>
    <w:rsid w:val="000716D2"/>
    <w:rsid w:val="00071AAB"/>
    <w:rsid w:val="000B76C4"/>
    <w:rsid w:val="000C5610"/>
    <w:rsid w:val="000E6552"/>
    <w:rsid w:val="000F3A4F"/>
    <w:rsid w:val="000F59AC"/>
    <w:rsid w:val="001364FE"/>
    <w:rsid w:val="001368DD"/>
    <w:rsid w:val="00147DB3"/>
    <w:rsid w:val="001518A5"/>
    <w:rsid w:val="00170095"/>
    <w:rsid w:val="00170E4F"/>
    <w:rsid w:val="001743F4"/>
    <w:rsid w:val="00187C33"/>
    <w:rsid w:val="001936B7"/>
    <w:rsid w:val="00196AB1"/>
    <w:rsid w:val="00201333"/>
    <w:rsid w:val="00210FA7"/>
    <w:rsid w:val="00216417"/>
    <w:rsid w:val="0026631D"/>
    <w:rsid w:val="002C2F53"/>
    <w:rsid w:val="0033518C"/>
    <w:rsid w:val="003437C2"/>
    <w:rsid w:val="00377186"/>
    <w:rsid w:val="003A1C03"/>
    <w:rsid w:val="00414627"/>
    <w:rsid w:val="00425D63"/>
    <w:rsid w:val="004643D8"/>
    <w:rsid w:val="00497C24"/>
    <w:rsid w:val="004C7BA5"/>
    <w:rsid w:val="004E7628"/>
    <w:rsid w:val="004F48F2"/>
    <w:rsid w:val="005149B1"/>
    <w:rsid w:val="005647F2"/>
    <w:rsid w:val="005662D1"/>
    <w:rsid w:val="00573A09"/>
    <w:rsid w:val="005A4526"/>
    <w:rsid w:val="005C1B16"/>
    <w:rsid w:val="005E53D0"/>
    <w:rsid w:val="006002EB"/>
    <w:rsid w:val="006128EF"/>
    <w:rsid w:val="006264B4"/>
    <w:rsid w:val="00643033"/>
    <w:rsid w:val="00644CC3"/>
    <w:rsid w:val="00661468"/>
    <w:rsid w:val="006649F0"/>
    <w:rsid w:val="0067245D"/>
    <w:rsid w:val="0068470E"/>
    <w:rsid w:val="00695DCD"/>
    <w:rsid w:val="006A05CC"/>
    <w:rsid w:val="006A35A7"/>
    <w:rsid w:val="007152D7"/>
    <w:rsid w:val="00746C14"/>
    <w:rsid w:val="007C2C59"/>
    <w:rsid w:val="00801F23"/>
    <w:rsid w:val="00816193"/>
    <w:rsid w:val="00837632"/>
    <w:rsid w:val="0085640F"/>
    <w:rsid w:val="008567AA"/>
    <w:rsid w:val="00892712"/>
    <w:rsid w:val="008A680A"/>
    <w:rsid w:val="008B0BB0"/>
    <w:rsid w:val="008E6C4B"/>
    <w:rsid w:val="008F18C0"/>
    <w:rsid w:val="00907648"/>
    <w:rsid w:val="00930FDE"/>
    <w:rsid w:val="00984C93"/>
    <w:rsid w:val="00987CE1"/>
    <w:rsid w:val="0099405C"/>
    <w:rsid w:val="009C600F"/>
    <w:rsid w:val="009D3723"/>
    <w:rsid w:val="009E04F2"/>
    <w:rsid w:val="00A03B7B"/>
    <w:rsid w:val="00A200C9"/>
    <w:rsid w:val="00A250D5"/>
    <w:rsid w:val="00A32F56"/>
    <w:rsid w:val="00A36028"/>
    <w:rsid w:val="00A91424"/>
    <w:rsid w:val="00AA2C77"/>
    <w:rsid w:val="00AC3FB9"/>
    <w:rsid w:val="00AC702A"/>
    <w:rsid w:val="00AD226F"/>
    <w:rsid w:val="00B13A52"/>
    <w:rsid w:val="00B24CF4"/>
    <w:rsid w:val="00B26993"/>
    <w:rsid w:val="00B4570C"/>
    <w:rsid w:val="00B5208C"/>
    <w:rsid w:val="00B74876"/>
    <w:rsid w:val="00BB7C2B"/>
    <w:rsid w:val="00BC1664"/>
    <w:rsid w:val="00BC2546"/>
    <w:rsid w:val="00C05085"/>
    <w:rsid w:val="00C1593D"/>
    <w:rsid w:val="00C56C7E"/>
    <w:rsid w:val="00C776A4"/>
    <w:rsid w:val="00CA2C6C"/>
    <w:rsid w:val="00CC0600"/>
    <w:rsid w:val="00CC78AC"/>
    <w:rsid w:val="00CF7953"/>
    <w:rsid w:val="00D07232"/>
    <w:rsid w:val="00D10245"/>
    <w:rsid w:val="00D21BDD"/>
    <w:rsid w:val="00D65F07"/>
    <w:rsid w:val="00D92BB7"/>
    <w:rsid w:val="00DC76D2"/>
    <w:rsid w:val="00DD30ED"/>
    <w:rsid w:val="00E64C21"/>
    <w:rsid w:val="00EC24C6"/>
    <w:rsid w:val="00EF2933"/>
    <w:rsid w:val="00F05146"/>
    <w:rsid w:val="00F1115D"/>
    <w:rsid w:val="00F3513C"/>
    <w:rsid w:val="00F465C5"/>
    <w:rsid w:val="00F5180D"/>
    <w:rsid w:val="00F51B21"/>
    <w:rsid w:val="00F51D87"/>
    <w:rsid w:val="00F8455C"/>
    <w:rsid w:val="01014A81"/>
    <w:rsid w:val="02D90363"/>
    <w:rsid w:val="0359140E"/>
    <w:rsid w:val="068D56CD"/>
    <w:rsid w:val="09EF7485"/>
    <w:rsid w:val="0EAA553F"/>
    <w:rsid w:val="163209C8"/>
    <w:rsid w:val="16B67F44"/>
    <w:rsid w:val="178B0E38"/>
    <w:rsid w:val="181C2A9C"/>
    <w:rsid w:val="1923584D"/>
    <w:rsid w:val="20187034"/>
    <w:rsid w:val="229011CA"/>
    <w:rsid w:val="25A847D7"/>
    <w:rsid w:val="278E3B13"/>
    <w:rsid w:val="2E143F89"/>
    <w:rsid w:val="33F72119"/>
    <w:rsid w:val="3C7954A5"/>
    <w:rsid w:val="3E985F3F"/>
    <w:rsid w:val="3FA25066"/>
    <w:rsid w:val="41F841E8"/>
    <w:rsid w:val="447C32D6"/>
    <w:rsid w:val="45B63C5D"/>
    <w:rsid w:val="4A2026A9"/>
    <w:rsid w:val="4A43122A"/>
    <w:rsid w:val="4AC63A3A"/>
    <w:rsid w:val="5C11169E"/>
    <w:rsid w:val="6136238C"/>
    <w:rsid w:val="61C379F2"/>
    <w:rsid w:val="622A7C6A"/>
    <w:rsid w:val="67193434"/>
    <w:rsid w:val="6BDF7488"/>
    <w:rsid w:val="6CC1794A"/>
    <w:rsid w:val="6DC66764"/>
    <w:rsid w:val="6F1737D2"/>
    <w:rsid w:val="6F81498B"/>
    <w:rsid w:val="77535F1C"/>
    <w:rsid w:val="785B7E9C"/>
    <w:rsid w:val="7B6A656E"/>
    <w:rsid w:val="7D630E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unhideWhenUsed="0" w:uiPriority="0" w:semiHidden="0" w:name="Table Subtle 2"/>
    <w:lsdException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unhideWhenUsed="0" w:uiPriority="66" w:semiHidden="0" w:name="Medium List 2"/>
    <w:lsdException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66" w:semiHidden="0" w:name="Medium List 2 Accent 1"/>
    <w:lsdException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unhideWhenUsed="0" w:uiPriority="60" w:semiHidden="0" w:name="Light Shading Accent 2"/>
    <w:lsdException w:qFormat="1" w:unhideWhenUsed="0" w:uiPriority="61" w:semiHidden="0" w:name="Light List Accent 2"/>
    <w:lsdException w:qFormat="1" w:unhideWhenUsed="0" w:uiPriority="62" w:semiHidden="0" w:name="Light Grid Accent 2"/>
    <w:lsdException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unhideWhenUsed="0" w:uiPriority="71" w:semiHidden="0" w:name="Colorful Shading Accent 2"/>
    <w:lsdException w:qFormat="1" w:unhideWhenUsed="0" w:uiPriority="72" w:semiHidden="0" w:name="Colorful List Accent 2"/>
    <w:lsdException w:unhideWhenUsed="0" w:uiPriority="73" w:semiHidden="0" w:name="Colorful Grid Accent 2"/>
    <w:lsdException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unhideWhenUsed="0" w:uiPriority="69" w:semiHidden="0" w:name="Medium Grid 3 Accent 5"/>
    <w:lsdException w:unhideWhenUsed="0" w:uiPriority="70" w:semiHidden="0" w:name="Dark List Accent 5"/>
    <w:lsdException w:qFormat="1"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unhideWhenUsed="0" w:uiPriority="67" w:semiHidden="0" w:name="Medium Grid 1 Accent 6"/>
    <w:lsdException w:qFormat="1" w:unhideWhenUsed="0" w:uiPriority="68" w:semiHidden="0" w:name="Medium Grid 2 Accent 6"/>
    <w:lsdException w:unhideWhenUsed="0" w:uiPriority="69" w:semiHidden="0" w:name="Medium Grid 3 Accent 6"/>
    <w:lsdException w:qFormat="1" w:unhideWhenUsed="0" w:uiPriority="70" w:semiHidden="0" w:name="Dark List Accent 6"/>
    <w:lsdException w:qFormat="1" w:unhideWhenUsed="0" w:uiPriority="71" w:semiHidden="0" w:name="Colorful Shading Accent 6"/>
    <w:lsdException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160" w:line="324" w:lineRule="auto"/>
    </w:pPr>
    <w:rPr>
      <w:rFonts w:ascii="Times New Roman" w:hAnsi="Times New Roman" w:eastAsiaTheme="minorHAnsi" w:cstheme="minorBidi"/>
      <w:sz w:val="28"/>
      <w:szCs w:val="22"/>
      <w:lang w:val="en-US" w:eastAsia="en-US"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semiHidden/>
    <w:unhideWhenUsed/>
    <w:qFormat/>
    <w:uiPriority w:val="0"/>
    <w:pPr>
      <w:keepNext/>
      <w:keepLines/>
      <w:spacing w:before="260" w:after="260" w:line="416" w:lineRule="auto"/>
      <w:outlineLvl w:val="1"/>
    </w:pPr>
    <w:rPr>
      <w:b/>
      <w:bCs/>
      <w:sz w:val="32"/>
      <w:szCs w:val="32"/>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paragraph" w:styleId="5">
    <w:name w:val="heading 4"/>
    <w:basedOn w:val="1"/>
    <w:next w:val="1"/>
    <w:semiHidden/>
    <w:unhideWhenUsed/>
    <w:qFormat/>
    <w:uiPriority w:val="0"/>
    <w:pPr>
      <w:keepNext/>
      <w:keepLines/>
      <w:spacing w:before="280" w:after="290" w:line="376" w:lineRule="auto"/>
      <w:outlineLvl w:val="3"/>
    </w:pPr>
    <w:rPr>
      <w:b/>
      <w:bCs/>
      <w:sz w:val="28"/>
      <w:szCs w:val="28"/>
    </w:rPr>
  </w:style>
  <w:style w:type="paragraph" w:styleId="6">
    <w:name w:val="heading 5"/>
    <w:basedOn w:val="1"/>
    <w:next w:val="1"/>
    <w:semiHidden/>
    <w:unhideWhenUsed/>
    <w:qFormat/>
    <w:uiPriority w:val="0"/>
    <w:pPr>
      <w:keepNext/>
      <w:keepLines/>
      <w:spacing w:before="280" w:after="290" w:line="376" w:lineRule="auto"/>
      <w:outlineLvl w:val="4"/>
    </w:pPr>
    <w:rPr>
      <w:b/>
      <w:bCs/>
      <w:sz w:val="28"/>
      <w:szCs w:val="28"/>
    </w:rPr>
  </w:style>
  <w:style w:type="paragraph" w:styleId="7">
    <w:name w:val="heading 6"/>
    <w:basedOn w:val="1"/>
    <w:next w:val="1"/>
    <w:semiHidden/>
    <w:unhideWhenUsed/>
    <w:qFormat/>
    <w:uiPriority w:val="0"/>
    <w:pPr>
      <w:keepNext/>
      <w:keepLines/>
      <w:spacing w:before="240" w:after="64" w:line="320" w:lineRule="auto"/>
      <w:outlineLvl w:val="5"/>
    </w:pPr>
    <w:rPr>
      <w:b/>
      <w:bCs/>
      <w:sz w:val="24"/>
      <w:szCs w:val="24"/>
    </w:rPr>
  </w:style>
  <w:style w:type="paragraph" w:styleId="8">
    <w:name w:val="heading 7"/>
    <w:basedOn w:val="1"/>
    <w:next w:val="1"/>
    <w:semiHidden/>
    <w:unhideWhenUsed/>
    <w:qFormat/>
    <w:uiPriority w:val="0"/>
    <w:pPr>
      <w:keepNext/>
      <w:keepLines/>
      <w:spacing w:before="240" w:after="64" w:line="320" w:lineRule="auto"/>
      <w:outlineLvl w:val="6"/>
    </w:pPr>
    <w:rPr>
      <w:b/>
      <w:bCs/>
      <w:sz w:val="24"/>
      <w:szCs w:val="24"/>
    </w:rPr>
  </w:style>
  <w:style w:type="paragraph" w:styleId="9">
    <w:name w:val="heading 8"/>
    <w:basedOn w:val="1"/>
    <w:next w:val="1"/>
    <w:semiHidden/>
    <w:unhideWhenUsed/>
    <w:qFormat/>
    <w:uiPriority w:val="0"/>
    <w:pPr>
      <w:keepNext/>
      <w:keepLines/>
      <w:spacing w:before="240" w:after="64" w:line="320" w:lineRule="auto"/>
      <w:outlineLvl w:val="7"/>
    </w:pPr>
    <w:rPr>
      <w:sz w:val="24"/>
      <w:szCs w:val="24"/>
    </w:rPr>
  </w:style>
  <w:style w:type="paragraph" w:styleId="10">
    <w:name w:val="heading 9"/>
    <w:basedOn w:val="1"/>
    <w:next w:val="1"/>
    <w:semiHidden/>
    <w:unhideWhenUsed/>
    <w:qFormat/>
    <w:uiPriority w:val="0"/>
    <w:pPr>
      <w:keepNext/>
      <w:keepLines/>
      <w:spacing w:before="240" w:after="64" w:line="320" w:lineRule="auto"/>
      <w:outlineLvl w:val="8"/>
    </w:pPr>
    <w:rPr>
      <w:szCs w:val="21"/>
    </w:rPr>
  </w:style>
  <w:style w:type="character" w:default="1" w:styleId="11">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13">
    <w:name w:val="Balloon Text"/>
    <w:basedOn w:val="1"/>
    <w:qFormat/>
    <w:uiPriority w:val="0"/>
    <w:rPr>
      <w:sz w:val="16"/>
      <w:szCs w:val="16"/>
    </w:rPr>
  </w:style>
  <w:style w:type="paragraph" w:styleId="14">
    <w:name w:val="Block Text"/>
    <w:basedOn w:val="1"/>
    <w:qFormat/>
    <w:uiPriority w:val="0"/>
    <w:pPr>
      <w:spacing w:after="120"/>
      <w:ind w:left="1440" w:leftChars="700" w:right="1440" w:rightChars="700"/>
    </w:pPr>
  </w:style>
  <w:style w:type="paragraph" w:styleId="15">
    <w:name w:val="Body Text"/>
    <w:basedOn w:val="1"/>
    <w:qFormat/>
    <w:uiPriority w:val="0"/>
    <w:pPr>
      <w:spacing w:after="120"/>
    </w:pPr>
  </w:style>
  <w:style w:type="paragraph" w:styleId="16">
    <w:name w:val="Body Text 2"/>
    <w:basedOn w:val="1"/>
    <w:qFormat/>
    <w:uiPriority w:val="0"/>
    <w:pPr>
      <w:spacing w:after="120" w:line="480" w:lineRule="auto"/>
    </w:pPr>
  </w:style>
  <w:style w:type="paragraph" w:styleId="17">
    <w:name w:val="Body Text 3"/>
    <w:basedOn w:val="1"/>
    <w:qFormat/>
    <w:uiPriority w:val="0"/>
    <w:pPr>
      <w:spacing w:after="120"/>
    </w:pPr>
    <w:rPr>
      <w:sz w:val="16"/>
      <w:szCs w:val="16"/>
    </w:rPr>
  </w:style>
  <w:style w:type="paragraph" w:styleId="18">
    <w:name w:val="Body Text First Indent"/>
    <w:basedOn w:val="15"/>
    <w:qFormat/>
    <w:uiPriority w:val="0"/>
    <w:pPr>
      <w:ind w:firstLine="420" w:firstLineChars="100"/>
    </w:pPr>
  </w:style>
  <w:style w:type="paragraph" w:styleId="19">
    <w:name w:val="Body Text Indent"/>
    <w:basedOn w:val="1"/>
    <w:qFormat/>
    <w:uiPriority w:val="0"/>
    <w:pPr>
      <w:spacing w:after="120"/>
      <w:ind w:left="420" w:leftChars="200"/>
    </w:pPr>
  </w:style>
  <w:style w:type="paragraph" w:styleId="20">
    <w:name w:val="Body Text First Indent 2"/>
    <w:basedOn w:val="19"/>
    <w:qFormat/>
    <w:uiPriority w:val="0"/>
    <w:pPr>
      <w:ind w:firstLine="420" w:firstLineChars="200"/>
    </w:pPr>
  </w:style>
  <w:style w:type="paragraph" w:styleId="21">
    <w:name w:val="Body Text Indent 2"/>
    <w:basedOn w:val="1"/>
    <w:qFormat/>
    <w:uiPriority w:val="0"/>
    <w:pPr>
      <w:spacing w:after="120" w:line="480" w:lineRule="auto"/>
      <w:ind w:left="420" w:leftChars="200"/>
    </w:pPr>
  </w:style>
  <w:style w:type="paragraph" w:styleId="22">
    <w:name w:val="Body Text Indent 3"/>
    <w:basedOn w:val="1"/>
    <w:qFormat/>
    <w:uiPriority w:val="0"/>
    <w:pPr>
      <w:spacing w:after="120"/>
      <w:ind w:left="420" w:leftChars="200"/>
    </w:pPr>
    <w:rPr>
      <w:sz w:val="16"/>
      <w:szCs w:val="16"/>
    </w:rPr>
  </w:style>
  <w:style w:type="paragraph" w:styleId="23">
    <w:name w:val="caption"/>
    <w:basedOn w:val="1"/>
    <w:next w:val="1"/>
    <w:semiHidden/>
    <w:unhideWhenUsed/>
    <w:qFormat/>
    <w:uiPriority w:val="0"/>
    <w:rPr>
      <w:rFonts w:ascii="Arial" w:hAnsi="Arial" w:eastAsia="黑体" w:cs="Arial"/>
      <w:sz w:val="20"/>
    </w:rPr>
  </w:style>
  <w:style w:type="paragraph" w:styleId="24">
    <w:name w:val="Closing"/>
    <w:basedOn w:val="1"/>
    <w:qFormat/>
    <w:uiPriority w:val="0"/>
    <w:pPr>
      <w:ind w:left="100" w:leftChars="2100"/>
    </w:pPr>
  </w:style>
  <w:style w:type="character" w:styleId="25">
    <w:name w:val="annotation reference"/>
    <w:basedOn w:val="11"/>
    <w:qFormat/>
    <w:uiPriority w:val="0"/>
    <w:rPr>
      <w:sz w:val="21"/>
      <w:szCs w:val="21"/>
    </w:rPr>
  </w:style>
  <w:style w:type="paragraph" w:styleId="26">
    <w:name w:val="annotation text"/>
    <w:basedOn w:val="1"/>
    <w:qFormat/>
    <w:uiPriority w:val="0"/>
    <w:pPr>
      <w:jc w:val="left"/>
    </w:pPr>
  </w:style>
  <w:style w:type="paragraph" w:styleId="27">
    <w:name w:val="annotation subject"/>
    <w:basedOn w:val="26"/>
    <w:next w:val="26"/>
    <w:qFormat/>
    <w:uiPriority w:val="0"/>
    <w:rPr>
      <w:b/>
      <w:bCs/>
    </w:rPr>
  </w:style>
  <w:style w:type="paragraph" w:styleId="28">
    <w:name w:val="Date"/>
    <w:basedOn w:val="1"/>
    <w:next w:val="1"/>
    <w:qFormat/>
    <w:uiPriority w:val="0"/>
    <w:pPr>
      <w:ind w:left="100" w:leftChars="2500"/>
    </w:pPr>
  </w:style>
  <w:style w:type="paragraph" w:styleId="29">
    <w:name w:val="Document Map"/>
    <w:basedOn w:val="1"/>
    <w:qFormat/>
    <w:uiPriority w:val="0"/>
    <w:pPr>
      <w:shd w:val="clear" w:color="auto" w:fill="000080"/>
    </w:pPr>
  </w:style>
  <w:style w:type="paragraph" w:styleId="30">
    <w:name w:val="E-mail Signature"/>
    <w:basedOn w:val="1"/>
    <w:qFormat/>
    <w:uiPriority w:val="0"/>
  </w:style>
  <w:style w:type="character" w:styleId="31">
    <w:name w:val="Emphasis"/>
    <w:basedOn w:val="11"/>
    <w:qFormat/>
    <w:uiPriority w:val="0"/>
    <w:rPr>
      <w:i/>
      <w:iCs/>
    </w:rPr>
  </w:style>
  <w:style w:type="character" w:styleId="32">
    <w:name w:val="endnote reference"/>
    <w:basedOn w:val="11"/>
    <w:qFormat/>
    <w:uiPriority w:val="0"/>
    <w:rPr>
      <w:vertAlign w:val="superscript"/>
    </w:rPr>
  </w:style>
  <w:style w:type="paragraph" w:styleId="33">
    <w:name w:val="endnote text"/>
    <w:basedOn w:val="1"/>
    <w:qFormat/>
    <w:uiPriority w:val="0"/>
    <w:pPr>
      <w:snapToGrid w:val="0"/>
      <w:jc w:val="left"/>
    </w:pPr>
  </w:style>
  <w:style w:type="paragraph" w:styleId="34">
    <w:name w:val="envelope address"/>
    <w:basedOn w:val="1"/>
    <w:qFormat/>
    <w:uiPriority w:val="0"/>
    <w:pPr>
      <w:framePr w:w="7920" w:h="1980" w:hRule="exact" w:hSpace="180" w:wrap="auto" w:vAnchor="margin" w:hAnchor="page" w:xAlign="center" w:yAlign="bottom"/>
      <w:snapToGrid w:val="0"/>
      <w:ind w:left="100" w:leftChars="1400"/>
    </w:pPr>
    <w:rPr>
      <w:rFonts w:ascii="Arial" w:hAnsi="Arial" w:cs="Arial"/>
      <w:sz w:val="24"/>
      <w:szCs w:val="24"/>
    </w:rPr>
  </w:style>
  <w:style w:type="paragraph" w:styleId="35">
    <w:name w:val="envelope return"/>
    <w:basedOn w:val="1"/>
    <w:qFormat/>
    <w:uiPriority w:val="0"/>
    <w:pPr>
      <w:snapToGrid w:val="0"/>
    </w:pPr>
    <w:rPr>
      <w:rFonts w:ascii="Arial" w:hAnsi="Arial" w:cs="Arial"/>
    </w:rPr>
  </w:style>
  <w:style w:type="character" w:styleId="36">
    <w:name w:val="FollowedHyperlink"/>
    <w:basedOn w:val="11"/>
    <w:qFormat/>
    <w:uiPriority w:val="0"/>
    <w:rPr>
      <w:color w:val="800080"/>
      <w:u w:val="single"/>
    </w:rPr>
  </w:style>
  <w:style w:type="paragraph" w:styleId="37">
    <w:name w:val="footer"/>
    <w:basedOn w:val="1"/>
    <w:qFormat/>
    <w:uiPriority w:val="0"/>
    <w:pPr>
      <w:tabs>
        <w:tab w:val="center" w:pos="4153"/>
        <w:tab w:val="right" w:pos="8306"/>
      </w:tabs>
      <w:snapToGrid w:val="0"/>
      <w:jc w:val="left"/>
    </w:pPr>
    <w:rPr>
      <w:sz w:val="18"/>
      <w:szCs w:val="18"/>
    </w:rPr>
  </w:style>
  <w:style w:type="character" w:styleId="38">
    <w:name w:val="footnote reference"/>
    <w:basedOn w:val="11"/>
    <w:qFormat/>
    <w:uiPriority w:val="0"/>
    <w:rPr>
      <w:vertAlign w:val="superscript"/>
    </w:rPr>
  </w:style>
  <w:style w:type="paragraph" w:styleId="39">
    <w:name w:val="footnote text"/>
    <w:basedOn w:val="1"/>
    <w:qFormat/>
    <w:uiPriority w:val="0"/>
    <w:pPr>
      <w:snapToGrid w:val="0"/>
      <w:jc w:val="left"/>
    </w:pPr>
    <w:rPr>
      <w:sz w:val="18"/>
      <w:szCs w:val="18"/>
    </w:rPr>
  </w:style>
  <w:style w:type="paragraph" w:styleId="40">
    <w:name w:val="header"/>
    <w:basedOn w:val="1"/>
    <w:qFormat/>
    <w:uiPriority w:val="0"/>
    <w:pPr>
      <w:tabs>
        <w:tab w:val="center" w:pos="4153"/>
        <w:tab w:val="right" w:pos="8306"/>
      </w:tabs>
      <w:snapToGrid w:val="0"/>
    </w:pPr>
    <w:rPr>
      <w:sz w:val="18"/>
      <w:szCs w:val="18"/>
    </w:rPr>
  </w:style>
  <w:style w:type="character" w:styleId="41">
    <w:name w:val="HTML Acronym"/>
    <w:basedOn w:val="11"/>
    <w:qFormat/>
    <w:uiPriority w:val="0"/>
  </w:style>
  <w:style w:type="paragraph" w:styleId="42">
    <w:name w:val="HTML Address"/>
    <w:basedOn w:val="1"/>
    <w:qFormat/>
    <w:uiPriority w:val="0"/>
    <w:rPr>
      <w:i/>
      <w:iCs/>
    </w:rPr>
  </w:style>
  <w:style w:type="character" w:styleId="43">
    <w:name w:val="HTML Cite"/>
    <w:basedOn w:val="11"/>
    <w:qFormat/>
    <w:uiPriority w:val="0"/>
    <w:rPr>
      <w:i/>
      <w:iCs/>
    </w:rPr>
  </w:style>
  <w:style w:type="character" w:styleId="44">
    <w:name w:val="HTML Code"/>
    <w:basedOn w:val="11"/>
    <w:qFormat/>
    <w:uiPriority w:val="0"/>
    <w:rPr>
      <w:rFonts w:ascii="Courier New" w:hAnsi="Courier New" w:cs="Courier New"/>
      <w:sz w:val="20"/>
      <w:szCs w:val="20"/>
    </w:rPr>
  </w:style>
  <w:style w:type="character" w:styleId="45">
    <w:name w:val="HTML Definition"/>
    <w:basedOn w:val="11"/>
    <w:qFormat/>
    <w:uiPriority w:val="0"/>
    <w:rPr>
      <w:i/>
      <w:iCs/>
    </w:rPr>
  </w:style>
  <w:style w:type="character" w:styleId="46">
    <w:name w:val="HTML Keyboard"/>
    <w:basedOn w:val="11"/>
    <w:qFormat/>
    <w:uiPriority w:val="0"/>
    <w:rPr>
      <w:rFonts w:ascii="Courier New" w:hAnsi="Courier New" w:cs="Courier New"/>
      <w:sz w:val="20"/>
      <w:szCs w:val="20"/>
    </w:rPr>
  </w:style>
  <w:style w:type="paragraph" w:styleId="47">
    <w:name w:val="HTML Preformatted"/>
    <w:basedOn w:val="1"/>
    <w:qFormat/>
    <w:uiPriority w:val="0"/>
    <w:rPr>
      <w:rFonts w:ascii="Courier New" w:hAnsi="Courier New" w:cs="Courier New"/>
      <w:sz w:val="20"/>
    </w:rPr>
  </w:style>
  <w:style w:type="character" w:styleId="48">
    <w:name w:val="HTML Sample"/>
    <w:basedOn w:val="11"/>
    <w:qFormat/>
    <w:uiPriority w:val="0"/>
    <w:rPr>
      <w:rFonts w:ascii="Courier New" w:hAnsi="Courier New" w:cs="Courier New"/>
    </w:rPr>
  </w:style>
  <w:style w:type="character" w:styleId="49">
    <w:name w:val="HTML Typewriter"/>
    <w:basedOn w:val="11"/>
    <w:qFormat/>
    <w:uiPriority w:val="0"/>
    <w:rPr>
      <w:rFonts w:ascii="Courier New" w:hAnsi="Courier New" w:cs="Courier New"/>
      <w:sz w:val="20"/>
      <w:szCs w:val="20"/>
    </w:rPr>
  </w:style>
  <w:style w:type="character" w:styleId="50">
    <w:name w:val="HTML Variable"/>
    <w:basedOn w:val="11"/>
    <w:qFormat/>
    <w:uiPriority w:val="0"/>
    <w:rPr>
      <w:i/>
      <w:iCs/>
    </w:rPr>
  </w:style>
  <w:style w:type="character" w:styleId="51">
    <w:name w:val="Hyperlink"/>
    <w:basedOn w:val="11"/>
    <w:qFormat/>
    <w:uiPriority w:val="0"/>
    <w:rPr>
      <w:color w:val="0000FF"/>
      <w:u w:val="single"/>
    </w:rPr>
  </w:style>
  <w:style w:type="paragraph" w:styleId="52">
    <w:name w:val="index 1"/>
    <w:basedOn w:val="1"/>
    <w:next w:val="1"/>
    <w:qFormat/>
    <w:uiPriority w:val="0"/>
  </w:style>
  <w:style w:type="paragraph" w:styleId="53">
    <w:name w:val="index 2"/>
    <w:basedOn w:val="1"/>
    <w:next w:val="1"/>
    <w:qFormat/>
    <w:uiPriority w:val="0"/>
    <w:pPr>
      <w:ind w:left="200" w:leftChars="200"/>
    </w:pPr>
  </w:style>
  <w:style w:type="paragraph" w:styleId="54">
    <w:name w:val="index 3"/>
    <w:basedOn w:val="1"/>
    <w:next w:val="1"/>
    <w:qFormat/>
    <w:uiPriority w:val="0"/>
    <w:pPr>
      <w:ind w:left="400" w:leftChars="400"/>
    </w:pPr>
  </w:style>
  <w:style w:type="paragraph" w:styleId="55">
    <w:name w:val="index 4"/>
    <w:basedOn w:val="1"/>
    <w:next w:val="1"/>
    <w:qFormat/>
    <w:uiPriority w:val="0"/>
    <w:pPr>
      <w:ind w:left="600" w:leftChars="600"/>
    </w:pPr>
  </w:style>
  <w:style w:type="paragraph" w:styleId="56">
    <w:name w:val="index 5"/>
    <w:basedOn w:val="1"/>
    <w:next w:val="1"/>
    <w:qFormat/>
    <w:uiPriority w:val="0"/>
    <w:pPr>
      <w:ind w:left="800" w:leftChars="800"/>
    </w:pPr>
  </w:style>
  <w:style w:type="paragraph" w:styleId="57">
    <w:name w:val="index 6"/>
    <w:basedOn w:val="1"/>
    <w:next w:val="1"/>
    <w:qFormat/>
    <w:uiPriority w:val="0"/>
    <w:pPr>
      <w:ind w:left="1000" w:leftChars="1000"/>
    </w:pPr>
  </w:style>
  <w:style w:type="paragraph" w:styleId="58">
    <w:name w:val="index 7"/>
    <w:basedOn w:val="1"/>
    <w:next w:val="1"/>
    <w:uiPriority w:val="0"/>
    <w:pPr>
      <w:ind w:left="1200" w:leftChars="1200"/>
    </w:pPr>
  </w:style>
  <w:style w:type="paragraph" w:styleId="59">
    <w:name w:val="index 8"/>
    <w:basedOn w:val="1"/>
    <w:next w:val="1"/>
    <w:qFormat/>
    <w:uiPriority w:val="0"/>
    <w:pPr>
      <w:ind w:left="1400" w:leftChars="1400"/>
    </w:pPr>
  </w:style>
  <w:style w:type="paragraph" w:styleId="60">
    <w:name w:val="index 9"/>
    <w:basedOn w:val="1"/>
    <w:next w:val="1"/>
    <w:qFormat/>
    <w:uiPriority w:val="0"/>
    <w:pPr>
      <w:ind w:left="1600" w:leftChars="1600"/>
    </w:pPr>
  </w:style>
  <w:style w:type="paragraph" w:styleId="61">
    <w:name w:val="index heading"/>
    <w:basedOn w:val="1"/>
    <w:next w:val="52"/>
    <w:qFormat/>
    <w:uiPriority w:val="0"/>
    <w:rPr>
      <w:rFonts w:ascii="Arial" w:hAnsi="Arial" w:cs="Arial"/>
      <w:b/>
      <w:bCs/>
    </w:rPr>
  </w:style>
  <w:style w:type="character" w:styleId="62">
    <w:name w:val="line number"/>
    <w:basedOn w:val="11"/>
    <w:qFormat/>
    <w:uiPriority w:val="0"/>
  </w:style>
  <w:style w:type="paragraph" w:styleId="63">
    <w:name w:val="List"/>
    <w:basedOn w:val="1"/>
    <w:qFormat/>
    <w:uiPriority w:val="0"/>
    <w:pPr>
      <w:ind w:left="200" w:hanging="200" w:hangingChars="200"/>
    </w:pPr>
  </w:style>
  <w:style w:type="paragraph" w:styleId="64">
    <w:name w:val="List 2"/>
    <w:basedOn w:val="1"/>
    <w:qFormat/>
    <w:uiPriority w:val="0"/>
    <w:pPr>
      <w:ind w:left="100" w:leftChars="200" w:hanging="200" w:hangingChars="200"/>
    </w:pPr>
  </w:style>
  <w:style w:type="paragraph" w:styleId="65">
    <w:name w:val="List 3"/>
    <w:basedOn w:val="1"/>
    <w:qFormat/>
    <w:uiPriority w:val="0"/>
    <w:pPr>
      <w:ind w:left="100" w:leftChars="400" w:hanging="200" w:hangingChars="200"/>
    </w:pPr>
  </w:style>
  <w:style w:type="paragraph" w:styleId="66">
    <w:name w:val="List 4"/>
    <w:basedOn w:val="1"/>
    <w:qFormat/>
    <w:uiPriority w:val="0"/>
    <w:pPr>
      <w:ind w:left="100" w:leftChars="600" w:hanging="200" w:hangingChars="200"/>
    </w:pPr>
  </w:style>
  <w:style w:type="paragraph" w:styleId="67">
    <w:name w:val="List 5"/>
    <w:basedOn w:val="1"/>
    <w:qFormat/>
    <w:uiPriority w:val="0"/>
    <w:pPr>
      <w:ind w:left="100" w:leftChars="800" w:hanging="200" w:hangingChars="200"/>
    </w:pPr>
  </w:style>
  <w:style w:type="paragraph" w:styleId="68">
    <w:name w:val="List Bullet"/>
    <w:basedOn w:val="1"/>
    <w:qFormat/>
    <w:uiPriority w:val="0"/>
    <w:pPr>
      <w:numPr>
        <w:ilvl w:val="0"/>
        <w:numId w:val="1"/>
      </w:numPr>
    </w:pPr>
  </w:style>
  <w:style w:type="paragraph" w:styleId="69">
    <w:name w:val="List Bullet 2"/>
    <w:basedOn w:val="1"/>
    <w:qFormat/>
    <w:uiPriority w:val="0"/>
    <w:pPr>
      <w:numPr>
        <w:ilvl w:val="0"/>
        <w:numId w:val="2"/>
      </w:numPr>
    </w:pPr>
  </w:style>
  <w:style w:type="paragraph" w:styleId="70">
    <w:name w:val="List Bullet 3"/>
    <w:basedOn w:val="1"/>
    <w:qFormat/>
    <w:uiPriority w:val="0"/>
    <w:pPr>
      <w:numPr>
        <w:ilvl w:val="0"/>
        <w:numId w:val="3"/>
      </w:numPr>
    </w:pPr>
  </w:style>
  <w:style w:type="paragraph" w:styleId="71">
    <w:name w:val="List Bullet 4"/>
    <w:basedOn w:val="1"/>
    <w:qFormat/>
    <w:uiPriority w:val="0"/>
    <w:pPr>
      <w:numPr>
        <w:ilvl w:val="0"/>
        <w:numId w:val="4"/>
      </w:numPr>
    </w:pPr>
  </w:style>
  <w:style w:type="paragraph" w:styleId="72">
    <w:name w:val="List Bullet 5"/>
    <w:basedOn w:val="1"/>
    <w:qFormat/>
    <w:uiPriority w:val="0"/>
    <w:pPr>
      <w:numPr>
        <w:ilvl w:val="0"/>
        <w:numId w:val="5"/>
      </w:numPr>
    </w:pPr>
  </w:style>
  <w:style w:type="paragraph" w:styleId="73">
    <w:name w:val="List Continue"/>
    <w:basedOn w:val="1"/>
    <w:qFormat/>
    <w:uiPriority w:val="0"/>
    <w:pPr>
      <w:spacing w:after="120"/>
      <w:ind w:left="420" w:leftChars="200"/>
    </w:pPr>
  </w:style>
  <w:style w:type="paragraph" w:styleId="74">
    <w:name w:val="List Continue 2"/>
    <w:basedOn w:val="1"/>
    <w:qFormat/>
    <w:uiPriority w:val="0"/>
    <w:pPr>
      <w:spacing w:after="120"/>
      <w:ind w:left="840" w:leftChars="400"/>
    </w:pPr>
  </w:style>
  <w:style w:type="paragraph" w:styleId="75">
    <w:name w:val="List Continue 3"/>
    <w:basedOn w:val="1"/>
    <w:qFormat/>
    <w:uiPriority w:val="0"/>
    <w:pPr>
      <w:spacing w:after="120"/>
      <w:ind w:left="1260" w:leftChars="600"/>
    </w:pPr>
  </w:style>
  <w:style w:type="paragraph" w:styleId="76">
    <w:name w:val="List Continue 4"/>
    <w:basedOn w:val="1"/>
    <w:qFormat/>
    <w:uiPriority w:val="0"/>
    <w:pPr>
      <w:spacing w:after="120"/>
      <w:ind w:left="1680" w:leftChars="800"/>
    </w:pPr>
  </w:style>
  <w:style w:type="paragraph" w:styleId="77">
    <w:name w:val="List Continue 5"/>
    <w:basedOn w:val="1"/>
    <w:qFormat/>
    <w:uiPriority w:val="0"/>
    <w:pPr>
      <w:spacing w:after="120"/>
      <w:ind w:left="2100" w:leftChars="1000"/>
    </w:pPr>
  </w:style>
  <w:style w:type="paragraph" w:styleId="78">
    <w:name w:val="List Number"/>
    <w:basedOn w:val="1"/>
    <w:qFormat/>
    <w:uiPriority w:val="0"/>
    <w:pPr>
      <w:numPr>
        <w:ilvl w:val="0"/>
        <w:numId w:val="6"/>
      </w:numPr>
    </w:pPr>
  </w:style>
  <w:style w:type="paragraph" w:styleId="79">
    <w:name w:val="List Number 2"/>
    <w:basedOn w:val="1"/>
    <w:qFormat/>
    <w:uiPriority w:val="0"/>
    <w:pPr>
      <w:numPr>
        <w:ilvl w:val="0"/>
        <w:numId w:val="7"/>
      </w:numPr>
    </w:pPr>
  </w:style>
  <w:style w:type="paragraph" w:styleId="80">
    <w:name w:val="List Number 3"/>
    <w:basedOn w:val="1"/>
    <w:qFormat/>
    <w:uiPriority w:val="0"/>
    <w:pPr>
      <w:numPr>
        <w:ilvl w:val="0"/>
        <w:numId w:val="8"/>
      </w:numPr>
    </w:pPr>
  </w:style>
  <w:style w:type="paragraph" w:styleId="81">
    <w:name w:val="List Number 4"/>
    <w:basedOn w:val="1"/>
    <w:qFormat/>
    <w:uiPriority w:val="0"/>
    <w:pPr>
      <w:numPr>
        <w:ilvl w:val="0"/>
        <w:numId w:val="9"/>
      </w:numPr>
    </w:pPr>
  </w:style>
  <w:style w:type="paragraph" w:styleId="82">
    <w:name w:val="List Number 5"/>
    <w:basedOn w:val="1"/>
    <w:qFormat/>
    <w:uiPriority w:val="0"/>
    <w:pPr>
      <w:numPr>
        <w:ilvl w:val="0"/>
        <w:numId w:val="10"/>
      </w:numPr>
    </w:pPr>
  </w:style>
  <w:style w:type="paragraph" w:styleId="83">
    <w:name w:val="macro"/>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eastAsiaTheme="minorEastAsia"/>
      <w:kern w:val="2"/>
      <w:sz w:val="24"/>
      <w:szCs w:val="24"/>
      <w:lang w:val="en-US" w:eastAsia="zh-CN" w:bidi="ar-SA"/>
    </w:rPr>
  </w:style>
  <w:style w:type="paragraph" w:styleId="84">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85">
    <w:name w:val="Normal (Web)"/>
    <w:basedOn w:val="1"/>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paragraph" w:styleId="86">
    <w:name w:val="Normal Indent"/>
    <w:basedOn w:val="1"/>
    <w:qFormat/>
    <w:uiPriority w:val="0"/>
    <w:pPr>
      <w:ind w:firstLine="420" w:firstLineChars="200"/>
    </w:pPr>
  </w:style>
  <w:style w:type="paragraph" w:styleId="87">
    <w:name w:val="Note Heading"/>
    <w:basedOn w:val="1"/>
    <w:next w:val="1"/>
    <w:qFormat/>
    <w:uiPriority w:val="0"/>
    <w:pPr>
      <w:jc w:val="center"/>
    </w:pPr>
  </w:style>
  <w:style w:type="character" w:styleId="88">
    <w:name w:val="page number"/>
    <w:basedOn w:val="11"/>
    <w:qFormat/>
    <w:uiPriority w:val="0"/>
  </w:style>
  <w:style w:type="paragraph" w:styleId="89">
    <w:name w:val="Plain Text"/>
    <w:basedOn w:val="1"/>
    <w:qFormat/>
    <w:uiPriority w:val="0"/>
    <w:rPr>
      <w:rFonts w:ascii="SimSun" w:hAnsi="Courier New" w:cs="Courier New"/>
      <w:szCs w:val="21"/>
    </w:rPr>
  </w:style>
  <w:style w:type="paragraph" w:styleId="90">
    <w:name w:val="Salutation"/>
    <w:basedOn w:val="1"/>
    <w:next w:val="1"/>
    <w:qFormat/>
    <w:uiPriority w:val="0"/>
  </w:style>
  <w:style w:type="paragraph" w:styleId="91">
    <w:name w:val="Signature"/>
    <w:basedOn w:val="1"/>
    <w:qFormat/>
    <w:uiPriority w:val="0"/>
    <w:pPr>
      <w:ind w:left="100" w:leftChars="2100"/>
    </w:pPr>
  </w:style>
  <w:style w:type="character" w:styleId="92">
    <w:name w:val="Strong"/>
    <w:basedOn w:val="11"/>
    <w:qFormat/>
    <w:uiPriority w:val="0"/>
    <w:rPr>
      <w:b/>
      <w:bCs/>
    </w:rPr>
  </w:style>
  <w:style w:type="paragraph" w:styleId="93">
    <w:name w:val="Subtitle"/>
    <w:basedOn w:val="1"/>
    <w:qFormat/>
    <w:uiPriority w:val="0"/>
    <w:pPr>
      <w:spacing w:before="240" w:after="60" w:line="312" w:lineRule="auto"/>
      <w:jc w:val="center"/>
      <w:outlineLvl w:val="1"/>
    </w:pPr>
    <w:rPr>
      <w:rFonts w:ascii="Arial" w:hAnsi="Arial" w:cs="Arial"/>
      <w:b/>
      <w:bCs/>
      <w:kern w:val="28"/>
      <w:sz w:val="32"/>
      <w:szCs w:val="32"/>
    </w:rPr>
  </w:style>
  <w:style w:type="table" w:styleId="94">
    <w:name w:val="Table 3D effects 1"/>
    <w:basedOn w:val="12"/>
    <w:qFormat/>
    <w:uiPriority w:val="0"/>
    <w:pPr>
      <w:widowControl w:val="0"/>
      <w:jc w:val="both"/>
    </w:pPr>
    <w:tblPr/>
    <w:tcPr>
      <w:shd w:val="solid" w:color="C0C0C0" w:fill="FFFFFF"/>
    </w:tcPr>
    <w:tblStylePr w:type="firstRow">
      <w:rPr>
        <w:b/>
        <w:bCs/>
        <w:color w:val="800080"/>
      </w:rPr>
      <w:tblPr/>
      <w:tcPr>
        <w:tcBorders>
          <w:left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bottom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95">
    <w:name w:val="Table 3D effects 2"/>
    <w:basedOn w:val="12"/>
    <w:qFormat/>
    <w:uiPriority w:val="0"/>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6">
    <w:name w:val="Table 3D effects 3"/>
    <w:basedOn w:val="12"/>
    <w:qFormat/>
    <w:uiPriority w:val="0"/>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7">
    <w:name w:val="Table Classic 1"/>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8">
    <w:name w:val="Table Classic 2"/>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left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9">
    <w:name w:val="Table Classic 3"/>
    <w:basedOn w:val="12"/>
    <w:qFormat/>
    <w:uiPriority w:val="0"/>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left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00">
    <w:name w:val="Table Classic 4"/>
    <w:basedOn w:val="12"/>
    <w:qFormat/>
    <w:uiPriority w:val="0"/>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left w:val="single" w:color="000000" w:sz="6" w:space="0"/>
          <w:tl2br w:val="nil"/>
          <w:tr2bl w:val="nil"/>
        </w:tcBorders>
        <w:shd w:val="pct50" w:color="000080" w:fill="FFFFFF"/>
      </w:tcPr>
    </w:tblStylePr>
    <w:tblStylePr w:type="lastRow">
      <w:rPr>
        <w:color w:val="000080"/>
      </w:rPr>
      <w:tblPr/>
      <w:tcPr>
        <w:tcBorders>
          <w:left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01">
    <w:name w:val="Table Colorful 1"/>
    <w:basedOn w:val="12"/>
    <w:qFormat/>
    <w:uiPriority w:val="0"/>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102">
    <w:name w:val="Table Colorful 2"/>
    <w:basedOn w:val="12"/>
    <w:qFormat/>
    <w:uiPriority w:val="0"/>
    <w:pPr>
      <w:widowControl w:val="0"/>
      <w:jc w:val="both"/>
    </w:pPr>
    <w:tblPr>
      <w:tblBorders>
        <w:bottom w:val="single" w:color="000000" w:sz="12" w:space="0"/>
      </w:tblBorders>
    </w:tblPr>
    <w:tcPr>
      <w:shd w:val="pct20" w:color="FFFF00" w:fill="FFFFFF"/>
    </w:tcPr>
    <w:tblStylePr w:type="firstRow">
      <w:rPr>
        <w:b/>
        <w:bCs/>
        <w:i/>
        <w:iCs/>
        <w:color w:val="FFFFFF"/>
      </w:rPr>
      <w:tblPr/>
      <w:tcPr>
        <w:tcBorders>
          <w:left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103">
    <w:name w:val="Table Colorful 3"/>
    <w:basedOn w:val="12"/>
    <w:qFormat/>
    <w:uiPriority w:val="0"/>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left w:val="single" w:color="000000" w:sz="6" w:space="0"/>
          <w:tl2br w:val="nil"/>
          <w:tr2bl w:val="nil"/>
        </w:tcBorders>
        <w:shd w:val="solid" w:color="008080" w:fill="FFFFFF"/>
      </w:tcPr>
    </w:tblStylePr>
    <w:tblStylePr w:type="firstCol">
      <w:tblPr/>
      <w:tcPr>
        <w:tcBorders>
          <w:bottom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104">
    <w:name w:val="Table Columns 1"/>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left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5">
    <w:name w:val="Table Columns 2"/>
    <w:basedOn w:val="12"/>
    <w:qFormat/>
    <w:uiPriority w:val="0"/>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6">
    <w:name w:val="Table Columns 3"/>
    <w:basedOn w:val="12"/>
    <w:qFormat/>
    <w:uiPriority w:val="0"/>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07">
    <w:name w:val="Table Columns 4"/>
    <w:basedOn w:val="12"/>
    <w:qFormat/>
    <w:uiPriority w:val="0"/>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12"/>
    <w:qFormat/>
    <w:uiPriority w:val="0"/>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left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Contemporary"/>
    <w:basedOn w:val="12"/>
    <w:qFormat/>
    <w:uiPriority w:val="0"/>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0">
    <w:name w:val="Table Elegant"/>
    <w:basedOn w:val="12"/>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111">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
    <w:name w:val="Table Grid 1"/>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13">
    <w:name w:val="Table Grid 2"/>
    <w:basedOn w:val="12"/>
    <w:qFormat/>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14">
    <w:name w:val="Table Grid 3"/>
    <w:basedOn w:val="12"/>
    <w:qFormat/>
    <w:uiPriority w:val="0"/>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left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5">
    <w:name w:val="Table Grid 4"/>
    <w:basedOn w:val="12"/>
    <w:qFormat/>
    <w:uiPriority w:val="0"/>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left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16">
    <w:name w:val="Table Grid 5"/>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left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7">
    <w:name w:val="Table Grid 6"/>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18">
    <w:name w:val="Table Grid 7"/>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left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19">
    <w:name w:val="Table Grid 8"/>
    <w:basedOn w:val="12"/>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0">
    <w:name w:val="Table List 1"/>
    <w:basedOn w:val="12"/>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left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1">
    <w:name w:val="Table List 2"/>
    <w:basedOn w:val="12"/>
    <w:qFormat/>
    <w:uiPriority w:val="0"/>
    <w:pPr>
      <w:widowControl w:val="0"/>
      <w:jc w:val="both"/>
    </w:pPr>
    <w:tblPr>
      <w:tblBorders>
        <w:bottom w:val="single" w:color="808080" w:sz="12" w:space="0"/>
      </w:tblBorders>
    </w:tblPr>
    <w:tblStylePr w:type="firstRow">
      <w:rPr>
        <w:b/>
        <w:bCs/>
        <w:color w:val="FFFFFF"/>
      </w:rPr>
      <w:tblPr/>
      <w:tcPr>
        <w:tcBorders>
          <w:left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2">
    <w:name w:val="Table List 3"/>
    <w:basedOn w:val="12"/>
    <w:qFormat/>
    <w:uiPriority w:val="0"/>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23">
    <w:name w:val="Table List 4"/>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left w:val="single" w:color="000000" w:sz="12" w:space="0"/>
          <w:tl2br w:val="nil"/>
          <w:tr2bl w:val="nil"/>
        </w:tcBorders>
        <w:shd w:val="solid" w:color="808080" w:fill="FFFFFF"/>
      </w:tcPr>
    </w:tblStylePr>
  </w:style>
  <w:style w:type="table" w:styleId="124">
    <w:name w:val="Table List 5"/>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left w:val="single" w:color="000000" w:sz="12" w:space="0"/>
          <w:tl2br w:val="nil"/>
          <w:tr2bl w:val="nil"/>
        </w:tcBorders>
      </w:tcPr>
    </w:tblStylePr>
    <w:tblStylePr w:type="firstCol">
      <w:rPr>
        <w:b/>
        <w:bCs/>
      </w:rPr>
      <w:tblPr/>
      <w:tcPr>
        <w:tcBorders>
          <w:tl2br w:val="nil"/>
          <w:tr2bl w:val="nil"/>
        </w:tcBorders>
      </w:tcPr>
    </w:tblStylePr>
  </w:style>
  <w:style w:type="table" w:styleId="125">
    <w:name w:val="Table List 6"/>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left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26">
    <w:name w:val="Table List 7"/>
    <w:basedOn w:val="12"/>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left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27">
    <w:name w:val="Table List 8"/>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left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paragraph" w:styleId="128">
    <w:name w:val="table of authorities"/>
    <w:basedOn w:val="1"/>
    <w:next w:val="1"/>
    <w:qFormat/>
    <w:uiPriority w:val="0"/>
    <w:pPr>
      <w:ind w:left="420" w:leftChars="200"/>
    </w:pPr>
  </w:style>
  <w:style w:type="paragraph" w:styleId="129">
    <w:name w:val="table of figures"/>
    <w:basedOn w:val="1"/>
    <w:next w:val="1"/>
    <w:qFormat/>
    <w:uiPriority w:val="0"/>
    <w:pPr>
      <w:ind w:leftChars="200" w:hanging="200" w:hangingChars="200"/>
    </w:pPr>
  </w:style>
  <w:style w:type="table" w:styleId="130">
    <w:name w:val="Table Professional"/>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1">
    <w:name w:val="Table Simple 1"/>
    <w:basedOn w:val="12"/>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left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32">
    <w:name w:val="Table Simple 2"/>
    <w:basedOn w:val="12"/>
    <w:qFormat/>
    <w:uiPriority w:val="0"/>
    <w:pPr>
      <w:widowControl w:val="0"/>
      <w:jc w:val="both"/>
    </w:pPr>
    <w:tblPr/>
    <w:tblStylePr w:type="firstRow">
      <w:rPr>
        <w:b/>
        <w:bCs/>
      </w:rPr>
      <w:tblPr/>
      <w:tcPr>
        <w:tcBorders>
          <w:left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bottom w:val="single" w:color="000000" w:sz="6" w:space="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133">
    <w:name w:val="Table Simple 3"/>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34">
    <w:name w:val="Table Subtle 1"/>
    <w:basedOn w:val="12"/>
    <w:qFormat/>
    <w:uiPriority w:val="0"/>
    <w:pPr>
      <w:widowControl w:val="0"/>
      <w:jc w:val="both"/>
    </w:pPr>
    <w:tblPr>
      <w:tblStyleRowBandSize w:val="1"/>
    </w:tblPr>
    <w:tblStylePr w:type="firstRow">
      <w:tblPr/>
      <w:tcPr>
        <w:tcBorders>
          <w:top w:val="single" w:color="000000" w:sz="6" w:space="0"/>
          <w:left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bottom w:val="single" w:color="000000" w:sz="12" w:space="0"/>
          <w:tl2br w:val="nil"/>
          <w:tr2bl w:val="nil"/>
        </w:tcBorders>
      </w:tcPr>
    </w:tblStylePr>
    <w:tblStylePr w:type="band1Horz">
      <w:tblPr/>
      <w:tcPr>
        <w:tcBorders>
          <w:left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5">
    <w:name w:val="Table Subtle 2"/>
    <w:basedOn w:val="12"/>
    <w:uiPriority w:val="0"/>
    <w:pPr>
      <w:widowControl w:val="0"/>
      <w:jc w:val="both"/>
    </w:pPr>
    <w:tblPr>
      <w:tblBorders>
        <w:left w:val="single" w:color="000000" w:sz="6" w:space="0"/>
        <w:right w:val="single" w:color="000000" w:sz="6" w:space="0"/>
      </w:tblBorders>
    </w:tblPr>
    <w:tblStylePr w:type="firstRow">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bottom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6">
    <w:name w:val="Table Theme"/>
    <w:basedOn w:val="1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7">
    <w:name w:val="Table Web 1"/>
    <w:basedOn w:val="12"/>
    <w:uiPriority w:val="0"/>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8">
    <w:name w:val="Table Web 2"/>
    <w:basedOn w:val="12"/>
    <w:qFormat/>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9">
    <w:name w:val="Table Web 3"/>
    <w:basedOn w:val="12"/>
    <w:qFormat/>
    <w:uiPriority w:val="0"/>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140">
    <w:name w:val="Title"/>
    <w:basedOn w:val="1"/>
    <w:qFormat/>
    <w:uiPriority w:val="0"/>
    <w:pPr>
      <w:spacing w:before="240" w:after="60"/>
      <w:jc w:val="center"/>
      <w:outlineLvl w:val="0"/>
    </w:pPr>
    <w:rPr>
      <w:rFonts w:ascii="Arial" w:hAnsi="Arial" w:cs="Arial"/>
      <w:b/>
      <w:bCs/>
      <w:sz w:val="32"/>
      <w:szCs w:val="32"/>
    </w:rPr>
  </w:style>
  <w:style w:type="paragraph" w:styleId="141">
    <w:name w:val="toa heading"/>
    <w:basedOn w:val="1"/>
    <w:next w:val="1"/>
    <w:qFormat/>
    <w:uiPriority w:val="0"/>
    <w:pPr>
      <w:spacing w:before="120"/>
    </w:pPr>
    <w:rPr>
      <w:rFonts w:ascii="Arial" w:hAnsi="Arial" w:cs="Arial"/>
      <w:sz w:val="24"/>
      <w:szCs w:val="24"/>
    </w:rPr>
  </w:style>
  <w:style w:type="paragraph" w:styleId="142">
    <w:name w:val="toc 1"/>
    <w:basedOn w:val="1"/>
    <w:next w:val="1"/>
    <w:qFormat/>
    <w:uiPriority w:val="0"/>
  </w:style>
  <w:style w:type="paragraph" w:styleId="143">
    <w:name w:val="toc 2"/>
    <w:basedOn w:val="1"/>
    <w:next w:val="1"/>
    <w:uiPriority w:val="0"/>
    <w:pPr>
      <w:ind w:left="420" w:leftChars="200"/>
    </w:pPr>
  </w:style>
  <w:style w:type="paragraph" w:styleId="144">
    <w:name w:val="toc 3"/>
    <w:basedOn w:val="1"/>
    <w:next w:val="1"/>
    <w:uiPriority w:val="0"/>
    <w:pPr>
      <w:ind w:left="840" w:leftChars="400"/>
    </w:pPr>
  </w:style>
  <w:style w:type="paragraph" w:styleId="145">
    <w:name w:val="toc 4"/>
    <w:basedOn w:val="1"/>
    <w:next w:val="1"/>
    <w:uiPriority w:val="0"/>
    <w:pPr>
      <w:ind w:left="1260" w:leftChars="600"/>
    </w:pPr>
  </w:style>
  <w:style w:type="paragraph" w:styleId="146">
    <w:name w:val="toc 5"/>
    <w:basedOn w:val="1"/>
    <w:next w:val="1"/>
    <w:qFormat/>
    <w:uiPriority w:val="0"/>
    <w:pPr>
      <w:ind w:left="1680" w:leftChars="800"/>
    </w:pPr>
  </w:style>
  <w:style w:type="paragraph" w:styleId="147">
    <w:name w:val="toc 6"/>
    <w:basedOn w:val="1"/>
    <w:next w:val="1"/>
    <w:qFormat/>
    <w:uiPriority w:val="0"/>
    <w:pPr>
      <w:ind w:left="2100" w:leftChars="1000"/>
    </w:pPr>
  </w:style>
  <w:style w:type="paragraph" w:styleId="148">
    <w:name w:val="toc 7"/>
    <w:basedOn w:val="1"/>
    <w:next w:val="1"/>
    <w:uiPriority w:val="0"/>
    <w:pPr>
      <w:ind w:left="2520" w:leftChars="1200"/>
    </w:pPr>
  </w:style>
  <w:style w:type="paragraph" w:styleId="149">
    <w:name w:val="toc 8"/>
    <w:basedOn w:val="1"/>
    <w:next w:val="1"/>
    <w:uiPriority w:val="0"/>
    <w:pPr>
      <w:ind w:left="2940" w:leftChars="1400"/>
    </w:pPr>
  </w:style>
  <w:style w:type="paragraph" w:styleId="150">
    <w:name w:val="toc 9"/>
    <w:basedOn w:val="1"/>
    <w:next w:val="1"/>
    <w:qFormat/>
    <w:uiPriority w:val="0"/>
    <w:pPr>
      <w:ind w:left="3360" w:leftChars="1600"/>
    </w:pPr>
  </w:style>
  <w:style w:type="table" w:styleId="151">
    <w:name w:val="Light Shading"/>
    <w:basedOn w:val="12"/>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la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152">
    <w:name w:val="Light Shading Accent 1"/>
    <w:basedOn w:val="1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la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153">
    <w:name w:val="Light Shading Accent 2"/>
    <w:basedOn w:val="12"/>
    <w:uiPriority w:val="60"/>
    <w:rPr>
      <w:color w:val="943634"/>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la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154">
    <w:name w:val="Light Shading Accent 3"/>
    <w:basedOn w:val="12"/>
    <w:uiPriority w:val="60"/>
    <w:rPr>
      <w:color w:val="76923C"/>
    </w:rPr>
    <w:tblPr>
      <w:tblBorders>
        <w:top w:val="single" w:color="9BBB59" w:sz="8" w:space="0"/>
        <w:bottom w:val="single" w:color="9BBB59" w:sz="8" w:space="0"/>
      </w:tblBorders>
    </w:tblPr>
    <w:tblStylePr w:type="fir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la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155">
    <w:name w:val="Light Shading Accent 4"/>
    <w:basedOn w:val="12"/>
    <w:qFormat/>
    <w:uiPriority w:val="60"/>
    <w:rPr>
      <w:color w:val="5F497A"/>
    </w:rPr>
    <w:tblPr>
      <w:tblBorders>
        <w:top w:val="single" w:color="8064A2" w:sz="8" w:space="0"/>
        <w:bottom w:val="single" w:color="8064A2" w:sz="8" w:space="0"/>
      </w:tblBorders>
    </w:tblPr>
    <w:tblStylePr w:type="fir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la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156">
    <w:name w:val="Light Shading Accent 5"/>
    <w:basedOn w:val="12"/>
    <w:qFormat/>
    <w:uiPriority w:val="60"/>
    <w:rPr>
      <w:color w:val="31849B"/>
    </w:rPr>
    <w:tblPr>
      <w:tblBorders>
        <w:top w:val="single" w:color="4BACC6" w:sz="8" w:space="0"/>
        <w:bottom w:val="single" w:color="4BACC6" w:sz="8" w:space="0"/>
      </w:tblBorders>
    </w:tblPr>
    <w:tblStylePr w:type="fir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la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157">
    <w:name w:val="Light Shading Accent 6"/>
    <w:basedOn w:val="12"/>
    <w:qFormat/>
    <w:uiPriority w:val="60"/>
    <w:rPr>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la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158">
    <w:name w:val="Light List"/>
    <w:basedOn w:val="12"/>
    <w:qFormat/>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159">
    <w:name w:val="Light List Accent 1"/>
    <w:basedOn w:val="12"/>
    <w:qFormat/>
    <w:uiPriority w:val="61"/>
    <w:tblPr>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160">
    <w:name w:val="Light List Accent 2"/>
    <w:basedOn w:val="12"/>
    <w:qFormat/>
    <w:uiPriority w:val="61"/>
    <w:tblPr>
      <w:tblBorders>
        <w:top w:val="single" w:color="C0504D" w:sz="8" w:space="0"/>
        <w:left w:val="single" w:color="C0504D" w:sz="8" w:space="0"/>
        <w:bottom w:val="single" w:color="C0504D" w:sz="8" w:space="0"/>
        <w:right w:val="single" w:color="C0504D" w:sz="8" w:space="0"/>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color="C0504D" w:sz="6" w:space="0"/>
          <w:left w:val="single" w:color="C0504D" w:sz="8" w:space="0"/>
          <w:bottom w:val="single" w:color="C0504D" w:sz="8" w:space="0"/>
          <w:right w:val="single" w:color="C0504D" w:sz="8" w:space="0"/>
        </w:tcBorders>
      </w:tcPr>
    </w:tblStylePr>
    <w:tblStylePr w:type="firstCol">
      <w:rPr>
        <w:b/>
        <w:bCs/>
      </w:rPr>
    </w:tblStylePr>
    <w:tblStylePr w:type="lastCol">
      <w:rPr>
        <w:b/>
        <w:bCs/>
      </w:rPr>
    </w:tblStylePr>
    <w:tblStylePr w:type="band1Vert">
      <w:tblPr/>
      <w:tcPr>
        <w:tcBorders>
          <w:top w:val="single" w:color="C0504D" w:sz="8" w:space="0"/>
          <w:left w:val="single" w:color="C0504D" w:sz="8" w:space="0"/>
          <w:bottom w:val="single" w:color="C0504D" w:sz="8" w:space="0"/>
          <w:right w:val="single" w:color="C0504D" w:sz="8" w:space="0"/>
        </w:tcBorders>
      </w:tcPr>
    </w:tblStylePr>
    <w:tblStylePr w:type="band1Horz">
      <w:tblPr/>
      <w:tcPr>
        <w:tcBorders>
          <w:top w:val="single" w:color="C0504D" w:sz="8" w:space="0"/>
          <w:left w:val="single" w:color="C0504D" w:sz="8" w:space="0"/>
          <w:bottom w:val="single" w:color="C0504D" w:sz="8" w:space="0"/>
          <w:right w:val="single" w:color="C0504D" w:sz="8" w:space="0"/>
        </w:tcBorders>
      </w:tcPr>
    </w:tblStylePr>
  </w:style>
  <w:style w:type="table" w:styleId="161">
    <w:name w:val="Light List Accent 3"/>
    <w:basedOn w:val="12"/>
    <w:qFormat/>
    <w:uiPriority w:val="61"/>
    <w:tblPr>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blPr/>
      <w:tcPr>
        <w:tcBorders>
          <w:top w:val="single" w:color="9BBB59" w:sz="8" w:space="0"/>
          <w:left w:val="single" w:color="9BBB59" w:sz="8" w:space="0"/>
          <w:bottom w:val="single" w:color="9BBB59" w:sz="8" w:space="0"/>
          <w:right w:val="single" w:color="9BBB59" w:sz="8" w:space="0"/>
        </w:tcBorders>
      </w:tcPr>
    </w:tblStylePr>
    <w:tblStylePr w:type="band1Horz">
      <w:tblPr/>
      <w:tcPr>
        <w:tcBorders>
          <w:top w:val="single" w:color="9BBB59" w:sz="8" w:space="0"/>
          <w:left w:val="single" w:color="9BBB59" w:sz="8" w:space="0"/>
          <w:bottom w:val="single" w:color="9BBB59" w:sz="8" w:space="0"/>
          <w:right w:val="single" w:color="9BBB59" w:sz="8" w:space="0"/>
        </w:tcBorders>
      </w:tcPr>
    </w:tblStylePr>
  </w:style>
  <w:style w:type="table" w:styleId="162">
    <w:name w:val="Light List Accent 4"/>
    <w:basedOn w:val="12"/>
    <w:qFormat/>
    <w:uiPriority w:val="61"/>
    <w:tblPr>
      <w:tblBorders>
        <w:top w:val="single" w:color="8064A2" w:sz="8" w:space="0"/>
        <w:left w:val="single" w:color="8064A2" w:sz="8" w:space="0"/>
        <w:bottom w:val="single" w:color="8064A2" w:sz="8" w:space="0"/>
        <w:right w:val="single" w:color="8064A2" w:sz="8" w:space="0"/>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color="8064A2" w:sz="6" w:space="0"/>
          <w:left w:val="single" w:color="8064A2" w:sz="8" w:space="0"/>
          <w:bottom w:val="single" w:color="8064A2" w:sz="8" w:space="0"/>
          <w:right w:val="single" w:color="8064A2" w:sz="8" w:space="0"/>
        </w:tcBorders>
      </w:tcPr>
    </w:tblStylePr>
    <w:tblStylePr w:type="firstCol">
      <w:rPr>
        <w:b/>
        <w:bCs/>
      </w:rPr>
    </w:tblStylePr>
    <w:tblStylePr w:type="lastCol">
      <w:rPr>
        <w:b/>
        <w:bCs/>
      </w:rPr>
    </w:tblStylePr>
    <w:tblStylePr w:type="band1Vert">
      <w:tblPr/>
      <w:tcPr>
        <w:tcBorders>
          <w:top w:val="single" w:color="8064A2" w:sz="8" w:space="0"/>
          <w:left w:val="single" w:color="8064A2" w:sz="8" w:space="0"/>
          <w:bottom w:val="single" w:color="8064A2" w:sz="8" w:space="0"/>
          <w:right w:val="single" w:color="8064A2" w:sz="8" w:space="0"/>
        </w:tcBorders>
      </w:tcPr>
    </w:tblStylePr>
    <w:tblStylePr w:type="band1Horz">
      <w:tblPr/>
      <w:tcPr>
        <w:tcBorders>
          <w:top w:val="single" w:color="8064A2" w:sz="8" w:space="0"/>
          <w:left w:val="single" w:color="8064A2" w:sz="8" w:space="0"/>
          <w:bottom w:val="single" w:color="8064A2" w:sz="8" w:space="0"/>
          <w:right w:val="single" w:color="8064A2" w:sz="8" w:space="0"/>
        </w:tcBorders>
      </w:tcPr>
    </w:tblStylePr>
  </w:style>
  <w:style w:type="table" w:styleId="163">
    <w:name w:val="Light List Accent 5"/>
    <w:basedOn w:val="12"/>
    <w:qFormat/>
    <w:uiPriority w:val="61"/>
    <w:tblPr>
      <w:tblBorders>
        <w:top w:val="single" w:color="4BACC6" w:sz="8" w:space="0"/>
        <w:left w:val="single" w:color="4BACC6" w:sz="8" w:space="0"/>
        <w:bottom w:val="single" w:color="4BACC6" w:sz="8" w:space="0"/>
        <w:right w:val="single" w:color="4BACC6" w:sz="8" w:space="0"/>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cPr>
        <w:tcBorders>
          <w:top w:val="single" w:color="4BACC6" w:sz="8" w:space="0"/>
          <w:left w:val="single" w:color="4BACC6" w:sz="8" w:space="0"/>
          <w:bottom w:val="single" w:color="4BACC6" w:sz="8" w:space="0"/>
          <w:right w:val="single" w:color="4BACC6" w:sz="8" w:space="0"/>
        </w:tcBorders>
      </w:tcPr>
    </w:tblStylePr>
    <w:tblStylePr w:type="band1Horz">
      <w:tblPr/>
      <w:tcPr>
        <w:tcBorders>
          <w:top w:val="single" w:color="4BACC6" w:sz="8" w:space="0"/>
          <w:left w:val="single" w:color="4BACC6" w:sz="8" w:space="0"/>
          <w:bottom w:val="single" w:color="4BACC6" w:sz="8" w:space="0"/>
          <w:right w:val="single" w:color="4BACC6" w:sz="8" w:space="0"/>
        </w:tcBorders>
      </w:tcPr>
    </w:tblStylePr>
  </w:style>
  <w:style w:type="table" w:styleId="164">
    <w:name w:val="Light List Accent 6"/>
    <w:basedOn w:val="12"/>
    <w:qFormat/>
    <w:uiPriority w:val="61"/>
    <w:tblPr>
      <w:tblBorders>
        <w:top w:val="single" w:color="F79646" w:sz="8" w:space="0"/>
        <w:left w:val="single" w:color="F79646" w:sz="8" w:space="0"/>
        <w:bottom w:val="single" w:color="F79646" w:sz="8" w:space="0"/>
        <w:right w:val="single" w:color="F79646" w:sz="8" w:space="0"/>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color="F79646" w:sz="6" w:space="0"/>
          <w:left w:val="single" w:color="F79646" w:sz="8" w:space="0"/>
          <w:bottom w:val="single" w:color="F79646" w:sz="8" w:space="0"/>
          <w:right w:val="single" w:color="F79646" w:sz="8" w:space="0"/>
        </w:tcBorders>
      </w:tcPr>
    </w:tblStylePr>
    <w:tblStylePr w:type="firstCol">
      <w:rPr>
        <w:b/>
        <w:bCs/>
      </w:rPr>
    </w:tblStylePr>
    <w:tblStylePr w:type="lastCol">
      <w:rPr>
        <w:b/>
        <w:bCs/>
      </w:rPr>
    </w:tblStylePr>
    <w:tblStylePr w:type="band1Vert">
      <w:tblPr/>
      <w:tcPr>
        <w:tcBorders>
          <w:top w:val="single" w:color="F79646" w:sz="8" w:space="0"/>
          <w:left w:val="single" w:color="F79646" w:sz="8" w:space="0"/>
          <w:bottom w:val="single" w:color="F79646" w:sz="8" w:space="0"/>
          <w:right w:val="single" w:color="F79646" w:sz="8" w:space="0"/>
        </w:tcBorders>
      </w:tcPr>
    </w:tblStylePr>
    <w:tblStylePr w:type="band1Horz">
      <w:tblPr/>
      <w:tcPr>
        <w:tcBorders>
          <w:top w:val="single" w:color="F79646" w:sz="8" w:space="0"/>
          <w:left w:val="single" w:color="F79646" w:sz="8" w:space="0"/>
          <w:bottom w:val="single" w:color="F79646" w:sz="8" w:space="0"/>
          <w:right w:val="single" w:color="F79646" w:sz="8" w:space="0"/>
        </w:tcBorders>
      </w:tcPr>
    </w:tblStylePr>
  </w:style>
  <w:style w:type="table" w:styleId="165">
    <w:name w:val="Light Grid"/>
    <w:basedOn w:val="12"/>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cs="Times New Roman"/>
        <w:b/>
        <w:bCs/>
      </w:rPr>
      <w:tblPr/>
      <w:tcPr>
        <w:tcBorders>
          <w:top w:val="single" w:color="000000" w:sz="8" w:space="0"/>
          <w:left w:val="single" w:color="000000" w:sz="18" w:space="0"/>
          <w:bottom w:val="single" w:color="000000" w:sz="8" w:space="0"/>
          <w:right w:val="single" w:color="000000" w:sz="8" w:space="0"/>
          <w:insideH w:val="nil"/>
          <w:insideV w:val="single" w:sz="8" w:space="0"/>
        </w:tcBorders>
      </w:tcPr>
    </w:tblStylePr>
    <w:tblStylePr w:type="lastRow">
      <w:pPr>
        <w:spacing w:before="0" w:after="0" w:line="240" w:lineRule="auto"/>
      </w:pPr>
      <w:rPr>
        <w:rFonts w:cs="Times New Roman"/>
        <w:b/>
        <w:bCs/>
      </w:rPr>
      <w:tbl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styleId="166">
    <w:name w:val="Light Grid Accent 1"/>
    <w:basedOn w:val="12"/>
    <w:qFormat/>
    <w:uiPriority w:val="62"/>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rFonts w:cs="Times New Roman"/>
        <w:b/>
        <w:bCs/>
      </w:rPr>
      <w:tblPr/>
      <w:tcPr>
        <w:tcBorders>
          <w:top w:val="single" w:color="4F81BD" w:sz="8" w:space="0"/>
          <w:left w:val="single" w:color="4F81BD" w:sz="18" w:space="0"/>
          <w:bottom w:val="single" w:color="4F81BD" w:sz="8" w:space="0"/>
          <w:right w:val="single" w:color="4F81BD" w:sz="8" w:space="0"/>
          <w:insideH w:val="nil"/>
          <w:insideV w:val="single" w:sz="8" w:space="0"/>
        </w:tcBorders>
      </w:tcPr>
    </w:tblStylePr>
    <w:tblStylePr w:type="lastRow">
      <w:pPr>
        <w:spacing w:before="0" w:after="0" w:line="240" w:lineRule="auto"/>
      </w:pPr>
      <w:rPr>
        <w:rFonts w:cs="Times New Roman"/>
        <w:b/>
        <w:bCs/>
      </w:rPr>
      <w:tblPr/>
      <w:tcPr>
        <w:tcBorders>
          <w:top w:val="double" w:color="4F81BD" w:sz="6" w:space="0"/>
          <w:left w:val="single" w:color="4F81BD" w:sz="8" w:space="0"/>
          <w:bottom w:val="single" w:color="4F81BD" w:sz="8" w:space="0"/>
          <w:right w:val="single" w:color="4F81B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F81BD" w:sz="8" w:space="0"/>
          <w:left w:val="single" w:color="4F81BD" w:sz="8" w:space="0"/>
          <w:bottom w:val="single" w:color="4F81BD" w:sz="8" w:space="0"/>
          <w:right w:val="single" w:color="4F81BD" w:sz="8" w:space="0"/>
        </w:tcBorders>
      </w:tcPr>
    </w:tblStylePr>
    <w:tblStylePr w:type="band1Vert">
      <w:tblPr/>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blPr/>
      <w:tcPr>
        <w:tcBorders>
          <w:top w:val="single" w:color="4F81BD" w:sz="8" w:space="0"/>
          <w:left w:val="single" w:color="4F81BD" w:sz="8" w:space="0"/>
          <w:bottom w:val="single" w:color="4F81BD" w:sz="8" w:space="0"/>
          <w:right w:val="single" w:color="4F81BD" w:sz="8" w:space="0"/>
          <w:insideV w:val="single" w:sz="8" w:space="0"/>
        </w:tcBorders>
        <w:shd w:val="clear" w:color="auto" w:fill="D3DFEE"/>
      </w:tcPr>
    </w:tblStylePr>
    <w:tblStylePr w:type="band2Horz">
      <w:tblPr/>
      <w:tcPr>
        <w:tcBorders>
          <w:top w:val="single" w:color="4F81BD" w:sz="8" w:space="0"/>
          <w:left w:val="single" w:color="4F81BD" w:sz="8" w:space="0"/>
          <w:bottom w:val="single" w:color="4F81BD" w:sz="8" w:space="0"/>
          <w:right w:val="single" w:color="4F81BD" w:sz="8" w:space="0"/>
          <w:insideV w:val="single" w:sz="8" w:space="0"/>
        </w:tcBorders>
      </w:tcPr>
    </w:tblStylePr>
  </w:style>
  <w:style w:type="table" w:styleId="167">
    <w:name w:val="Light Grid Accent 2"/>
    <w:basedOn w:val="12"/>
    <w:qFormat/>
    <w:uiPriority w:val="62"/>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line="240" w:lineRule="auto"/>
      </w:pPr>
      <w:rPr>
        <w:rFonts w:cs="Times New Roman"/>
        <w:b/>
        <w:bCs/>
      </w:rPr>
      <w:tblPr/>
      <w:tcPr>
        <w:tcBorders>
          <w:top w:val="single" w:color="C0504D" w:sz="8" w:space="0"/>
          <w:left w:val="single" w:color="C0504D" w:sz="18" w:space="0"/>
          <w:bottom w:val="single" w:color="C0504D" w:sz="8" w:space="0"/>
          <w:right w:val="single" w:color="C0504D" w:sz="8" w:space="0"/>
          <w:insideH w:val="nil"/>
          <w:insideV w:val="single" w:sz="8" w:space="0"/>
        </w:tcBorders>
      </w:tcPr>
    </w:tblStylePr>
    <w:tblStylePr w:type="lastRow">
      <w:pPr>
        <w:spacing w:before="0" w:after="0" w:line="240" w:lineRule="auto"/>
      </w:pPr>
      <w:rPr>
        <w:rFonts w:cs="Times New Roman"/>
        <w:b/>
        <w:bCs/>
      </w:rPr>
      <w:tblPr/>
      <w:tcPr>
        <w:tcBorders>
          <w:top w:val="double" w:color="C0504D" w:sz="6" w:space="0"/>
          <w:left w:val="single" w:color="C0504D" w:sz="8" w:space="0"/>
          <w:bottom w:val="single" w:color="C0504D" w:sz="8" w:space="0"/>
          <w:right w:val="single" w:color="C0504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tblPr/>
      <w:tcPr>
        <w:tcBorders>
          <w:top w:val="single" w:color="C0504D" w:sz="8" w:space="0"/>
          <w:left w:val="single" w:color="C0504D" w:sz="8" w:space="0"/>
          <w:bottom w:val="single" w:color="C0504D" w:sz="8" w:space="0"/>
          <w:right w:val="single" w:color="C0504D" w:sz="8" w:space="0"/>
          <w:insideV w:val="single" w:sz="8" w:space="0"/>
        </w:tcBorders>
        <w:shd w:val="clear" w:color="auto" w:fill="EFD3D2"/>
      </w:tcPr>
    </w:tblStylePr>
    <w:tblStylePr w:type="band2Horz">
      <w:tblPr/>
      <w:tcPr>
        <w:tcBorders>
          <w:top w:val="single" w:color="C0504D" w:sz="8" w:space="0"/>
          <w:left w:val="single" w:color="C0504D" w:sz="8" w:space="0"/>
          <w:bottom w:val="single" w:color="C0504D" w:sz="8" w:space="0"/>
          <w:right w:val="single" w:color="C0504D" w:sz="8" w:space="0"/>
          <w:insideV w:val="single" w:sz="8" w:space="0"/>
        </w:tcBorders>
      </w:tcPr>
    </w:tblStylePr>
  </w:style>
  <w:style w:type="table" w:styleId="168">
    <w:name w:val="Light Grid Accent 3"/>
    <w:basedOn w:val="12"/>
    <w:qFormat/>
    <w:uiPriority w:val="62"/>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blStylePr w:type="firstRow">
      <w:pPr>
        <w:spacing w:before="0" w:after="0" w:line="240" w:lineRule="auto"/>
      </w:pPr>
      <w:rPr>
        <w:rFonts w:cs="Times New Roman"/>
        <w:b/>
        <w:bCs/>
      </w:rPr>
      <w:tblPr/>
      <w:tcPr>
        <w:tcBorders>
          <w:top w:val="single" w:color="9BBB59" w:sz="8" w:space="0"/>
          <w:left w:val="single" w:color="9BBB59" w:sz="18" w:space="0"/>
          <w:bottom w:val="single" w:color="9BBB59" w:sz="8" w:space="0"/>
          <w:right w:val="single" w:color="9BBB59" w:sz="8" w:space="0"/>
          <w:insideH w:val="nil"/>
          <w:insideV w:val="single" w:sz="8" w:space="0"/>
        </w:tcBorders>
      </w:tcPr>
    </w:tblStylePr>
    <w:tblStylePr w:type="lastRow">
      <w:pPr>
        <w:spacing w:before="0" w:after="0" w:line="240" w:lineRule="auto"/>
      </w:pPr>
      <w:rPr>
        <w:rFonts w:cs="Times New Roman"/>
        <w:b/>
        <w:bCs/>
      </w:rPr>
      <w:tblPr/>
      <w:tcPr>
        <w:tcBorders>
          <w:top w:val="double" w:color="9BBB59" w:sz="6" w:space="0"/>
          <w:left w:val="single" w:color="9BBB59" w:sz="8" w:space="0"/>
          <w:bottom w:val="single" w:color="9BBB59" w:sz="8" w:space="0"/>
          <w:right w:val="single" w:color="9BBB59"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9BBB59" w:sz="8" w:space="0"/>
          <w:left w:val="single" w:color="9BBB59" w:sz="8" w:space="0"/>
          <w:bottom w:val="single" w:color="9BBB59" w:sz="8" w:space="0"/>
          <w:right w:val="single" w:color="9BBB59" w:sz="8" w:space="0"/>
        </w:tcBorders>
      </w:tcPr>
    </w:tblStylePr>
    <w:tblStylePr w:type="band1Vert">
      <w:tblPr/>
      <w:tcPr>
        <w:tcBorders>
          <w:top w:val="single" w:color="9BBB59" w:sz="8" w:space="0"/>
          <w:left w:val="single" w:color="9BBB59" w:sz="8" w:space="0"/>
          <w:bottom w:val="single" w:color="9BBB59" w:sz="8" w:space="0"/>
          <w:right w:val="single" w:color="9BBB59" w:sz="8" w:space="0"/>
        </w:tcBorders>
        <w:shd w:val="clear" w:color="auto" w:fill="E6EED5"/>
      </w:tcPr>
    </w:tblStylePr>
    <w:tblStylePr w:type="band1Horz">
      <w:tblPr/>
      <w:tcPr>
        <w:tcBorders>
          <w:top w:val="single" w:color="9BBB59" w:sz="8" w:space="0"/>
          <w:left w:val="single" w:color="9BBB59" w:sz="8" w:space="0"/>
          <w:bottom w:val="single" w:color="9BBB59" w:sz="8" w:space="0"/>
          <w:right w:val="single" w:color="9BBB59" w:sz="8" w:space="0"/>
          <w:insideV w:val="single" w:sz="8" w:space="0"/>
        </w:tcBorders>
        <w:shd w:val="clear" w:color="auto" w:fill="E6EED5"/>
      </w:tcPr>
    </w:tblStylePr>
    <w:tblStylePr w:type="band2Horz">
      <w:tblPr/>
      <w:tcPr>
        <w:tcBorders>
          <w:top w:val="single" w:color="9BBB59" w:sz="8" w:space="0"/>
          <w:left w:val="single" w:color="9BBB59" w:sz="8" w:space="0"/>
          <w:bottom w:val="single" w:color="9BBB59" w:sz="8" w:space="0"/>
          <w:right w:val="single" w:color="9BBB59" w:sz="8" w:space="0"/>
          <w:insideV w:val="single" w:sz="8" w:space="0"/>
        </w:tcBorders>
      </w:tcPr>
    </w:tblStylePr>
  </w:style>
  <w:style w:type="table" w:styleId="169">
    <w:name w:val="Light Grid Accent 4"/>
    <w:basedOn w:val="12"/>
    <w:qFormat/>
    <w:uiPriority w:val="62"/>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blStylePr w:type="firstRow">
      <w:pPr>
        <w:spacing w:before="0" w:after="0" w:line="240" w:lineRule="auto"/>
      </w:pPr>
      <w:rPr>
        <w:rFonts w:cs="Times New Roman"/>
        <w:b/>
        <w:bCs/>
      </w:rPr>
      <w:tblPr/>
      <w:tcPr>
        <w:tcBorders>
          <w:top w:val="single" w:color="8064A2" w:sz="8" w:space="0"/>
          <w:left w:val="single" w:color="8064A2" w:sz="18" w:space="0"/>
          <w:bottom w:val="single" w:color="8064A2" w:sz="8" w:space="0"/>
          <w:right w:val="single" w:color="8064A2" w:sz="8" w:space="0"/>
          <w:insideH w:val="nil"/>
          <w:insideV w:val="single" w:sz="8" w:space="0"/>
        </w:tcBorders>
      </w:tcPr>
    </w:tblStylePr>
    <w:tblStylePr w:type="lastRow">
      <w:pPr>
        <w:spacing w:before="0" w:after="0" w:line="240" w:lineRule="auto"/>
      </w:pPr>
      <w:rPr>
        <w:rFonts w:cs="Times New Roman"/>
        <w:b/>
        <w:bCs/>
      </w:rPr>
      <w:tblPr/>
      <w:tcPr>
        <w:tcBorders>
          <w:top w:val="double" w:color="8064A2" w:sz="6" w:space="0"/>
          <w:left w:val="single" w:color="8064A2" w:sz="8" w:space="0"/>
          <w:bottom w:val="single" w:color="8064A2" w:sz="8" w:space="0"/>
          <w:right w:val="single" w:color="8064A2"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8064A2" w:sz="8" w:space="0"/>
          <w:left w:val="single" w:color="8064A2" w:sz="8" w:space="0"/>
          <w:bottom w:val="single" w:color="8064A2" w:sz="8" w:space="0"/>
          <w:right w:val="single" w:color="8064A2" w:sz="8" w:space="0"/>
        </w:tcBorders>
      </w:tcPr>
    </w:tblStylePr>
    <w:tblStylePr w:type="band1Vert">
      <w:tblPr/>
      <w:tcPr>
        <w:tcBorders>
          <w:top w:val="single" w:color="8064A2" w:sz="8" w:space="0"/>
          <w:left w:val="single" w:color="8064A2" w:sz="8" w:space="0"/>
          <w:bottom w:val="single" w:color="8064A2" w:sz="8" w:space="0"/>
          <w:right w:val="single" w:color="8064A2" w:sz="8" w:space="0"/>
        </w:tcBorders>
        <w:shd w:val="clear" w:color="auto" w:fill="DFD8E8"/>
      </w:tcPr>
    </w:tblStylePr>
    <w:tblStylePr w:type="band1Horz">
      <w:tblPr/>
      <w:tcPr>
        <w:tcBorders>
          <w:top w:val="single" w:color="8064A2" w:sz="8" w:space="0"/>
          <w:left w:val="single" w:color="8064A2" w:sz="8" w:space="0"/>
          <w:bottom w:val="single" w:color="8064A2" w:sz="8" w:space="0"/>
          <w:right w:val="single" w:color="8064A2" w:sz="8" w:space="0"/>
          <w:insideV w:val="single" w:sz="8" w:space="0"/>
        </w:tcBorders>
        <w:shd w:val="clear" w:color="auto" w:fill="DFD8E8"/>
      </w:tcPr>
    </w:tblStylePr>
    <w:tblStylePr w:type="band2Horz">
      <w:tblPr/>
      <w:tcPr>
        <w:tcBorders>
          <w:top w:val="single" w:color="8064A2" w:sz="8" w:space="0"/>
          <w:left w:val="single" w:color="8064A2" w:sz="8" w:space="0"/>
          <w:bottom w:val="single" w:color="8064A2" w:sz="8" w:space="0"/>
          <w:right w:val="single" w:color="8064A2" w:sz="8" w:space="0"/>
          <w:insideV w:val="single" w:sz="8" w:space="0"/>
        </w:tcBorders>
      </w:tcPr>
    </w:tblStylePr>
  </w:style>
  <w:style w:type="table" w:styleId="170">
    <w:name w:val="Light Grid Accent 5"/>
    <w:basedOn w:val="1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cBorders>
      </w:tcPr>
    </w:tblStylePr>
    <w:tblStylePr w:type="lastRow">
      <w:pPr>
        <w:spacing w:before="0" w:after="0" w:line="240" w:lineRule="auto"/>
      </w:pPr>
      <w:rPr>
        <w:rFonts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styleId="171">
    <w:name w:val="Light Grid Accent 6"/>
    <w:basedOn w:val="12"/>
    <w:qFormat/>
    <w:uiPriority w:val="62"/>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blStylePr w:type="firstRow">
      <w:pPr>
        <w:spacing w:before="0" w:after="0" w:line="240" w:lineRule="auto"/>
      </w:pPr>
      <w:rPr>
        <w:rFonts w:cs="Times New Roman"/>
        <w:b/>
        <w:bCs/>
      </w:rPr>
      <w:tblPr/>
      <w:tcPr>
        <w:tcBorders>
          <w:top w:val="single" w:color="F79646" w:sz="8" w:space="0"/>
          <w:left w:val="single" w:color="F79646" w:sz="18" w:space="0"/>
          <w:bottom w:val="single" w:color="F79646" w:sz="8" w:space="0"/>
          <w:right w:val="single" w:color="F79646" w:sz="8" w:space="0"/>
          <w:insideH w:val="nil"/>
          <w:insideV w:val="single" w:sz="8" w:space="0"/>
        </w:tcBorders>
      </w:tcPr>
    </w:tblStylePr>
    <w:tblStylePr w:type="lastRow">
      <w:pPr>
        <w:spacing w:before="0" w:after="0" w:line="240" w:lineRule="auto"/>
      </w:pPr>
      <w:rPr>
        <w:rFonts w:cs="Times New Roman"/>
        <w:b/>
        <w:bCs/>
      </w:rPr>
      <w:tbl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F79646" w:sz="8" w:space="0"/>
          <w:left w:val="single" w:color="F79646" w:sz="8" w:space="0"/>
          <w:bottom w:val="single" w:color="F79646" w:sz="8" w:space="0"/>
          <w:right w:val="single" w:color="F79646" w:sz="8" w:space="0"/>
        </w:tcBorders>
      </w:tcPr>
    </w:tblStylePr>
    <w:tblStylePr w:type="band1Vert">
      <w:tblPr/>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blPr/>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blPr/>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styleId="172">
    <w:name w:val="Medium Shading 1"/>
    <w:basedOn w:val="12"/>
    <w:qFormat/>
    <w:uiPriority w:val="63"/>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73">
    <w:name w:val="Medium Shading 1 Accent 1"/>
    <w:basedOn w:val="12"/>
    <w:qFormat/>
    <w:uiPriority w:val="63"/>
    <w:tblPr>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74">
    <w:name w:val="Medium Shading 1 Accent 2"/>
    <w:basedOn w:val="12"/>
    <w:uiPriority w:val="63"/>
    <w:tblPr>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175">
    <w:name w:val="Medium Shading 1 Accent 3"/>
    <w:basedOn w:val="12"/>
    <w:qFormat/>
    <w:uiPriority w:val="63"/>
    <w:tblPr>
      <w:tblBorders>
        <w:top w:val="single" w:color="B3CC82" w:sz="8" w:space="0"/>
        <w:left w:val="single" w:color="B3CC82" w:sz="8" w:space="0"/>
        <w:bottom w:val="single" w:color="B3CC82" w:sz="8" w:space="0"/>
        <w:right w:val="single" w:color="B3CC82" w:sz="8" w:space="0"/>
        <w:insideH w:val="single" w:color="B3CC82" w:sz="8" w:space="0"/>
      </w:tblBorders>
    </w:tblPr>
    <w:tblStylePr w:type="firstRow">
      <w:pPr>
        <w:spacing w:before="0" w:after="0" w:line="240" w:lineRule="auto"/>
      </w:pPr>
      <w:rPr>
        <w:b/>
        <w:bCs/>
        <w:color w:val="FFFFFF"/>
      </w:rPr>
      <w:tblPr/>
      <w:tcPr>
        <w:tcBorders>
          <w:top w:val="single" w:color="B3CC82" w:sz="8" w:space="0"/>
          <w:left w:val="single" w:color="B3CC82" w:sz="8" w:space="0"/>
          <w:bottom w:val="single" w:color="B3CC82" w:sz="8" w:space="0"/>
          <w:right w:val="single" w:color="B3CC82" w:sz="8" w:space="0"/>
          <w:insideH w:val="nil"/>
          <w:insideV w:val="nil"/>
        </w:tcBorders>
        <w:shd w:val="clear" w:color="auto" w:fill="9BBB59"/>
      </w:tcPr>
    </w:tblStylePr>
    <w:tblStylePr w:type="lastRow">
      <w:pPr>
        <w:spacing w:before="0" w:after="0" w:line="240" w:lineRule="auto"/>
      </w:pPr>
      <w:rPr>
        <w:b/>
        <w:bCs/>
      </w:rPr>
      <w:tblPr/>
      <w:tcPr>
        <w:tcBorders>
          <w:top w:val="double" w:color="B3CC82" w:sz="6" w:space="0"/>
          <w:left w:val="single" w:color="B3CC82" w:sz="8" w:space="0"/>
          <w:bottom w:val="single" w:color="B3CC82" w:sz="8" w:space="0"/>
          <w:right w:val="single" w:color="B3CC82" w:sz="8" w:space="0"/>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176">
    <w:name w:val="Medium Shading 1 Accent 4"/>
    <w:basedOn w:val="12"/>
    <w:qFormat/>
    <w:uiPriority w:val="63"/>
    <w:tblPr>
      <w:tblBorders>
        <w:top w:val="single" w:color="9F8AB9" w:sz="8" w:space="0"/>
        <w:left w:val="single" w:color="9F8AB9" w:sz="8" w:space="0"/>
        <w:bottom w:val="single" w:color="9F8AB9" w:sz="8" w:space="0"/>
        <w:right w:val="single" w:color="9F8AB9" w:sz="8" w:space="0"/>
        <w:insideH w:val="single" w:color="9F8AB9" w:sz="8" w:space="0"/>
      </w:tblBorders>
    </w:tblPr>
    <w:tblStylePr w:type="firstRow">
      <w:pPr>
        <w:spacing w:before="0" w:after="0" w:line="240" w:lineRule="auto"/>
      </w:pPr>
      <w:rPr>
        <w:b/>
        <w:bCs/>
        <w:color w:val="FFFFFF"/>
      </w:rPr>
      <w:tblPr/>
      <w:tcPr>
        <w:tcBorders>
          <w:top w:val="single" w:color="9F8AB9" w:sz="8" w:space="0"/>
          <w:left w:val="single" w:color="9F8AB9" w:sz="8" w:space="0"/>
          <w:bottom w:val="single" w:color="9F8AB9" w:sz="8" w:space="0"/>
          <w:right w:val="single" w:color="9F8AB9" w:sz="8" w:space="0"/>
          <w:insideH w:val="nil"/>
          <w:insideV w:val="nil"/>
        </w:tcBorders>
        <w:shd w:val="clear" w:color="auto" w:fill="8064A2"/>
      </w:tcPr>
    </w:tblStylePr>
    <w:tblStylePr w:type="lastRow">
      <w:pPr>
        <w:spacing w:before="0" w:after="0" w:line="240" w:lineRule="auto"/>
      </w:pPr>
      <w:rPr>
        <w:b/>
        <w:bCs/>
      </w:rPr>
      <w:tblPr/>
      <w:tcPr>
        <w:tcBorders>
          <w:top w:val="double" w:color="9F8AB9" w:sz="6" w:space="0"/>
          <w:left w:val="single" w:color="9F8AB9" w:sz="8" w:space="0"/>
          <w:bottom w:val="single" w:color="9F8AB9" w:sz="8" w:space="0"/>
          <w:right w:val="single" w:color="9F8AB9" w:sz="8" w:space="0"/>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177">
    <w:name w:val="Medium Shading 1 Accent 5"/>
    <w:basedOn w:val="12"/>
    <w:qFormat/>
    <w:uiPriority w:val="63"/>
    <w:tblPr>
      <w:tblBorders>
        <w:top w:val="single" w:color="78C0D4" w:sz="8" w:space="0"/>
        <w:left w:val="single" w:color="78C0D4" w:sz="8" w:space="0"/>
        <w:bottom w:val="single" w:color="78C0D4" w:sz="8" w:space="0"/>
        <w:right w:val="single" w:color="78C0D4" w:sz="8" w:space="0"/>
        <w:insideH w:val="single" w:color="78C0D4" w:sz="8" w:space="0"/>
      </w:tblBorders>
    </w:tblPr>
    <w:tblStylePr w:type="firstRow">
      <w:pPr>
        <w:spacing w:before="0" w:after="0" w:line="240" w:lineRule="auto"/>
      </w:pPr>
      <w:rPr>
        <w:b/>
        <w:bCs/>
        <w:color w:val="FFFFFF"/>
      </w:rPr>
      <w:tblPr/>
      <w:tcPr>
        <w:tcBorders>
          <w:top w:val="single" w:color="78C0D4" w:sz="8" w:space="0"/>
          <w:left w:val="single" w:color="78C0D4" w:sz="8" w:space="0"/>
          <w:bottom w:val="single" w:color="78C0D4" w:sz="8" w:space="0"/>
          <w:right w:val="single" w:color="78C0D4" w:sz="8" w:space="0"/>
          <w:insideH w:val="nil"/>
          <w:insideV w:val="nil"/>
        </w:tcBorders>
        <w:shd w:val="clear" w:color="auto" w:fill="4BACC6"/>
      </w:tcPr>
    </w:tblStylePr>
    <w:tblStylePr w:type="lastRow">
      <w:pPr>
        <w:spacing w:before="0" w:after="0" w:line="240" w:lineRule="auto"/>
      </w:pPr>
      <w:rPr>
        <w:b/>
        <w:bCs/>
      </w:rPr>
      <w:tblPr/>
      <w:tcPr>
        <w:tcBorders>
          <w:top w:val="double" w:color="78C0D4" w:sz="6" w:space="0"/>
          <w:left w:val="single" w:color="78C0D4" w:sz="8" w:space="0"/>
          <w:bottom w:val="single" w:color="78C0D4" w:sz="8" w:space="0"/>
          <w:right w:val="single" w:color="78C0D4" w:sz="8" w:space="0"/>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178">
    <w:name w:val="Medium Shading 1 Accent 6"/>
    <w:basedOn w:val="12"/>
    <w:uiPriority w:val="63"/>
    <w:tblPr>
      <w:tblBorders>
        <w:top w:val="single" w:color="F9B074" w:sz="8" w:space="0"/>
        <w:left w:val="single" w:color="F9B074" w:sz="8" w:space="0"/>
        <w:bottom w:val="single" w:color="F9B074" w:sz="8" w:space="0"/>
        <w:right w:val="single" w:color="F9B074" w:sz="8" w:space="0"/>
        <w:insideH w:val="single" w:color="F9B074" w:sz="8" w:space="0"/>
      </w:tblBorders>
    </w:tblPr>
    <w:tblStylePr w:type="firstRow">
      <w:pPr>
        <w:spacing w:before="0" w:after="0" w:line="240" w:lineRule="auto"/>
      </w:pPr>
      <w:rPr>
        <w:b/>
        <w:bCs/>
        <w:color w:val="FFFFFF"/>
      </w:rPr>
      <w:tblPr/>
      <w:tcPr>
        <w:tcBorders>
          <w:top w:val="single" w:color="F9B074" w:sz="8" w:space="0"/>
          <w:left w:val="single" w:color="F9B074" w:sz="8" w:space="0"/>
          <w:bottom w:val="single" w:color="F9B074" w:sz="8" w:space="0"/>
          <w:right w:val="single" w:color="F9B074" w:sz="8" w:space="0"/>
          <w:insideH w:val="nil"/>
          <w:insideV w:val="nil"/>
        </w:tcBorders>
        <w:shd w:val="clear" w:color="auto" w:fill="F79646"/>
      </w:tcPr>
    </w:tblStylePr>
    <w:tblStylePr w:type="lastRow">
      <w:pPr>
        <w:spacing w:before="0" w:after="0" w:line="240" w:lineRule="auto"/>
      </w:pPr>
      <w:rPr>
        <w:b/>
        <w:bCs/>
      </w:rPr>
      <w:tblPr/>
      <w:tcPr>
        <w:tcBorders>
          <w:top w:val="double" w:color="F9B074" w:sz="6" w:space="0"/>
          <w:left w:val="single" w:color="F9B074" w:sz="8" w:space="0"/>
          <w:bottom w:val="single" w:color="F9B074" w:sz="8" w:space="0"/>
          <w:right w:val="single" w:color="F9B074" w:sz="8" w:space="0"/>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179">
    <w:name w:val="Medium Shading 2"/>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0">
    <w:name w:val="Medium Shading 2 Accent 1"/>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1">
    <w:name w:val="Medium Shading 2 Accent 2"/>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2">
    <w:name w:val="Medium Shading 2 Accent 3"/>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3">
    <w:name w:val="Medium Shading 2 Accent 4"/>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4">
    <w:name w:val="Medium Shading 2 Accent 5"/>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5">
    <w:name w:val="Medium Shading 2 Accent 6"/>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6">
    <w:name w:val="Medium List 1"/>
    <w:basedOn w:val="12"/>
    <w:qFormat/>
    <w:uiPriority w:val="65"/>
    <w:rPr>
      <w:color w:val="000000"/>
    </w:rPr>
    <w:tblPr>
      <w:tblBorders>
        <w:top w:val="single" w:color="000000" w:sz="8" w:space="0"/>
        <w:bottom w:val="single" w:color="000000" w:sz="8" w:space="0"/>
      </w:tblBorders>
    </w:tblPr>
    <w:tblStylePr w:type="firstRow">
      <w:rPr>
        <w:rFonts w:cs="Times New Roman"/>
      </w:rPr>
      <w:tblPr/>
      <w:tcPr>
        <w:tcBorders>
          <w:top w:val="nil"/>
          <w:left w:val="single" w:color="000000" w:sz="8" w:space="0"/>
        </w:tcBorders>
      </w:tcPr>
    </w:tblStylePr>
    <w:tblStylePr w:type="lastRow">
      <w:rPr>
        <w:b/>
        <w:bCs/>
        <w:color w:val="1F497D"/>
      </w:rPr>
      <w:tblPr/>
      <w:tcPr>
        <w:tcBorders>
          <w:top w:val="single" w:color="000000" w:sz="8" w:space="0"/>
          <w:left w:val="single" w:color="000000" w:sz="8" w:space="0"/>
        </w:tcBorders>
      </w:tcPr>
    </w:tblStylePr>
    <w:tblStylePr w:type="firstCol">
      <w:rPr>
        <w:b/>
        <w:bCs/>
      </w:rPr>
    </w:tblStylePr>
    <w:tblStylePr w:type="lastCol">
      <w:rPr>
        <w:b/>
        <w:bCs/>
      </w:rPr>
      <w:tblPr/>
      <w:tcPr>
        <w:tcBorders>
          <w:top w:val="single" w:color="000000" w:sz="8" w:space="0"/>
          <w:left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187">
    <w:name w:val="Medium List 1 Accent 1"/>
    <w:basedOn w:val="12"/>
    <w:qFormat/>
    <w:uiPriority w:val="65"/>
    <w:rPr>
      <w:color w:val="000000"/>
    </w:rPr>
    <w:tblPr>
      <w:tblBorders>
        <w:top w:val="single" w:color="4F81BD" w:sz="8" w:space="0"/>
        <w:bottom w:val="single" w:color="4F81BD" w:sz="8" w:space="0"/>
      </w:tblBorders>
    </w:tblPr>
    <w:tblStylePr w:type="firstRow">
      <w:rPr>
        <w:rFonts w:cs="Times New Roman"/>
      </w:rPr>
      <w:tblPr/>
      <w:tcPr>
        <w:tcBorders>
          <w:top w:val="nil"/>
          <w:left w:val="single" w:color="4F81BD" w:sz="8" w:space="0"/>
        </w:tcBorders>
      </w:tcPr>
    </w:tblStylePr>
    <w:tblStylePr w:type="lastRow">
      <w:rPr>
        <w:b/>
        <w:bCs/>
        <w:color w:val="1F497D"/>
      </w:rPr>
      <w:tblPr/>
      <w:tcPr>
        <w:tcBorders>
          <w:top w:val="single" w:color="4F81BD" w:sz="8" w:space="0"/>
          <w:left w:val="single" w:color="4F81BD" w:sz="8" w:space="0"/>
        </w:tcBorders>
      </w:tcPr>
    </w:tblStylePr>
    <w:tblStylePr w:type="firstCol">
      <w:rPr>
        <w:b/>
        <w:bCs/>
      </w:rPr>
    </w:tblStylePr>
    <w:tblStylePr w:type="lastCol">
      <w:rPr>
        <w:b/>
        <w:bCs/>
      </w:rPr>
      <w:tblPr/>
      <w:tcPr>
        <w:tcBorders>
          <w:top w:val="single" w:color="4F81BD" w:sz="8" w:space="0"/>
          <w:left w:val="single" w:color="4F81BD" w:sz="8" w:space="0"/>
        </w:tcBorders>
      </w:tcPr>
    </w:tblStylePr>
    <w:tblStylePr w:type="band1Vert">
      <w:tblPr/>
      <w:tcPr>
        <w:shd w:val="clear" w:color="auto" w:fill="D3DFEE"/>
      </w:tcPr>
    </w:tblStylePr>
    <w:tblStylePr w:type="band1Horz">
      <w:tblPr/>
      <w:tcPr>
        <w:shd w:val="clear" w:color="auto" w:fill="D3DFEE"/>
      </w:tcPr>
    </w:tblStylePr>
  </w:style>
  <w:style w:type="table" w:styleId="188">
    <w:name w:val="Medium List 1 Accent 2"/>
    <w:basedOn w:val="12"/>
    <w:qFormat/>
    <w:uiPriority w:val="65"/>
    <w:rPr>
      <w:color w:val="000000"/>
    </w:rPr>
    <w:tblPr>
      <w:tblBorders>
        <w:top w:val="single" w:color="C0504D" w:sz="8" w:space="0"/>
        <w:bottom w:val="single" w:color="C0504D" w:sz="8" w:space="0"/>
      </w:tblBorders>
    </w:tblPr>
    <w:tblStylePr w:type="firstRow">
      <w:rPr>
        <w:rFonts w:cs="Times New Roman"/>
      </w:rPr>
      <w:tblPr/>
      <w:tcPr>
        <w:tcBorders>
          <w:top w:val="nil"/>
          <w:left w:val="single" w:color="C0504D" w:sz="8" w:space="0"/>
        </w:tcBorders>
      </w:tcPr>
    </w:tblStylePr>
    <w:tblStylePr w:type="lastRow">
      <w:rPr>
        <w:b/>
        <w:bCs/>
        <w:color w:val="1F497D"/>
      </w:rPr>
      <w:tblPr/>
      <w:tcPr>
        <w:tcBorders>
          <w:top w:val="single" w:color="C0504D" w:sz="8" w:space="0"/>
          <w:left w:val="single" w:color="C0504D" w:sz="8" w:space="0"/>
        </w:tcBorders>
      </w:tcPr>
    </w:tblStylePr>
    <w:tblStylePr w:type="firstCol">
      <w:rPr>
        <w:b/>
        <w:bCs/>
      </w:rPr>
    </w:tblStylePr>
    <w:tblStylePr w:type="lastCol">
      <w:rPr>
        <w:b/>
        <w:bCs/>
      </w:rPr>
      <w:tblPr/>
      <w:tcPr>
        <w:tcBorders>
          <w:top w:val="single" w:color="C0504D" w:sz="8" w:space="0"/>
          <w:left w:val="single" w:color="C0504D" w:sz="8" w:space="0"/>
        </w:tcBorders>
      </w:tcPr>
    </w:tblStylePr>
    <w:tblStylePr w:type="band1Vert">
      <w:tblPr/>
      <w:tcPr>
        <w:shd w:val="clear" w:color="auto" w:fill="EFD3D2"/>
      </w:tcPr>
    </w:tblStylePr>
    <w:tblStylePr w:type="band1Horz">
      <w:tblPr/>
      <w:tcPr>
        <w:shd w:val="clear" w:color="auto" w:fill="EFD3D2"/>
      </w:tcPr>
    </w:tblStylePr>
  </w:style>
  <w:style w:type="table" w:styleId="189">
    <w:name w:val="Medium List 1 Accent 3"/>
    <w:basedOn w:val="12"/>
    <w:qFormat/>
    <w:uiPriority w:val="65"/>
    <w:rPr>
      <w:color w:val="000000"/>
    </w:rPr>
    <w:tblPr>
      <w:tblBorders>
        <w:top w:val="single" w:color="9BBB59" w:sz="8" w:space="0"/>
        <w:bottom w:val="single" w:color="9BBB59" w:sz="8" w:space="0"/>
      </w:tblBorders>
    </w:tblPr>
    <w:tblStylePr w:type="firstRow">
      <w:rPr>
        <w:rFonts w:cs="Times New Roman"/>
      </w:rPr>
      <w:tblPr/>
      <w:tcPr>
        <w:tcBorders>
          <w:top w:val="nil"/>
          <w:left w:val="single" w:color="9BBB59" w:sz="8" w:space="0"/>
        </w:tcBorders>
      </w:tcPr>
    </w:tblStylePr>
    <w:tblStylePr w:type="lastRow">
      <w:rPr>
        <w:b/>
        <w:bCs/>
        <w:color w:val="1F497D"/>
      </w:rPr>
      <w:tblPr/>
      <w:tcPr>
        <w:tcBorders>
          <w:top w:val="single" w:color="9BBB59" w:sz="8" w:space="0"/>
          <w:left w:val="single" w:color="9BBB59" w:sz="8" w:space="0"/>
        </w:tcBorders>
      </w:tcPr>
    </w:tblStylePr>
    <w:tblStylePr w:type="firstCol">
      <w:rPr>
        <w:b/>
        <w:bCs/>
      </w:rPr>
    </w:tblStylePr>
    <w:tblStylePr w:type="lastCol">
      <w:rPr>
        <w:b/>
        <w:bCs/>
      </w:rPr>
      <w:tblPr/>
      <w:tcPr>
        <w:tcBorders>
          <w:top w:val="single" w:color="9BBB59" w:sz="8" w:space="0"/>
          <w:left w:val="single" w:color="9BBB59" w:sz="8" w:space="0"/>
        </w:tcBorders>
      </w:tcPr>
    </w:tblStylePr>
    <w:tblStylePr w:type="band1Vert">
      <w:tblPr/>
      <w:tcPr>
        <w:shd w:val="clear" w:color="auto" w:fill="E6EED5"/>
      </w:tcPr>
    </w:tblStylePr>
    <w:tblStylePr w:type="band1Horz">
      <w:tblPr/>
      <w:tcPr>
        <w:shd w:val="clear" w:color="auto" w:fill="E6EED5"/>
      </w:tcPr>
    </w:tblStylePr>
  </w:style>
  <w:style w:type="table" w:styleId="190">
    <w:name w:val="Medium List 1 Accent 4"/>
    <w:basedOn w:val="12"/>
    <w:qFormat/>
    <w:uiPriority w:val="65"/>
    <w:rPr>
      <w:color w:val="000000"/>
    </w:rPr>
    <w:tblPr>
      <w:tblBorders>
        <w:top w:val="single" w:color="8064A2" w:sz="8" w:space="0"/>
        <w:bottom w:val="single" w:color="8064A2" w:sz="8" w:space="0"/>
      </w:tblBorders>
    </w:tblPr>
    <w:tblStylePr w:type="firstRow">
      <w:rPr>
        <w:rFonts w:cs="Times New Roman"/>
      </w:rPr>
      <w:tblPr/>
      <w:tcPr>
        <w:tcBorders>
          <w:top w:val="nil"/>
          <w:left w:val="single" w:color="8064A2" w:sz="8" w:space="0"/>
        </w:tcBorders>
      </w:tcPr>
    </w:tblStylePr>
    <w:tblStylePr w:type="lastRow">
      <w:rPr>
        <w:b/>
        <w:bCs/>
        <w:color w:val="1F497D"/>
      </w:rPr>
      <w:tblPr/>
      <w:tcPr>
        <w:tcBorders>
          <w:top w:val="single" w:color="8064A2" w:sz="8" w:space="0"/>
          <w:left w:val="single" w:color="8064A2" w:sz="8" w:space="0"/>
        </w:tcBorders>
      </w:tcPr>
    </w:tblStylePr>
    <w:tblStylePr w:type="firstCol">
      <w:rPr>
        <w:b/>
        <w:bCs/>
      </w:rPr>
    </w:tblStylePr>
    <w:tblStylePr w:type="lastCol">
      <w:rPr>
        <w:b/>
        <w:bCs/>
      </w:rPr>
      <w:tblPr/>
      <w:tcPr>
        <w:tcBorders>
          <w:top w:val="single" w:color="8064A2" w:sz="8" w:space="0"/>
          <w:left w:val="single" w:color="8064A2" w:sz="8" w:space="0"/>
        </w:tcBorders>
      </w:tcPr>
    </w:tblStylePr>
    <w:tblStylePr w:type="band1Vert">
      <w:tblPr/>
      <w:tcPr>
        <w:shd w:val="clear" w:color="auto" w:fill="DFD8E8"/>
      </w:tcPr>
    </w:tblStylePr>
    <w:tblStylePr w:type="band1Horz">
      <w:tblPr/>
      <w:tcPr>
        <w:shd w:val="clear" w:color="auto" w:fill="DFD8E8"/>
      </w:tcPr>
    </w:tblStylePr>
  </w:style>
  <w:style w:type="table" w:styleId="191">
    <w:name w:val="Medium List 1 Accent 5"/>
    <w:basedOn w:val="12"/>
    <w:qFormat/>
    <w:uiPriority w:val="65"/>
    <w:rPr>
      <w:color w:val="000000"/>
    </w:rPr>
    <w:tblPr>
      <w:tblBorders>
        <w:top w:val="single" w:color="4BACC6" w:sz="8" w:space="0"/>
        <w:bottom w:val="single" w:color="4BACC6" w:sz="8" w:space="0"/>
      </w:tblBorders>
    </w:tblPr>
    <w:tblStylePr w:type="firstRow">
      <w:rPr>
        <w:rFonts w:cs="Times New Roman"/>
      </w:rPr>
      <w:tblPr/>
      <w:tcPr>
        <w:tcBorders>
          <w:top w:val="nil"/>
          <w:left w:val="single" w:color="4BACC6" w:sz="8" w:space="0"/>
        </w:tcBorders>
      </w:tcPr>
    </w:tblStylePr>
    <w:tblStylePr w:type="lastRow">
      <w:rPr>
        <w:b/>
        <w:bCs/>
        <w:color w:val="1F497D"/>
      </w:rPr>
      <w:tblPr/>
      <w:tcPr>
        <w:tcBorders>
          <w:top w:val="single" w:color="4BACC6" w:sz="8" w:space="0"/>
          <w:left w:val="single" w:color="4BACC6" w:sz="8" w:space="0"/>
        </w:tcBorders>
      </w:tcPr>
    </w:tblStylePr>
    <w:tblStylePr w:type="firstCol">
      <w:rPr>
        <w:b/>
        <w:bCs/>
      </w:rPr>
    </w:tblStylePr>
    <w:tblStylePr w:type="lastCol">
      <w:rPr>
        <w:b/>
        <w:bCs/>
      </w:rPr>
      <w:tblPr/>
      <w:tcPr>
        <w:tcBorders>
          <w:top w:val="single" w:color="4BACC6" w:sz="8" w:space="0"/>
          <w:left w:val="single" w:color="4BACC6" w:sz="8" w:space="0"/>
        </w:tcBorders>
      </w:tcPr>
    </w:tblStylePr>
    <w:tblStylePr w:type="band1Vert">
      <w:tblPr/>
      <w:tcPr>
        <w:shd w:val="clear" w:color="auto" w:fill="D2EAF1"/>
      </w:tcPr>
    </w:tblStylePr>
    <w:tblStylePr w:type="band1Horz">
      <w:tblPr/>
      <w:tcPr>
        <w:shd w:val="clear" w:color="auto" w:fill="D2EAF1"/>
      </w:tcPr>
    </w:tblStylePr>
  </w:style>
  <w:style w:type="table" w:styleId="192">
    <w:name w:val="Medium List 1 Accent 6"/>
    <w:basedOn w:val="12"/>
    <w:qFormat/>
    <w:uiPriority w:val="65"/>
    <w:rPr>
      <w:color w:val="000000"/>
    </w:rPr>
    <w:tblPr>
      <w:tblBorders>
        <w:top w:val="single" w:color="F79646" w:sz="8" w:space="0"/>
        <w:bottom w:val="single" w:color="F79646" w:sz="8" w:space="0"/>
      </w:tblBorders>
    </w:tblPr>
    <w:tblStylePr w:type="firstRow">
      <w:rPr>
        <w:rFonts w:cs="Times New Roman"/>
      </w:rPr>
      <w:tblPr/>
      <w:tcPr>
        <w:tcBorders>
          <w:top w:val="nil"/>
          <w:left w:val="single" w:color="F79646" w:sz="8" w:space="0"/>
        </w:tcBorders>
      </w:tcPr>
    </w:tblStylePr>
    <w:tblStylePr w:type="lastRow">
      <w:rPr>
        <w:b/>
        <w:bCs/>
        <w:color w:val="1F497D"/>
      </w:rPr>
      <w:tblPr/>
      <w:tcPr>
        <w:tcBorders>
          <w:top w:val="single" w:color="F79646" w:sz="8" w:space="0"/>
          <w:left w:val="single" w:color="F79646" w:sz="8" w:space="0"/>
        </w:tcBorders>
      </w:tcPr>
    </w:tblStylePr>
    <w:tblStylePr w:type="firstCol">
      <w:rPr>
        <w:b/>
        <w:bCs/>
      </w:rPr>
    </w:tblStylePr>
    <w:tblStylePr w:type="lastCol">
      <w:rPr>
        <w:b/>
        <w:bCs/>
      </w:rPr>
      <w:tblPr/>
      <w:tcPr>
        <w:tcBorders>
          <w:top w:val="single" w:color="F79646" w:sz="8" w:space="0"/>
          <w:left w:val="single" w:color="F79646" w:sz="8" w:space="0"/>
        </w:tcBorders>
      </w:tcPr>
    </w:tblStylePr>
    <w:tblStylePr w:type="band1Vert">
      <w:tblPr/>
      <w:tcPr>
        <w:shd w:val="clear" w:color="auto" w:fill="FDE4D0"/>
      </w:tcPr>
    </w:tblStylePr>
    <w:tblStylePr w:type="band1Horz">
      <w:tblPr/>
      <w:tcPr>
        <w:shd w:val="clear" w:color="auto" w:fill="FDE4D0"/>
      </w:tcPr>
    </w:tblStylePr>
  </w:style>
  <w:style w:type="table" w:styleId="193">
    <w:name w:val="Medium List 2"/>
    <w:basedOn w:val="12"/>
    <w:uiPriority w:val="66"/>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single" w:color="000000" w:sz="24" w:space="0"/>
          <w:bottom w:val="nil"/>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nil"/>
          <w:bottom w:val="single" w:color="000000"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94">
    <w:name w:val="Medium List 2 Accent 1"/>
    <w:basedOn w:val="12"/>
    <w:qFormat/>
    <w:uiPriority w:val="66"/>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tblBorders>
    </w:tblPr>
    <w:tblStylePr w:type="firstRow">
      <w:rPr>
        <w:sz w:val="24"/>
        <w:szCs w:val="24"/>
      </w:rPr>
      <w:tblPr/>
      <w:tcPr>
        <w:tcBorders>
          <w:top w:val="nil"/>
          <w:left w:val="single" w:color="4F81BD" w:sz="24" w:space="0"/>
          <w:bottom w:val="nil"/>
          <w:right w:val="nil"/>
          <w:insideH w:val="nil"/>
          <w:insideV w:val="nil"/>
        </w:tcBorders>
        <w:shd w:val="clear" w:color="auto" w:fill="FFFFFF"/>
      </w:tcPr>
    </w:tblStylePr>
    <w:tblStylePr w:type="lastRow">
      <w:tblPr/>
      <w:tcPr>
        <w:tcBorders>
          <w:top w:val="single" w:color="4F81BD" w:sz="8" w:space="0"/>
          <w:left w:val="nil"/>
          <w:bottom w:val="nil"/>
          <w:right w:val="nil"/>
          <w:insideH w:val="nil"/>
          <w:insideV w:val="nil"/>
        </w:tcBorders>
        <w:shd w:val="clear" w:color="auto" w:fill="FFFFFF"/>
      </w:tcPr>
    </w:tblStylePr>
    <w:tblStylePr w:type="firstCol">
      <w:tblPr/>
      <w:tcPr>
        <w:tcBorders>
          <w:top w:val="nil"/>
          <w:left w:val="nil"/>
          <w:bottom w:val="nil"/>
          <w:right w:val="single" w:color="4F81BD" w:sz="8" w:space="0"/>
          <w:insideH w:val="nil"/>
          <w:insideV w:val="nil"/>
        </w:tcBorders>
        <w:shd w:val="clear" w:color="auto" w:fill="FFFFFF"/>
      </w:tcPr>
    </w:tblStylePr>
    <w:tblStylePr w:type="lastCol">
      <w:tblPr/>
      <w:tcPr>
        <w:tcBorders>
          <w:top w:val="nil"/>
          <w:left w:val="nil"/>
          <w:bottom w:val="single" w:color="4F81B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195">
    <w:name w:val="Medium List 2 Accent 2"/>
    <w:basedOn w:val="12"/>
    <w:uiPriority w:val="66"/>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tblBorders>
    </w:tblPr>
    <w:tblStylePr w:type="firstRow">
      <w:rPr>
        <w:sz w:val="24"/>
        <w:szCs w:val="24"/>
      </w:rPr>
      <w:tblPr/>
      <w:tcPr>
        <w:tcBorders>
          <w:top w:val="nil"/>
          <w:left w:val="single" w:color="C0504D" w:sz="24" w:space="0"/>
          <w:bottom w:val="nil"/>
          <w:right w:val="nil"/>
          <w:insideH w:val="nil"/>
          <w:insideV w:val="nil"/>
        </w:tcBorders>
        <w:shd w:val="clear" w:color="auto" w:fill="FFFFFF"/>
      </w:tcPr>
    </w:tblStylePr>
    <w:tblStylePr w:type="lastRow">
      <w:tblPr/>
      <w:tcPr>
        <w:tcBorders>
          <w:top w:val="single" w:color="C0504D" w:sz="8" w:space="0"/>
          <w:left w:val="nil"/>
          <w:bottom w:val="nil"/>
          <w:right w:val="nil"/>
          <w:insideH w:val="nil"/>
          <w:insideV w:val="nil"/>
        </w:tcBorders>
        <w:shd w:val="clear" w:color="auto" w:fill="FFFFFF"/>
      </w:tcPr>
    </w:tblStylePr>
    <w:tblStylePr w:type="firstCol">
      <w:tblPr/>
      <w:tcPr>
        <w:tcBorders>
          <w:top w:val="nil"/>
          <w:left w:val="nil"/>
          <w:bottom w:val="nil"/>
          <w:right w:val="single" w:color="C0504D" w:sz="8" w:space="0"/>
          <w:insideH w:val="nil"/>
          <w:insideV w:val="nil"/>
        </w:tcBorders>
        <w:shd w:val="clear" w:color="auto" w:fill="FFFFFF"/>
      </w:tcPr>
    </w:tblStylePr>
    <w:tblStylePr w:type="lastCol">
      <w:tblPr/>
      <w:tcPr>
        <w:tcBorders>
          <w:top w:val="nil"/>
          <w:left w:val="nil"/>
          <w:bottom w:val="single" w:color="C0504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196">
    <w:name w:val="Medium List 2 Accent 3"/>
    <w:basedOn w:val="12"/>
    <w:qFormat/>
    <w:uiPriority w:val="66"/>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tblBorders>
    </w:tblPr>
    <w:tblStylePr w:type="firstRow">
      <w:rPr>
        <w:sz w:val="24"/>
        <w:szCs w:val="24"/>
      </w:rPr>
      <w:tblPr/>
      <w:tcPr>
        <w:tcBorders>
          <w:top w:val="nil"/>
          <w:left w:val="single" w:color="9BBB59" w:sz="24" w:space="0"/>
          <w:bottom w:val="nil"/>
          <w:right w:val="nil"/>
          <w:insideH w:val="nil"/>
          <w:insideV w:val="nil"/>
        </w:tcBorders>
        <w:shd w:val="clear" w:color="auto" w:fill="FFFFFF"/>
      </w:tcPr>
    </w:tblStylePr>
    <w:tblStylePr w:type="lastRow">
      <w:tblPr/>
      <w:tcPr>
        <w:tcBorders>
          <w:top w:val="single" w:color="9BBB59" w:sz="8" w:space="0"/>
          <w:left w:val="nil"/>
          <w:bottom w:val="nil"/>
          <w:right w:val="nil"/>
          <w:insideH w:val="nil"/>
          <w:insideV w:val="nil"/>
        </w:tcBorders>
        <w:shd w:val="clear" w:color="auto" w:fill="FFFFFF"/>
      </w:tcPr>
    </w:tblStylePr>
    <w:tblStylePr w:type="firstCol">
      <w:tblPr/>
      <w:tcPr>
        <w:tcBorders>
          <w:top w:val="nil"/>
          <w:left w:val="nil"/>
          <w:bottom w:val="nil"/>
          <w:right w:val="single" w:color="9BBB59" w:sz="8" w:space="0"/>
          <w:insideH w:val="nil"/>
          <w:insideV w:val="nil"/>
        </w:tcBorders>
        <w:shd w:val="clear" w:color="auto" w:fill="FFFFFF"/>
      </w:tcPr>
    </w:tblStylePr>
    <w:tblStylePr w:type="lastCol">
      <w:tblPr/>
      <w:tcPr>
        <w:tcBorders>
          <w:top w:val="nil"/>
          <w:left w:val="nil"/>
          <w:bottom w:val="single" w:color="9BBB59"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197">
    <w:name w:val="Medium List 2 Accent 4"/>
    <w:basedOn w:val="12"/>
    <w:qFormat/>
    <w:uiPriority w:val="66"/>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tblBorders>
    </w:tblPr>
    <w:tblStylePr w:type="firstRow">
      <w:rPr>
        <w:sz w:val="24"/>
        <w:szCs w:val="24"/>
      </w:rPr>
      <w:tblPr/>
      <w:tcPr>
        <w:tcBorders>
          <w:top w:val="nil"/>
          <w:left w:val="single" w:color="8064A2" w:sz="24" w:space="0"/>
          <w:bottom w:val="nil"/>
          <w:right w:val="nil"/>
          <w:insideH w:val="nil"/>
          <w:insideV w:val="nil"/>
        </w:tcBorders>
        <w:shd w:val="clear" w:color="auto" w:fill="FFFFFF"/>
      </w:tcPr>
    </w:tblStylePr>
    <w:tblStylePr w:type="lastRow">
      <w:tblPr/>
      <w:tcPr>
        <w:tcBorders>
          <w:top w:val="single" w:color="8064A2" w:sz="8" w:space="0"/>
          <w:left w:val="nil"/>
          <w:bottom w:val="nil"/>
          <w:right w:val="nil"/>
          <w:insideH w:val="nil"/>
          <w:insideV w:val="nil"/>
        </w:tcBorders>
        <w:shd w:val="clear" w:color="auto" w:fill="FFFFFF"/>
      </w:tcPr>
    </w:tblStylePr>
    <w:tblStylePr w:type="firstCol">
      <w:tblPr/>
      <w:tcPr>
        <w:tcBorders>
          <w:top w:val="nil"/>
          <w:left w:val="nil"/>
          <w:bottom w:val="nil"/>
          <w:right w:val="single" w:color="8064A2" w:sz="8" w:space="0"/>
          <w:insideH w:val="nil"/>
          <w:insideV w:val="nil"/>
        </w:tcBorders>
        <w:shd w:val="clear" w:color="auto" w:fill="FFFFFF"/>
      </w:tcPr>
    </w:tblStylePr>
    <w:tblStylePr w:type="lastCol">
      <w:tblPr/>
      <w:tcPr>
        <w:tcBorders>
          <w:top w:val="nil"/>
          <w:left w:val="nil"/>
          <w:bottom w:val="single" w:color="8064A2"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198">
    <w:name w:val="Medium List 2 Accent 5"/>
    <w:basedOn w:val="12"/>
    <w:qFormat/>
    <w:uiPriority w:val="66"/>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cBorders>
        <w:shd w:val="clear" w:color="auto" w:fill="FFFFFF"/>
      </w:tcPr>
    </w:tblStylePr>
    <w:tblStylePr w:type="lastRow">
      <w:tblPr/>
      <w:tcPr>
        <w:tcBorders>
          <w:top w:val="single" w:color="4BACC6" w:sz="8" w:space="0"/>
          <w:left w:val="nil"/>
          <w:bottom w:val="nil"/>
          <w:right w:val="nil"/>
          <w:insideH w:val="nil"/>
          <w:insideV w:val="nil"/>
        </w:tcBorders>
        <w:shd w:val="clear" w:color="auto" w:fill="FFFFFF"/>
      </w:tcPr>
    </w:tblStylePr>
    <w:tblStylePr w:type="firstCol">
      <w:tblPr/>
      <w:tcPr>
        <w:tcBorders>
          <w:top w:val="nil"/>
          <w:left w:val="nil"/>
          <w:bottom w:val="nil"/>
          <w:right w:val="single" w:color="4BACC6" w:sz="8" w:space="0"/>
          <w:insideH w:val="nil"/>
          <w:insideV w:val="nil"/>
        </w:tcBorders>
        <w:shd w:val="clear" w:color="auto" w:fill="FFFFFF"/>
      </w:tcPr>
    </w:tblStylePr>
    <w:tblStylePr w:type="lastCol">
      <w:tblPr/>
      <w:tcPr>
        <w:tcBorders>
          <w:top w:val="nil"/>
          <w:left w:val="nil"/>
          <w:bottom w:val="single" w:color="4BACC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199">
    <w:name w:val="Medium List 2 Accent 6"/>
    <w:basedOn w:val="12"/>
    <w:qFormat/>
    <w:uiPriority w:val="66"/>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tblBorders>
    </w:tblPr>
    <w:tblStylePr w:type="firstRow">
      <w:rPr>
        <w:sz w:val="24"/>
        <w:szCs w:val="24"/>
      </w:rPr>
      <w:tblPr/>
      <w:tcPr>
        <w:tcBorders>
          <w:top w:val="nil"/>
          <w:left w:val="single" w:color="F79646" w:sz="24" w:space="0"/>
          <w:bottom w:val="nil"/>
          <w:right w:val="nil"/>
          <w:insideH w:val="nil"/>
          <w:insideV w:val="nil"/>
        </w:tcBorders>
        <w:shd w:val="clear" w:color="auto" w:fill="FFFFFF"/>
      </w:tcPr>
    </w:tblStylePr>
    <w:tblStylePr w:type="lastRow">
      <w:tblPr/>
      <w:tcPr>
        <w:tcBorders>
          <w:top w:val="single" w:color="F79646" w:sz="8" w:space="0"/>
          <w:left w:val="nil"/>
          <w:bottom w:val="nil"/>
          <w:right w:val="nil"/>
          <w:insideH w:val="nil"/>
          <w:insideV w:val="nil"/>
        </w:tcBorders>
        <w:shd w:val="clear" w:color="auto" w:fill="FFFFFF"/>
      </w:tcPr>
    </w:tblStylePr>
    <w:tblStylePr w:type="firstCol">
      <w:tblPr/>
      <w:tcPr>
        <w:tcBorders>
          <w:top w:val="nil"/>
          <w:left w:val="nil"/>
          <w:bottom w:val="nil"/>
          <w:right w:val="single" w:color="F79646" w:sz="8" w:space="0"/>
          <w:insideH w:val="nil"/>
          <w:insideV w:val="nil"/>
        </w:tcBorders>
        <w:shd w:val="clear" w:color="auto" w:fill="FFFFFF"/>
      </w:tcPr>
    </w:tblStylePr>
    <w:tblStylePr w:type="lastCol">
      <w:tblPr/>
      <w:tcPr>
        <w:tcBorders>
          <w:top w:val="nil"/>
          <w:left w:val="nil"/>
          <w:bottom w:val="single" w:color="F7964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200">
    <w:name w:val="Medium Grid 1"/>
    <w:basedOn w:val="12"/>
    <w:uiPriority w:val="67"/>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201">
    <w:name w:val="Medium Grid 1 Accent 1"/>
    <w:basedOn w:val="12"/>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blPr/>
      <w:tcPr>
        <w:tcBorders>
          <w:top w:val="single" w:color="7BA0CD" w:sz="18" w:space="0"/>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202">
    <w:name w:val="Medium Grid 1 Accent 2"/>
    <w:basedOn w:val="12"/>
    <w:qFormat/>
    <w:uiPriority w:val="67"/>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203">
    <w:name w:val="Medium Grid 1 Accent 3"/>
    <w:basedOn w:val="12"/>
    <w:qFormat/>
    <w:uiPriority w:val="67"/>
    <w:tblPr>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Pr>
    <w:tcPr>
      <w:shd w:val="clear" w:color="auto" w:fill="E6EED5"/>
    </w:tcPr>
    <w:tblStylePr w:type="firstRow">
      <w:rPr>
        <w:b/>
        <w:bCs/>
      </w:rPr>
    </w:tblStylePr>
    <w:tblStylePr w:type="lastRow">
      <w:rPr>
        <w:b/>
        <w:bCs/>
      </w:rPr>
      <w:tblPr/>
      <w:tcPr>
        <w:tcBorders>
          <w:top w:val="single" w:color="B3CC82" w:sz="18" w:space="0"/>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204">
    <w:name w:val="Medium Grid 1 Accent 4"/>
    <w:basedOn w:val="12"/>
    <w:qFormat/>
    <w:uiPriority w:val="67"/>
    <w:tblPr>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Pr>
    <w:tcPr>
      <w:shd w:val="clear" w:color="auto" w:fill="DFD8E8"/>
    </w:tcPr>
    <w:tblStylePr w:type="firstRow">
      <w:rPr>
        <w:b/>
        <w:bCs/>
      </w:rPr>
    </w:tblStylePr>
    <w:tblStylePr w:type="lastRow">
      <w:rPr>
        <w:b/>
        <w:bCs/>
      </w:rPr>
      <w:tblPr/>
      <w:tcPr>
        <w:tcBorders>
          <w:top w:val="single" w:color="9F8AB9" w:sz="18" w:space="0"/>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205">
    <w:name w:val="Medium Grid 1 Accent 5"/>
    <w:basedOn w:val="12"/>
    <w:qFormat/>
    <w:uiPriority w:val="67"/>
    <w:tblPr>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Pr>
    <w:tcPr>
      <w:shd w:val="clear" w:color="auto" w:fill="D2EAF1"/>
    </w:tcPr>
    <w:tblStylePr w:type="firstRow">
      <w:rPr>
        <w:b/>
        <w:bCs/>
      </w:rPr>
    </w:tblStylePr>
    <w:tblStylePr w:type="lastRow">
      <w:rPr>
        <w:b/>
        <w:bCs/>
      </w:rPr>
      <w:tblPr/>
      <w:tcPr>
        <w:tcBorders>
          <w:top w:val="single" w:color="78C0D4" w:sz="18" w:space="0"/>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206">
    <w:name w:val="Medium Grid 1 Accent 6"/>
    <w:basedOn w:val="12"/>
    <w:uiPriority w:val="67"/>
    <w:tblPr>
      <w:tblBorders>
        <w:top w:val="single" w:color="F9B074" w:sz="8" w:space="0"/>
        <w:left w:val="single" w:color="F9B074" w:sz="8" w:space="0"/>
        <w:bottom w:val="single" w:color="F9B074" w:sz="8" w:space="0"/>
        <w:right w:val="single" w:color="F9B074" w:sz="8" w:space="0"/>
        <w:insideH w:val="single" w:color="F9B074" w:sz="8" w:space="0"/>
        <w:insideV w:val="single" w:color="F9B074" w:sz="8" w:space="0"/>
      </w:tblBorders>
    </w:tblPr>
    <w:tcPr>
      <w:shd w:val="clear" w:color="auto" w:fill="FDE4D0"/>
    </w:tcPr>
    <w:tblStylePr w:type="firstRow">
      <w:rPr>
        <w:b/>
        <w:bCs/>
      </w:rPr>
    </w:tblStylePr>
    <w:tblStylePr w:type="lastRow">
      <w:rPr>
        <w:b/>
        <w:bCs/>
      </w:rPr>
      <w:tblPr/>
      <w:tcPr>
        <w:tcBorders>
          <w:top w:val="single" w:color="F9B074" w:sz="18" w:space="0"/>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207">
    <w:name w:val="Medium Grid 2"/>
    <w:basedOn w:val="12"/>
    <w:qFormat/>
    <w:uiPriority w:val="68"/>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208">
    <w:name w:val="Medium Grid 2 Accent 1"/>
    <w:basedOn w:val="12"/>
    <w:qFormat/>
    <w:uiPriority w:val="68"/>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insideV w:val="single" w:sz="6" w:space="0"/>
        </w:tcBorders>
        <w:shd w:val="clear" w:color="auto" w:fill="A7BFDE"/>
      </w:tcPr>
    </w:tblStylePr>
    <w:tblStylePr w:type="nwCell">
      <w:tblPr/>
      <w:tcPr>
        <w:shd w:val="clear" w:color="auto" w:fill="FFFFFF"/>
      </w:tcPr>
    </w:tblStylePr>
  </w:style>
  <w:style w:type="table" w:styleId="209">
    <w:name w:val="Medium Grid 2 Accent 2"/>
    <w:basedOn w:val="12"/>
    <w:qFormat/>
    <w:uiPriority w:val="68"/>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insideV w:val="single" w:sz="6" w:space="0"/>
        </w:tcBorders>
        <w:shd w:val="clear" w:color="auto" w:fill="DFA7A6"/>
      </w:tcPr>
    </w:tblStylePr>
    <w:tblStylePr w:type="nwCell">
      <w:tblPr/>
      <w:tcPr>
        <w:shd w:val="clear" w:color="auto" w:fill="FFFFFF"/>
      </w:tcPr>
    </w:tblStylePr>
  </w:style>
  <w:style w:type="table" w:styleId="210">
    <w:name w:val="Medium Grid 2 Accent 3"/>
    <w:basedOn w:val="12"/>
    <w:qFormat/>
    <w:uiPriority w:val="68"/>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insideV w:val="single" w:sz="6" w:space="0"/>
        </w:tcBorders>
        <w:shd w:val="clear" w:color="auto" w:fill="CDDDAC"/>
      </w:tcPr>
    </w:tblStylePr>
    <w:tblStylePr w:type="nwCell">
      <w:tblPr/>
      <w:tcPr>
        <w:shd w:val="clear" w:color="auto" w:fill="FFFFFF"/>
      </w:tcPr>
    </w:tblStylePr>
  </w:style>
  <w:style w:type="table" w:styleId="211">
    <w:name w:val="Medium Grid 2 Accent 4"/>
    <w:basedOn w:val="12"/>
    <w:qFormat/>
    <w:uiPriority w:val="68"/>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insideV w:val="single" w:sz="6" w:space="0"/>
        </w:tcBorders>
        <w:shd w:val="clear" w:color="auto" w:fill="BFB1D0"/>
      </w:tcPr>
    </w:tblStylePr>
    <w:tblStylePr w:type="nwCell">
      <w:tblPr/>
      <w:tcPr>
        <w:shd w:val="clear" w:color="auto" w:fill="FFFFFF"/>
      </w:tcPr>
    </w:tblStylePr>
  </w:style>
  <w:style w:type="table" w:styleId="212">
    <w:name w:val="Medium Grid 2 Accent 5"/>
    <w:basedOn w:val="12"/>
    <w:qFormat/>
    <w:uiPriority w:val="68"/>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insideV w:val="single" w:sz="6" w:space="0"/>
        </w:tcBorders>
        <w:shd w:val="clear" w:color="auto" w:fill="A5D5E2"/>
      </w:tcPr>
    </w:tblStylePr>
    <w:tblStylePr w:type="nwCell">
      <w:tblPr/>
      <w:tcPr>
        <w:shd w:val="clear" w:color="auto" w:fill="FFFFFF"/>
      </w:tcPr>
    </w:tblStylePr>
  </w:style>
  <w:style w:type="table" w:styleId="213">
    <w:name w:val="Medium Grid 2 Accent 6"/>
    <w:basedOn w:val="12"/>
    <w:qFormat/>
    <w:uiPriority w:val="68"/>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insideV w:val="single" w:sz="6" w:space="0"/>
        </w:tcBorders>
        <w:shd w:val="clear" w:color="auto" w:fill="FBCAA2"/>
      </w:tcPr>
    </w:tblStylePr>
    <w:tblStylePr w:type="nwCell">
      <w:tblPr/>
      <w:tcPr>
        <w:shd w:val="clear" w:color="auto" w:fill="FFFFFF"/>
      </w:tcPr>
    </w:tblStylePr>
  </w:style>
  <w:style w:type="table" w:styleId="214">
    <w:name w:val="Medium Grid 3"/>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styleId="215">
    <w:name w:val="Medium Grid 3 Accent 1"/>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styleId="216">
    <w:name w:val="Medium Grid 3 Accent 2"/>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C0504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C0504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C0504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C0504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FA7A6"/>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FA7A6"/>
      </w:tcPr>
    </w:tblStylePr>
  </w:style>
  <w:style w:type="table" w:styleId="217">
    <w:name w:val="Medium Grid 3 Accent 3"/>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6EED5"/>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9BBB59"/>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9BBB59"/>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9BBB59"/>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9BBB59"/>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CDDDAC"/>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CDDDAC"/>
      </w:tcPr>
    </w:tblStylePr>
  </w:style>
  <w:style w:type="table" w:styleId="218">
    <w:name w:val="Medium Grid 3 Accent 4"/>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FD8E8"/>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8064A2"/>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8064A2"/>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8064A2"/>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8064A2"/>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FB1D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FB1D0"/>
      </w:tcPr>
    </w:tblStylePr>
  </w:style>
  <w:style w:type="table" w:styleId="219">
    <w:name w:val="Medium Grid 3 Accent 5"/>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BACC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5D5E2"/>
      </w:tcPr>
    </w:tblStylePr>
  </w:style>
  <w:style w:type="table" w:styleId="220">
    <w:name w:val="Medium Grid 3 Accent 6"/>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DE4D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F7964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7964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F7964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F7964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BCAA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BCAA2"/>
      </w:tcPr>
    </w:tblStylePr>
  </w:style>
  <w:style w:type="table" w:styleId="221">
    <w:name w:val="Dark List"/>
    <w:basedOn w:val="12"/>
    <w:qFormat/>
    <w:uiPriority w:val="70"/>
    <w:rPr>
      <w:color w:val="FFFFFF"/>
    </w:rPr>
    <w:tblPr>
      <w:tblStyleRowBandSize w:val="1"/>
      <w:tblStyleColBandSize w:val="1"/>
    </w:tblPr>
    <w:tcPr>
      <w:shd w:val="clear" w:color="auto" w:fill="000000"/>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nil"/>
          <w:bottom w:val="single" w:color="FFFFFF" w:sz="18" w:space="0"/>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222">
    <w:name w:val="Dark List Accent 1"/>
    <w:basedOn w:val="12"/>
    <w:uiPriority w:val="70"/>
    <w:rPr>
      <w:color w:val="FFFFFF"/>
    </w:rPr>
    <w:tblPr>
      <w:tblStyleRowBandSize w:val="1"/>
      <w:tblStyleColBandSize w:val="1"/>
    </w:tblPr>
    <w:tcPr>
      <w:shd w:val="clear" w:color="auto" w:fill="4F81B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43F60"/>
      </w:tcPr>
    </w:tblStylePr>
    <w:tblStylePr w:type="firstCol">
      <w:tblPr/>
      <w:tcPr>
        <w:tcBorders>
          <w:top w:val="nil"/>
          <w:left w:val="nil"/>
          <w:bottom w:val="nil"/>
          <w:right w:val="single" w:color="FFFFFF" w:sz="18" w:space="0"/>
          <w:insideH w:val="nil"/>
          <w:insideV w:val="nil"/>
        </w:tcBorders>
        <w:shd w:val="clear" w:color="auto" w:fill="365F91"/>
      </w:tcPr>
    </w:tblStylePr>
    <w:tblStylePr w:type="lastCol">
      <w:tblPr/>
      <w:tcPr>
        <w:tcBorders>
          <w:top w:val="nil"/>
          <w:left w:val="nil"/>
          <w:bottom w:val="single" w:color="FFFFFF" w:sz="18" w:space="0"/>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223">
    <w:name w:val="Dark List Accent 2"/>
    <w:basedOn w:val="12"/>
    <w:qFormat/>
    <w:uiPriority w:val="70"/>
    <w:rPr>
      <w:color w:val="FFFFFF"/>
    </w:rPr>
    <w:tblPr>
      <w:tblStyleRowBandSize w:val="1"/>
      <w:tblStyleColBandSize w:val="1"/>
    </w:tblPr>
    <w:tcPr>
      <w:shd w:val="clear" w:color="auto" w:fill="C0504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622423"/>
      </w:tcPr>
    </w:tblStylePr>
    <w:tblStylePr w:type="firstCol">
      <w:tblPr/>
      <w:tcPr>
        <w:tcBorders>
          <w:top w:val="nil"/>
          <w:left w:val="nil"/>
          <w:bottom w:val="nil"/>
          <w:right w:val="single" w:color="FFFFFF" w:sz="18" w:space="0"/>
          <w:insideH w:val="nil"/>
          <w:insideV w:val="nil"/>
        </w:tcBorders>
        <w:shd w:val="clear" w:color="auto" w:fill="943634"/>
      </w:tcPr>
    </w:tblStylePr>
    <w:tblStylePr w:type="lastCol">
      <w:tblPr/>
      <w:tcPr>
        <w:tcBorders>
          <w:top w:val="nil"/>
          <w:left w:val="nil"/>
          <w:bottom w:val="single" w:color="FFFFFF" w:sz="18" w:space="0"/>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224">
    <w:name w:val="Dark List Accent 3"/>
    <w:basedOn w:val="12"/>
    <w:qFormat/>
    <w:uiPriority w:val="70"/>
    <w:rPr>
      <w:color w:val="FFFFFF"/>
    </w:rPr>
    <w:tblPr>
      <w:tblStyleRowBandSize w:val="1"/>
      <w:tblStyleColBandSize w:val="1"/>
    </w:tblPr>
    <w:tcPr>
      <w:shd w:val="clear" w:color="auto" w:fill="9BBB59"/>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4E6128"/>
      </w:tcPr>
    </w:tblStylePr>
    <w:tblStylePr w:type="firstCol">
      <w:tblPr/>
      <w:tcPr>
        <w:tcBorders>
          <w:top w:val="nil"/>
          <w:left w:val="nil"/>
          <w:bottom w:val="nil"/>
          <w:right w:val="single" w:color="FFFFFF" w:sz="18" w:space="0"/>
          <w:insideH w:val="nil"/>
          <w:insideV w:val="nil"/>
        </w:tcBorders>
        <w:shd w:val="clear" w:color="auto" w:fill="76923C"/>
      </w:tcPr>
    </w:tblStylePr>
    <w:tblStylePr w:type="lastCol">
      <w:tblPr/>
      <w:tcPr>
        <w:tcBorders>
          <w:top w:val="nil"/>
          <w:left w:val="nil"/>
          <w:bottom w:val="single" w:color="FFFFFF" w:sz="18" w:space="0"/>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225">
    <w:name w:val="Dark List Accent 4"/>
    <w:basedOn w:val="12"/>
    <w:uiPriority w:val="70"/>
    <w:rPr>
      <w:color w:val="FFFFFF"/>
    </w:rPr>
    <w:tblPr>
      <w:tblStyleRowBandSize w:val="1"/>
      <w:tblStyleColBandSize w:val="1"/>
    </w:tblPr>
    <w:tcPr>
      <w:shd w:val="clear" w:color="auto" w:fill="8064A2"/>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F3151"/>
      </w:tcPr>
    </w:tblStylePr>
    <w:tblStylePr w:type="firstCol">
      <w:tblPr/>
      <w:tcPr>
        <w:tcBorders>
          <w:top w:val="nil"/>
          <w:left w:val="nil"/>
          <w:bottom w:val="nil"/>
          <w:right w:val="single" w:color="FFFFFF" w:sz="18" w:space="0"/>
          <w:insideH w:val="nil"/>
          <w:insideV w:val="nil"/>
        </w:tcBorders>
        <w:shd w:val="clear" w:color="auto" w:fill="5F497A"/>
      </w:tcPr>
    </w:tblStylePr>
    <w:tblStylePr w:type="lastCol">
      <w:tblPr/>
      <w:tcPr>
        <w:tcBorders>
          <w:top w:val="nil"/>
          <w:left w:val="nil"/>
          <w:bottom w:val="single" w:color="FFFFFF" w:sz="18" w:space="0"/>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226">
    <w:name w:val="Dark List Accent 5"/>
    <w:basedOn w:val="12"/>
    <w:uiPriority w:val="70"/>
    <w:rPr>
      <w:color w:val="FFFFFF"/>
    </w:rPr>
    <w:tblPr>
      <w:tblStyleRowBandSize w:val="1"/>
      <w:tblStyleColBandSize w:val="1"/>
    </w:tblPr>
    <w:tcPr>
      <w:shd w:val="clear" w:color="auto" w:fill="4BACC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05867"/>
      </w:tcPr>
    </w:tblStylePr>
    <w:tblStylePr w:type="firstCol">
      <w:tblPr/>
      <w:tcPr>
        <w:tcBorders>
          <w:top w:val="nil"/>
          <w:left w:val="nil"/>
          <w:bottom w:val="nil"/>
          <w:right w:val="single" w:color="FFFFFF" w:sz="18" w:space="0"/>
          <w:insideH w:val="nil"/>
          <w:insideV w:val="nil"/>
        </w:tcBorders>
        <w:shd w:val="clear" w:color="auto" w:fill="31849B"/>
      </w:tcPr>
    </w:tblStylePr>
    <w:tblStylePr w:type="lastCol">
      <w:tblPr/>
      <w:tcPr>
        <w:tcBorders>
          <w:top w:val="nil"/>
          <w:left w:val="nil"/>
          <w:bottom w:val="single" w:color="FFFFFF" w:sz="18" w:space="0"/>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227">
    <w:name w:val="Dark List Accent 6"/>
    <w:basedOn w:val="12"/>
    <w:qFormat/>
    <w:uiPriority w:val="70"/>
    <w:rPr>
      <w:color w:val="FFFFFF"/>
    </w:rPr>
    <w:tblPr>
      <w:tblStyleRowBandSize w:val="1"/>
      <w:tblStyleColBandSize w:val="1"/>
    </w:tblPr>
    <w:tcPr>
      <w:shd w:val="clear" w:color="auto" w:fill="F7964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nil"/>
          <w:bottom w:val="single" w:color="FFFFFF" w:sz="18" w:space="0"/>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228">
    <w:name w:val="Colorful Shading"/>
    <w:basedOn w:val="12"/>
    <w:uiPriority w:val="71"/>
    <w:rPr>
      <w:color w:val="000000"/>
    </w:rPr>
    <w:tblPr>
      <w:tblBorders>
        <w:top w:val="single" w:color="C0504D"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229">
    <w:name w:val="Colorful Shading Accent 1"/>
    <w:basedOn w:val="12"/>
    <w:uiPriority w:val="71"/>
    <w:rPr>
      <w:color w:val="000000"/>
    </w:rPr>
    <w:tblPr>
      <w:tblBorders>
        <w:top w:val="single" w:color="C0504D" w:sz="24" w:space="0"/>
        <w:left w:val="single" w:color="4F81BD" w:sz="4" w:space="0"/>
        <w:bottom w:val="single" w:color="4F81BD" w:sz="4" w:space="0"/>
        <w:right w:val="single" w:color="4F81BD" w:sz="4" w:space="0"/>
        <w:insideH w:val="single" w:color="FFFFFF" w:sz="4" w:space="0"/>
        <w:insideV w:val="single" w:color="FFFFFF" w:sz="4" w:space="0"/>
      </w:tblBorders>
    </w:tblPr>
    <w:tcPr>
      <w:shd w:val="clear" w:color="auto" w:fill="EDF2F8"/>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C4C74"/>
      </w:tcPr>
    </w:tblStylePr>
    <w:tblStylePr w:type="firstCol">
      <w:rPr>
        <w:color w:val="FFFFFF"/>
      </w:rPr>
      <w:tblPr/>
      <w:tcPr>
        <w:tcBorders>
          <w:top w:val="nil"/>
          <w:left w:val="nil"/>
          <w:bottom w:val="nil"/>
          <w:right w:val="nil"/>
          <w:insideH w:val="single" w:sz="4" w:space="0"/>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230">
    <w:name w:val="Colorful Shading Accent 2"/>
    <w:basedOn w:val="12"/>
    <w:uiPriority w:val="71"/>
    <w:rPr>
      <w:color w:val="000000"/>
    </w:rPr>
    <w:tblPr>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Pr>
    <w:tcPr>
      <w:shd w:val="clear" w:color="auto" w:fill="F8EDED"/>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772C2A"/>
      </w:tcPr>
    </w:tblStylePr>
    <w:tblStylePr w:type="firstCol">
      <w:rPr>
        <w:color w:val="FFFFFF"/>
      </w:rPr>
      <w:tblPr/>
      <w:tcPr>
        <w:tcBorders>
          <w:top w:val="nil"/>
          <w:left w:val="nil"/>
          <w:bottom w:val="nil"/>
          <w:right w:val="nil"/>
          <w:insideH w:val="single" w:sz="4" w:space="0"/>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231">
    <w:name w:val="Colorful Shading Accent 3"/>
    <w:basedOn w:val="12"/>
    <w:uiPriority w:val="71"/>
    <w:rPr>
      <w:color w:val="000000"/>
    </w:rPr>
    <w:tblPr>
      <w:tblBorders>
        <w:top w:val="single" w:color="8064A2" w:sz="24" w:space="0"/>
        <w:left w:val="single" w:color="9BBB59" w:sz="4" w:space="0"/>
        <w:bottom w:val="single" w:color="9BBB59" w:sz="4" w:space="0"/>
        <w:right w:val="single" w:color="9BBB59" w:sz="4" w:space="0"/>
        <w:insideH w:val="single" w:color="FFFFFF" w:sz="4" w:space="0"/>
        <w:insideV w:val="single" w:color="FFFFFF" w:sz="4" w:space="0"/>
      </w:tblBorders>
    </w:tblPr>
    <w:tcPr>
      <w:shd w:val="clear" w:color="auto" w:fill="F5F8EE"/>
    </w:tcPr>
    <w:tblStylePr w:type="firstRow">
      <w:rPr>
        <w:b/>
        <w:bCs/>
      </w:rPr>
      <w:tblPr/>
      <w:tcPr>
        <w:tcBorders>
          <w:top w:val="nil"/>
          <w:left w:val="single" w:color="8064A2"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5E7530"/>
      </w:tcPr>
    </w:tblStylePr>
    <w:tblStylePr w:type="firstCol">
      <w:rPr>
        <w:color w:val="FFFFFF"/>
      </w:rPr>
      <w:tblPr/>
      <w:tcPr>
        <w:tcBorders>
          <w:top w:val="nil"/>
          <w:left w:val="nil"/>
          <w:bottom w:val="nil"/>
          <w:right w:val="nil"/>
          <w:insideH w:val="single" w:sz="4" w:space="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232">
    <w:name w:val="Colorful Shading Accent 4"/>
    <w:basedOn w:val="12"/>
    <w:uiPriority w:val="71"/>
    <w:rPr>
      <w:color w:val="000000"/>
    </w:rPr>
    <w:tblPr>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Pr>
    <w:tcPr>
      <w:shd w:val="clear" w:color="auto" w:fill="F2EFF6"/>
    </w:tcPr>
    <w:tblStylePr w:type="firstRow">
      <w:rPr>
        <w:b/>
        <w:bCs/>
      </w:rPr>
      <w:tblPr/>
      <w:tcPr>
        <w:tcBorders>
          <w:top w:val="nil"/>
          <w:left w:val="single" w:color="9BBB59"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C3B62"/>
      </w:tcPr>
    </w:tblStylePr>
    <w:tblStylePr w:type="firstCol">
      <w:rPr>
        <w:color w:val="FFFFFF"/>
      </w:rPr>
      <w:tblPr/>
      <w:tcPr>
        <w:tcBorders>
          <w:top w:val="nil"/>
          <w:left w:val="nil"/>
          <w:bottom w:val="nil"/>
          <w:right w:val="nil"/>
          <w:insideH w:val="single" w:sz="4" w:space="0"/>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233">
    <w:name w:val="Colorful Shading Accent 5"/>
    <w:basedOn w:val="12"/>
    <w:qFormat/>
    <w:uiPriority w:val="71"/>
    <w:rPr>
      <w:color w:val="000000"/>
    </w:rPr>
    <w:tblPr>
      <w:tblBorders>
        <w:top w:val="single" w:color="F79646" w:sz="24" w:space="0"/>
        <w:left w:val="single" w:color="4BACC6" w:sz="4" w:space="0"/>
        <w:bottom w:val="single" w:color="4BACC6" w:sz="4" w:space="0"/>
        <w:right w:val="single" w:color="4BACC6" w:sz="4" w:space="0"/>
        <w:insideH w:val="single" w:color="FFFFFF" w:sz="4" w:space="0"/>
        <w:insideV w:val="single" w:color="FFFFFF" w:sz="4" w:space="0"/>
      </w:tblBorders>
    </w:tblPr>
    <w:tcPr>
      <w:shd w:val="clear" w:color="auto" w:fill="EDF6F9"/>
    </w:tcPr>
    <w:tblStylePr w:type="firstRow">
      <w:rPr>
        <w:b/>
        <w:bCs/>
      </w:rPr>
      <w:tblPr/>
      <w:tcPr>
        <w:tcBorders>
          <w:top w:val="nil"/>
          <w:left w:val="single" w:color="F7964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76A7C"/>
      </w:tcPr>
    </w:tblStylePr>
    <w:tblStylePr w:type="firstCol">
      <w:rPr>
        <w:color w:val="FFFFFF"/>
      </w:rPr>
      <w:tblPr/>
      <w:tcPr>
        <w:tcBorders>
          <w:top w:val="nil"/>
          <w:left w:val="nil"/>
          <w:bottom w:val="nil"/>
          <w:right w:val="nil"/>
          <w:insideH w:val="single" w:sz="4" w:space="0"/>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234">
    <w:name w:val="Colorful Shading Accent 6"/>
    <w:basedOn w:val="12"/>
    <w:qFormat/>
    <w:uiPriority w:val="71"/>
    <w:rPr>
      <w:color w:val="000000"/>
    </w:rPr>
    <w:tblPr>
      <w:tblBorders>
        <w:top w:val="single" w:color="4BACC6" w:sz="24" w:space="0"/>
        <w:left w:val="single" w:color="F79646" w:sz="4" w:space="0"/>
        <w:bottom w:val="single" w:color="F79646" w:sz="4" w:space="0"/>
        <w:right w:val="single" w:color="F79646" w:sz="4" w:space="0"/>
        <w:insideH w:val="single" w:color="FFFFFF" w:sz="4" w:space="0"/>
        <w:insideV w:val="single" w:color="FFFFFF" w:sz="4" w:space="0"/>
      </w:tblBorders>
    </w:tblPr>
    <w:tcPr>
      <w:shd w:val="clear" w:color="auto" w:fill="FEF4EC"/>
    </w:tcPr>
    <w:tblStylePr w:type="firstRow">
      <w:rPr>
        <w:b/>
        <w:bCs/>
      </w:rPr>
      <w:tblPr/>
      <w:tcPr>
        <w:tcBorders>
          <w:top w:val="nil"/>
          <w:left w:val="single" w:color="4BACC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B65608"/>
      </w:tcPr>
    </w:tblStylePr>
    <w:tblStylePr w:type="firstCol">
      <w:rPr>
        <w:color w:val="FFFFFF"/>
      </w:rPr>
      <w:tblPr/>
      <w:tcPr>
        <w:tcBorders>
          <w:top w:val="nil"/>
          <w:left w:val="nil"/>
          <w:bottom w:val="nil"/>
          <w:right w:val="nil"/>
          <w:insideH w:val="single" w:sz="4" w:space="0"/>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235">
    <w:name w:val="Colorful List"/>
    <w:basedOn w:val="12"/>
    <w:uiPriority w:val="72"/>
    <w:rPr>
      <w:color w:val="000000"/>
    </w:rPr>
    <w:tblPr>
      <w:tblStyleRowBandSize w:val="1"/>
      <w:tblStyleColBandSize w:val="1"/>
    </w:tblPr>
    <w:tcPr>
      <w:shd w:val="clear" w:color="auto" w:fill="E6E6E6"/>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236">
    <w:name w:val="Colorful List Accent 1"/>
    <w:basedOn w:val="12"/>
    <w:qFormat/>
    <w:uiPriority w:val="72"/>
    <w:rPr>
      <w:color w:val="000000"/>
    </w:rPr>
    <w:tblPr>
      <w:tblStyleRowBandSize w:val="1"/>
      <w:tblStyleColBandSize w:val="1"/>
    </w:tblPr>
    <w:tcPr>
      <w:shd w:val="clear" w:color="auto" w:fill="EDF2F8"/>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237">
    <w:name w:val="Colorful List Accent 2"/>
    <w:basedOn w:val="12"/>
    <w:qFormat/>
    <w:uiPriority w:val="72"/>
    <w:rPr>
      <w:color w:val="000000"/>
    </w:rPr>
    <w:tblPr>
      <w:tblStyleRowBandSize w:val="1"/>
      <w:tblStyleColBandSize w:val="1"/>
    </w:tblPr>
    <w:tcPr>
      <w:shd w:val="clear" w:color="auto" w:fill="F8EDED"/>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238">
    <w:name w:val="Colorful List Accent 3"/>
    <w:basedOn w:val="12"/>
    <w:uiPriority w:val="72"/>
    <w:rPr>
      <w:color w:val="000000"/>
    </w:rPr>
    <w:tblPr>
      <w:tblStyleRowBandSize w:val="1"/>
      <w:tblStyleColBandSize w:val="1"/>
    </w:tblPr>
    <w:tcPr>
      <w:shd w:val="clear" w:color="auto" w:fill="F5F8EE"/>
    </w:tcPr>
    <w:tblStylePr w:type="firstRow">
      <w:rPr>
        <w:b/>
        <w:bCs/>
        <w:color w:val="FFFFFF"/>
      </w:rPr>
      <w:tblPr/>
      <w:tcPr>
        <w:tcBorders>
          <w:left w:val="single" w:color="FFFFFF" w:sz="12" w:space="0"/>
        </w:tcBorders>
        <w:shd w:val="clear" w:color="auto" w:fill="664E82"/>
      </w:tcPr>
    </w:tblStylePr>
    <w:tblStylePr w:type="lastRow">
      <w:rPr>
        <w:b/>
        <w:bCs/>
        <w:color w:val="664E8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239">
    <w:name w:val="Colorful List Accent 4"/>
    <w:basedOn w:val="12"/>
    <w:uiPriority w:val="72"/>
    <w:rPr>
      <w:color w:val="000000"/>
    </w:rPr>
    <w:tblPr>
      <w:tblStyleRowBandSize w:val="1"/>
      <w:tblStyleColBandSize w:val="1"/>
    </w:tblPr>
    <w:tcPr>
      <w:shd w:val="clear" w:color="auto" w:fill="F2EFF6"/>
    </w:tcPr>
    <w:tblStylePr w:type="firstRow">
      <w:rPr>
        <w:b/>
        <w:bCs/>
        <w:color w:val="FFFFFF"/>
      </w:rPr>
      <w:tblPr/>
      <w:tcPr>
        <w:tcBorders>
          <w:left w:val="single" w:color="FFFFFF" w:sz="12" w:space="0"/>
        </w:tcBorders>
        <w:shd w:val="clear" w:color="auto" w:fill="7E9C40"/>
      </w:tcPr>
    </w:tblStylePr>
    <w:tblStylePr w:type="lastRow">
      <w:rPr>
        <w:b/>
        <w:bCs/>
        <w:color w:val="7E9C4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240">
    <w:name w:val="Colorful List Accent 5"/>
    <w:basedOn w:val="12"/>
    <w:uiPriority w:val="72"/>
    <w:rPr>
      <w:color w:val="000000"/>
    </w:rPr>
    <w:tblPr>
      <w:tblStyleRowBandSize w:val="1"/>
      <w:tblStyleColBandSize w:val="1"/>
    </w:tblPr>
    <w:tcPr>
      <w:shd w:val="clear" w:color="auto" w:fill="EDF6F9"/>
    </w:tcPr>
    <w:tblStylePr w:type="firstRow">
      <w:rPr>
        <w:b/>
        <w:bCs/>
        <w:color w:val="FFFFFF"/>
      </w:rPr>
      <w:tblPr/>
      <w:tcPr>
        <w:tcBorders>
          <w:left w:val="single" w:color="FFFFFF" w:sz="12" w:space="0"/>
        </w:tcBorders>
        <w:shd w:val="clear" w:color="auto" w:fill="F2730A"/>
      </w:tcPr>
    </w:tblStylePr>
    <w:tblStylePr w:type="lastRow">
      <w:rPr>
        <w:b/>
        <w:bCs/>
        <w:color w:val="F2730A"/>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241">
    <w:name w:val="Colorful List Accent 6"/>
    <w:basedOn w:val="12"/>
    <w:uiPriority w:val="72"/>
    <w:rPr>
      <w:color w:val="000000"/>
    </w:rPr>
    <w:tblPr>
      <w:tblStyleRowBandSize w:val="1"/>
      <w:tblStyleColBandSize w:val="1"/>
    </w:tblPr>
    <w:tcPr>
      <w:shd w:val="clear" w:color="auto" w:fill="FEF4EC"/>
    </w:tcPr>
    <w:tblStylePr w:type="firstRow">
      <w:rPr>
        <w:b/>
        <w:bCs/>
        <w:color w:val="FFFFFF"/>
      </w:rPr>
      <w:tblPr/>
      <w:tcPr>
        <w:tcBorders>
          <w:left w:val="single" w:color="FFFFFF" w:sz="12" w:space="0"/>
        </w:tcBorders>
        <w:shd w:val="clear" w:color="auto" w:fill="348DA5"/>
      </w:tcPr>
    </w:tblStylePr>
    <w:tblStylePr w:type="lastRow">
      <w:rPr>
        <w:b/>
        <w:bCs/>
        <w:color w:val="348DA5"/>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242">
    <w:name w:val="Colorful Grid"/>
    <w:basedOn w:val="12"/>
    <w:uiPriority w:val="73"/>
    <w:rPr>
      <w:color w:val="000000"/>
    </w:rPr>
    <w:tblPr>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43">
    <w:name w:val="Colorful Grid Accent 1"/>
    <w:basedOn w:val="12"/>
    <w:qFormat/>
    <w:uiPriority w:val="73"/>
    <w:rPr>
      <w:color w:val="000000"/>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4">
    <w:name w:val="Colorful Grid Accent 2"/>
    <w:basedOn w:val="12"/>
    <w:uiPriority w:val="73"/>
    <w:rPr>
      <w:color w:val="000000"/>
    </w:rPr>
    <w:tblPr>
      <w:tblBorders>
        <w:insideH w:val="single" w:color="FFFFFF" w:sz="4" w:space="0"/>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245">
    <w:name w:val="Colorful Grid Accent 3"/>
    <w:basedOn w:val="12"/>
    <w:uiPriority w:val="73"/>
    <w:rPr>
      <w:color w:val="000000"/>
    </w:rPr>
    <w:tblPr>
      <w:tblBorders>
        <w:insideH w:val="single" w:color="FFFFFF" w:sz="4" w:space="0"/>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246">
    <w:name w:val="Colorful Grid Accent 4"/>
    <w:basedOn w:val="12"/>
    <w:uiPriority w:val="73"/>
    <w:rPr>
      <w:color w:val="000000"/>
    </w:rPr>
    <w:tblPr>
      <w:tblBorders>
        <w:insideH w:val="single" w:color="FFFFFF" w:sz="4" w:space="0"/>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247">
    <w:name w:val="Colorful Grid Accent 5"/>
    <w:basedOn w:val="12"/>
    <w:uiPriority w:val="73"/>
    <w:rPr>
      <w:color w:val="000000"/>
    </w:rPr>
    <w:tblPr>
      <w:tblBorders>
        <w:insideH w:val="single" w:color="FFFFFF" w:sz="4" w:space="0"/>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248">
    <w:name w:val="Colorful Grid Accent 6"/>
    <w:basedOn w:val="12"/>
    <w:qFormat/>
    <w:uiPriority w:val="73"/>
    <w:rPr>
      <w:color w:val="000000"/>
    </w:rPr>
    <w:tblPr>
      <w:tblBorders>
        <w:insideH w:val="single" w:color="FFFFFF" w:sz="4" w:space="0"/>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paragraph" w:styleId="249">
    <w:name w:val="No Spacing"/>
    <w:qFormat/>
    <w:uiPriority w:val="1"/>
    <w:pPr>
      <w:spacing w:after="0" w:line="240" w:lineRule="auto"/>
    </w:pPr>
    <w:rPr>
      <w:rFonts w:ascii="Segoe UI" w:hAnsi="Segoe UI" w:eastAsia="PMingLiU" w:cs="Times New Roman"/>
      <w:sz w:val="22"/>
      <w:szCs w:val="22"/>
      <w:lang w:val="en-US" w:eastAsia="en-US" w:bidi="ar-SA"/>
    </w:rPr>
  </w:style>
  <w:style w:type="character" w:customStyle="1" w:styleId="250">
    <w:name w:val="fontstyle01"/>
    <w:uiPriority w:val="0"/>
    <w:rPr>
      <w:rFonts w:hint="default" w:ascii="Helvetica-Bold" w:hAnsi="Helvetica-Bold"/>
      <w:b/>
      <w:bCs/>
      <w:color w:val="000000"/>
      <w:sz w:val="24"/>
      <w:szCs w:val="24"/>
    </w:rPr>
  </w:style>
  <w:style w:type="paragraph" w:customStyle="1" w:styleId="251">
    <w:name w:val="Body text (7)"/>
    <w:basedOn w:val="1"/>
    <w:qFormat/>
    <w:uiPriority w:val="0"/>
    <w:pPr>
      <w:widowControl w:val="0"/>
      <w:shd w:val="clear" w:color="auto" w:fill="FFFFFF"/>
      <w:spacing w:after="0" w:line="264" w:lineRule="exact"/>
      <w:ind w:hanging="320"/>
      <w:jc w:val="both"/>
    </w:pPr>
  </w:style>
  <w:style w:type="paragraph" w:styleId="252">
    <w:name w:val="List Paragraph"/>
    <w:basedOn w:val="1"/>
    <w:qFormat/>
    <w:uiPriority w:val="34"/>
    <w:pPr>
      <w:ind w:left="720"/>
      <w:contextualSpacing/>
    </w:pPr>
  </w:style>
  <w:style w:type="character" w:customStyle="1" w:styleId="253">
    <w:name w:val="15"/>
    <w:qFormat/>
    <w:uiPriority w:val="0"/>
    <w:rPr>
      <w:rFonts w:hint="default" w:ascii="Arial" w:hAnsi="Arial" w:cs="Arial"/>
      <w:color w:val="000000"/>
      <w:sz w:val="22"/>
      <w:szCs w:val="22"/>
    </w:rPr>
  </w:style>
  <w:style w:type="paragraph" w:customStyle="1" w:styleId="254">
    <w:name w:val="Default"/>
    <w:uiPriority w:val="0"/>
    <w:pPr>
      <w:autoSpaceDE w:val="0"/>
      <w:autoSpaceDN w:val="0"/>
      <w:adjustRightInd w:val="0"/>
    </w:pPr>
    <w:rPr>
      <w:rFonts w:ascii="Arial" w:hAnsi="Arial" w:eastAsia="Calibri" w:cs="Arial"/>
      <w:color w:val="000000"/>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45</TotalTime>
  <ScaleCrop>false</ScaleCrop>
  <LinksUpToDate>false</LinksUpToDate>
  <CharactersWithSpaces>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2026-01-09T01:05:00Z</dcterms:created>
  <dc:creator>My Nguyễn</dc:creator>
  <cp:lastModifiedBy>My Nguyễn</cp:lastModifiedBy>
  <cp:lastPrinted>2026-01-11T15:54:40Z</cp:lastPrinted>
  <dcterms:modified xsi:type="dcterms:W3CDTF">2026-01-11T16:35:16Z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9292DCCADCC94B4DA381C7A19767B96E_11</vt:lpwstr>
  </property>
</Properties>
</file>